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F3D706" w14:textId="77777777" w:rsidR="00D95533" w:rsidRPr="00834EF5" w:rsidRDefault="00D95533">
      <w:pPr>
        <w:autoSpaceDE w:val="0"/>
        <w:autoSpaceDN w:val="0"/>
        <w:spacing w:after="78" w:line="220" w:lineRule="exact"/>
        <w:rPr>
          <w:rFonts w:ascii="Times New Roman" w:hAnsi="Times New Roman" w:cs="Times New Roman"/>
        </w:rPr>
      </w:pPr>
    </w:p>
    <w:p w14:paraId="1F88DBC5" w14:textId="77777777" w:rsidR="00834EF5" w:rsidRPr="00834EF5" w:rsidRDefault="00834EF5" w:rsidP="00834EF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6063CF29" w14:textId="77777777" w:rsidR="00834EF5" w:rsidRPr="00834EF5" w:rsidRDefault="00834EF5" w:rsidP="00834EF5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  <w:szCs w:val="24"/>
          <w:lang w:val="ru-RU"/>
        </w:rPr>
      </w:pPr>
    </w:p>
    <w:tbl>
      <w:tblPr>
        <w:tblStyle w:val="14"/>
        <w:tblpPr w:leftFromText="180" w:rightFromText="180" w:vertAnchor="text" w:horzAnchor="margin" w:tblpXSpec="right" w:tblpY="149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104"/>
      </w:tblGrid>
      <w:tr w:rsidR="00834EF5" w:rsidRPr="00834EF5" w14:paraId="0EE42C49" w14:textId="77777777" w:rsidTr="00834EF5">
        <w:trPr>
          <w:trHeight w:val="1843"/>
        </w:trPr>
        <w:tc>
          <w:tcPr>
            <w:tcW w:w="5240" w:type="dxa"/>
          </w:tcPr>
          <w:p w14:paraId="700F3361" w14:textId="77777777" w:rsidR="00834EF5" w:rsidRPr="00834EF5" w:rsidRDefault="00834EF5" w:rsidP="00834EF5">
            <w:pPr>
              <w:widowControl w:val="0"/>
              <w:autoSpaceDN w:val="0"/>
              <w:spacing w:after="125" w:line="254" w:lineRule="auto"/>
              <w:ind w:left="2" w:hanging="2"/>
              <w:contextualSpacing/>
              <w:rPr>
                <w:rFonts w:ascii="Times New Roman" w:hAnsi="Times New Roman"/>
                <w:lang w:val="ru-RU"/>
              </w:rPr>
            </w:pPr>
            <w:r w:rsidRPr="00834EF5">
              <w:rPr>
                <w:rFonts w:ascii="Times New Roman" w:hAnsi="Times New Roman"/>
                <w:lang w:val="ru-RU"/>
              </w:rPr>
              <w:t>ПРИНЯТО</w:t>
            </w:r>
          </w:p>
          <w:p w14:paraId="12330820" w14:textId="77777777" w:rsidR="00834EF5" w:rsidRPr="00834EF5" w:rsidRDefault="00834EF5" w:rsidP="00834EF5">
            <w:pPr>
              <w:widowControl w:val="0"/>
              <w:autoSpaceDN w:val="0"/>
              <w:spacing w:after="125" w:line="254" w:lineRule="auto"/>
              <w:ind w:left="2" w:hanging="2"/>
              <w:contextualSpacing/>
              <w:rPr>
                <w:rFonts w:ascii="Times New Roman" w:hAnsi="Times New Roman"/>
                <w:lang w:val="ru-RU"/>
              </w:rPr>
            </w:pPr>
            <w:r w:rsidRPr="00834EF5">
              <w:rPr>
                <w:rFonts w:ascii="Times New Roman" w:hAnsi="Times New Roman"/>
                <w:lang w:val="ru-RU"/>
              </w:rPr>
              <w:t>решением ШМС</w:t>
            </w:r>
          </w:p>
          <w:p w14:paraId="4ACB7F14" w14:textId="77777777" w:rsidR="00834EF5" w:rsidRPr="00834EF5" w:rsidRDefault="00834EF5" w:rsidP="00834EF5">
            <w:pPr>
              <w:widowControl w:val="0"/>
              <w:autoSpaceDN w:val="0"/>
              <w:spacing w:after="125" w:line="254" w:lineRule="auto"/>
              <w:ind w:left="2" w:hanging="2"/>
              <w:contextualSpacing/>
              <w:rPr>
                <w:rFonts w:ascii="Times New Roman" w:hAnsi="Times New Roman"/>
                <w:u w:val="single"/>
              </w:rPr>
            </w:pPr>
            <w:r w:rsidRPr="00834EF5">
              <w:rPr>
                <w:rFonts w:ascii="Times New Roman" w:hAnsi="Times New Roman"/>
                <w:lang w:val="ru-RU"/>
              </w:rPr>
              <w:t xml:space="preserve">Протокол № </w:t>
            </w:r>
            <w:r w:rsidRPr="00834EF5">
              <w:rPr>
                <w:rFonts w:ascii="Times New Roman" w:hAnsi="Times New Roman"/>
                <w:u w:val="single"/>
                <w:lang w:val="ru-RU"/>
              </w:rPr>
              <w:t xml:space="preserve">1 от  29.08. </w:t>
            </w:r>
            <w:r w:rsidRPr="00834EF5">
              <w:rPr>
                <w:rFonts w:ascii="Times New Roman" w:hAnsi="Times New Roman"/>
                <w:u w:val="single"/>
              </w:rPr>
              <w:t>2022г.</w:t>
            </w:r>
          </w:p>
          <w:p w14:paraId="7BD6F8BB" w14:textId="77777777" w:rsidR="00834EF5" w:rsidRPr="00834EF5" w:rsidRDefault="00834EF5" w:rsidP="00834EF5">
            <w:pPr>
              <w:widowControl w:val="0"/>
              <w:autoSpaceDN w:val="0"/>
              <w:spacing w:after="125"/>
              <w:ind w:left="2" w:hanging="2"/>
              <w:contextualSpacing/>
              <w:rPr>
                <w:rFonts w:ascii="Times New Roman" w:hAnsi="Times New Roman"/>
              </w:rPr>
            </w:pPr>
          </w:p>
          <w:p w14:paraId="01110F4E" w14:textId="77777777" w:rsidR="00834EF5" w:rsidRPr="00834EF5" w:rsidRDefault="00834EF5" w:rsidP="00834EF5">
            <w:pPr>
              <w:widowControl w:val="0"/>
              <w:autoSpaceDN w:val="0"/>
              <w:spacing w:after="125"/>
              <w:ind w:left="2" w:hanging="2"/>
              <w:contextualSpacing/>
              <w:rPr>
                <w:rFonts w:ascii="Times New Roman" w:hAnsi="Times New Roman"/>
              </w:rPr>
            </w:pPr>
          </w:p>
          <w:p w14:paraId="0684D012" w14:textId="77777777" w:rsidR="00834EF5" w:rsidRPr="00834EF5" w:rsidRDefault="00834EF5" w:rsidP="00834EF5">
            <w:pPr>
              <w:widowControl w:val="0"/>
              <w:autoSpaceDN w:val="0"/>
              <w:spacing w:after="125"/>
              <w:ind w:left="2" w:hanging="2"/>
              <w:contextualSpacing/>
              <w:rPr>
                <w:rFonts w:ascii="Times New Roman" w:hAnsi="Times New Roman"/>
              </w:rPr>
            </w:pPr>
          </w:p>
        </w:tc>
        <w:tc>
          <w:tcPr>
            <w:tcW w:w="4104" w:type="dxa"/>
          </w:tcPr>
          <w:p w14:paraId="302F06E0" w14:textId="77777777" w:rsidR="00834EF5" w:rsidRPr="00834EF5" w:rsidRDefault="00834EF5" w:rsidP="00834EF5">
            <w:pPr>
              <w:widowControl w:val="0"/>
              <w:autoSpaceDN w:val="0"/>
              <w:spacing w:after="125"/>
              <w:ind w:left="2" w:hanging="2"/>
              <w:contextualSpacing/>
              <w:rPr>
                <w:rFonts w:ascii="Times New Roman" w:hAnsi="Times New Roman"/>
                <w:lang w:val="ru-RU"/>
              </w:rPr>
            </w:pPr>
            <w:r w:rsidRPr="00834EF5">
              <w:rPr>
                <w:rFonts w:ascii="Times New Roman" w:hAnsi="Times New Roman"/>
                <w:lang w:val="ru-RU"/>
              </w:rPr>
              <w:t xml:space="preserve">               СОГЛАСОВАНО</w:t>
            </w:r>
          </w:p>
          <w:p w14:paraId="17279787" w14:textId="77777777" w:rsidR="00834EF5" w:rsidRPr="00834EF5" w:rsidRDefault="00834EF5" w:rsidP="00834EF5">
            <w:pPr>
              <w:widowControl w:val="0"/>
              <w:autoSpaceDN w:val="0"/>
              <w:spacing w:after="125"/>
              <w:ind w:left="2" w:hanging="2"/>
              <w:contextualSpacing/>
              <w:rPr>
                <w:rFonts w:ascii="Times New Roman" w:hAnsi="Times New Roman"/>
                <w:lang w:val="ru-RU"/>
              </w:rPr>
            </w:pPr>
            <w:r w:rsidRPr="00834EF5">
              <w:rPr>
                <w:rFonts w:ascii="Times New Roman" w:hAnsi="Times New Roman"/>
                <w:lang w:val="ru-RU"/>
              </w:rPr>
              <w:t>с заместителем директора по УВР</w:t>
            </w:r>
          </w:p>
          <w:p w14:paraId="64ECC98E" w14:textId="77777777" w:rsidR="00834EF5" w:rsidRPr="00834EF5" w:rsidRDefault="00834EF5" w:rsidP="00834EF5">
            <w:pPr>
              <w:widowControl w:val="0"/>
              <w:autoSpaceDN w:val="0"/>
              <w:spacing w:after="125"/>
              <w:ind w:left="2" w:hanging="2"/>
              <w:contextualSpacing/>
              <w:rPr>
                <w:rFonts w:ascii="Times New Roman" w:hAnsi="Times New Roman"/>
              </w:rPr>
            </w:pPr>
            <w:r w:rsidRPr="00834EF5">
              <w:rPr>
                <w:rFonts w:ascii="Times New Roman" w:hAnsi="Times New Roman"/>
              </w:rPr>
              <w:t>__________/Магомедова П.С. /</w:t>
            </w:r>
          </w:p>
          <w:p w14:paraId="6AFD34EC" w14:textId="77777777" w:rsidR="00834EF5" w:rsidRPr="00834EF5" w:rsidRDefault="00834EF5" w:rsidP="00834EF5">
            <w:pPr>
              <w:widowControl w:val="0"/>
              <w:autoSpaceDN w:val="0"/>
              <w:spacing w:after="125"/>
              <w:ind w:left="2" w:hanging="2"/>
              <w:contextualSpacing/>
              <w:rPr>
                <w:rFonts w:ascii="Times New Roman" w:hAnsi="Times New Roman"/>
                <w:u w:val="single"/>
              </w:rPr>
            </w:pPr>
          </w:p>
        </w:tc>
      </w:tr>
    </w:tbl>
    <w:p w14:paraId="6283AB62" w14:textId="77777777" w:rsidR="00834EF5" w:rsidRPr="00834EF5" w:rsidRDefault="00834EF5" w:rsidP="00834EF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052B7A6" w14:textId="77777777" w:rsidR="00834EF5" w:rsidRPr="00834EF5" w:rsidRDefault="00834EF5" w:rsidP="00834EF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05C4E79" w14:textId="77777777" w:rsidR="00834EF5" w:rsidRPr="00834EF5" w:rsidRDefault="00834EF5" w:rsidP="00834EF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03B3279" w14:textId="77777777" w:rsidR="00834EF5" w:rsidRPr="00834EF5" w:rsidRDefault="00834EF5" w:rsidP="00834EF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A0C46D7" w14:textId="77777777" w:rsidR="00834EF5" w:rsidRPr="00834EF5" w:rsidRDefault="00834EF5" w:rsidP="00834EF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4067BC0" w14:textId="77777777" w:rsidR="00834EF5" w:rsidRPr="00834EF5" w:rsidRDefault="00834EF5" w:rsidP="00834EF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7C63FD4" w14:textId="77777777" w:rsidR="00834EF5" w:rsidRPr="00834EF5" w:rsidRDefault="00834EF5" w:rsidP="00834EF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B8B8200" w14:textId="77777777" w:rsidR="00834EF5" w:rsidRPr="00834EF5" w:rsidRDefault="00834EF5" w:rsidP="00834EF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2073FF9" w14:textId="77777777" w:rsidR="00834EF5" w:rsidRPr="00834EF5" w:rsidRDefault="00834EF5" w:rsidP="00834EF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14:paraId="5B2E049A" w14:textId="77777777" w:rsidR="00834EF5" w:rsidRPr="00834EF5" w:rsidRDefault="00834EF5" w:rsidP="00834EF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14:paraId="0F737D49" w14:textId="77777777" w:rsidR="00834EF5" w:rsidRPr="00834EF5" w:rsidRDefault="00834EF5" w:rsidP="00834EF5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5C9A1E3A" w14:textId="77777777" w:rsidR="00834EF5" w:rsidRPr="00834EF5" w:rsidRDefault="00834EF5" w:rsidP="00834EF5">
      <w:pPr>
        <w:widowControl w:val="0"/>
        <w:autoSpaceDE w:val="0"/>
        <w:autoSpaceDN w:val="0"/>
        <w:spacing w:before="90" w:after="0" w:line="290" w:lineRule="auto"/>
        <w:ind w:left="1843" w:right="1869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24"/>
          <w:lang w:val="ru-RU"/>
        </w:rPr>
      </w:pPr>
      <w:r w:rsidRPr="00834EF5">
        <w:rPr>
          <w:rFonts w:ascii="Times New Roman" w:eastAsia="Times New Roman" w:hAnsi="Times New Roman" w:cs="Times New Roman"/>
          <w:b/>
          <w:bCs/>
          <w:sz w:val="32"/>
          <w:szCs w:val="24"/>
          <w:lang w:val="ru-RU"/>
        </w:rPr>
        <w:t>РАБОЧАЯ</w:t>
      </w:r>
      <w:r w:rsidRPr="00834EF5">
        <w:rPr>
          <w:rFonts w:ascii="Times New Roman" w:eastAsia="Times New Roman" w:hAnsi="Times New Roman" w:cs="Times New Roman"/>
          <w:b/>
          <w:bCs/>
          <w:spacing w:val="-15"/>
          <w:sz w:val="32"/>
          <w:szCs w:val="24"/>
          <w:lang w:val="ru-RU"/>
        </w:rPr>
        <w:t xml:space="preserve"> </w:t>
      </w:r>
      <w:r w:rsidRPr="00834EF5">
        <w:rPr>
          <w:rFonts w:ascii="Times New Roman" w:eastAsia="Times New Roman" w:hAnsi="Times New Roman" w:cs="Times New Roman"/>
          <w:b/>
          <w:bCs/>
          <w:sz w:val="32"/>
          <w:szCs w:val="24"/>
          <w:lang w:val="ru-RU"/>
        </w:rPr>
        <w:t xml:space="preserve">ПРОГРАММА </w:t>
      </w:r>
    </w:p>
    <w:p w14:paraId="1F868691" w14:textId="77777777" w:rsidR="00834EF5" w:rsidRPr="00834EF5" w:rsidRDefault="00834EF5" w:rsidP="00834EF5">
      <w:pPr>
        <w:widowControl w:val="0"/>
        <w:autoSpaceDE w:val="0"/>
        <w:autoSpaceDN w:val="0"/>
        <w:spacing w:before="90" w:after="0" w:line="290" w:lineRule="auto"/>
        <w:ind w:left="1843" w:right="1869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24"/>
          <w:lang w:val="ru-RU"/>
        </w:rPr>
      </w:pPr>
    </w:p>
    <w:p w14:paraId="06E526F2" w14:textId="77777777" w:rsidR="00834EF5" w:rsidRPr="00834EF5" w:rsidRDefault="00834EF5" w:rsidP="00834EF5">
      <w:pPr>
        <w:widowControl w:val="0"/>
        <w:autoSpaceDE w:val="0"/>
        <w:autoSpaceDN w:val="0"/>
        <w:spacing w:before="95" w:after="0" w:line="240" w:lineRule="auto"/>
        <w:ind w:left="1843" w:right="1869"/>
        <w:jc w:val="center"/>
        <w:rPr>
          <w:rFonts w:ascii="Times New Roman" w:eastAsia="Times New Roman" w:hAnsi="Times New Roman" w:cs="Times New Roman"/>
          <w:sz w:val="32"/>
          <w:szCs w:val="24"/>
          <w:lang w:val="ru-RU"/>
        </w:rPr>
      </w:pPr>
      <w:r w:rsidRPr="00834EF5">
        <w:rPr>
          <w:rFonts w:ascii="Times New Roman" w:eastAsia="Times New Roman" w:hAnsi="Times New Roman" w:cs="Times New Roman"/>
          <w:sz w:val="32"/>
          <w:szCs w:val="24"/>
          <w:lang w:val="ru-RU"/>
        </w:rPr>
        <w:t>учебного</w:t>
      </w:r>
      <w:r w:rsidRPr="00834EF5">
        <w:rPr>
          <w:rFonts w:ascii="Times New Roman" w:eastAsia="Times New Roman" w:hAnsi="Times New Roman" w:cs="Times New Roman"/>
          <w:spacing w:val="-3"/>
          <w:sz w:val="32"/>
          <w:szCs w:val="24"/>
          <w:lang w:val="ru-RU"/>
        </w:rPr>
        <w:t xml:space="preserve"> </w:t>
      </w:r>
      <w:r w:rsidRPr="00834EF5">
        <w:rPr>
          <w:rFonts w:ascii="Times New Roman" w:eastAsia="Times New Roman" w:hAnsi="Times New Roman" w:cs="Times New Roman"/>
          <w:spacing w:val="-2"/>
          <w:sz w:val="32"/>
          <w:szCs w:val="24"/>
          <w:lang w:val="ru-RU"/>
        </w:rPr>
        <w:t>предмета</w:t>
      </w:r>
    </w:p>
    <w:p w14:paraId="2013C338" w14:textId="77777777" w:rsidR="00834EF5" w:rsidRPr="00834EF5" w:rsidRDefault="00834EF5" w:rsidP="00834EF5">
      <w:pPr>
        <w:widowControl w:val="0"/>
        <w:autoSpaceDE w:val="0"/>
        <w:autoSpaceDN w:val="0"/>
        <w:spacing w:before="60" w:after="0" w:line="240" w:lineRule="auto"/>
        <w:ind w:left="1843" w:right="1869"/>
        <w:jc w:val="center"/>
        <w:rPr>
          <w:rFonts w:ascii="Times New Roman" w:eastAsia="Times New Roman" w:hAnsi="Times New Roman" w:cs="Times New Roman"/>
          <w:sz w:val="32"/>
          <w:szCs w:val="24"/>
          <w:lang w:val="ru-RU"/>
        </w:rPr>
      </w:pPr>
      <w:r w:rsidRPr="00834EF5">
        <w:rPr>
          <w:rFonts w:ascii="Times New Roman" w:eastAsia="Times New Roman" w:hAnsi="Times New Roman" w:cs="Times New Roman"/>
          <w:spacing w:val="-2"/>
          <w:sz w:val="32"/>
          <w:szCs w:val="24"/>
          <w:lang w:val="ru-RU"/>
        </w:rPr>
        <w:t>«Математика»</w:t>
      </w:r>
    </w:p>
    <w:p w14:paraId="313502C0" w14:textId="746981E4" w:rsidR="00834EF5" w:rsidRPr="00834EF5" w:rsidRDefault="00834EF5" w:rsidP="00834EF5">
      <w:pPr>
        <w:widowControl w:val="0"/>
        <w:autoSpaceDE w:val="0"/>
        <w:autoSpaceDN w:val="0"/>
        <w:spacing w:after="0" w:line="290" w:lineRule="auto"/>
        <w:ind w:left="1843" w:right="1869"/>
        <w:jc w:val="center"/>
        <w:rPr>
          <w:rFonts w:ascii="Times New Roman" w:eastAsia="Times New Roman" w:hAnsi="Times New Roman" w:cs="Times New Roman"/>
          <w:sz w:val="32"/>
          <w:szCs w:val="24"/>
          <w:lang w:val="ru-RU"/>
        </w:rPr>
      </w:pPr>
      <w:r w:rsidRPr="00834EF5">
        <w:rPr>
          <w:rFonts w:ascii="Times New Roman" w:eastAsia="Times New Roman" w:hAnsi="Times New Roman" w:cs="Times New Roman"/>
          <w:sz w:val="32"/>
          <w:szCs w:val="24"/>
          <w:lang w:val="ru-RU"/>
        </w:rPr>
        <w:t>для</w:t>
      </w:r>
      <w:r w:rsidRPr="00834EF5">
        <w:rPr>
          <w:rFonts w:ascii="Times New Roman" w:eastAsia="Times New Roman" w:hAnsi="Times New Roman" w:cs="Times New Roman"/>
          <w:spacing w:val="-9"/>
          <w:sz w:val="32"/>
          <w:szCs w:val="24"/>
          <w:lang w:val="ru-RU"/>
        </w:rPr>
        <w:t xml:space="preserve"> </w:t>
      </w:r>
      <w:r w:rsidRPr="00834EF5">
        <w:rPr>
          <w:rFonts w:ascii="Times New Roman" w:eastAsia="Times New Roman" w:hAnsi="Times New Roman" w:cs="Times New Roman"/>
          <w:sz w:val="32"/>
          <w:szCs w:val="24"/>
          <w:lang w:val="ru-RU"/>
        </w:rPr>
        <w:t>4</w:t>
      </w:r>
      <w:r w:rsidRPr="00834EF5">
        <w:rPr>
          <w:rFonts w:ascii="Times New Roman" w:eastAsia="Times New Roman" w:hAnsi="Times New Roman" w:cs="Times New Roman"/>
          <w:spacing w:val="-8"/>
          <w:sz w:val="32"/>
          <w:szCs w:val="24"/>
          <w:lang w:val="ru-RU"/>
        </w:rPr>
        <w:t xml:space="preserve"> </w:t>
      </w:r>
      <w:r w:rsidRPr="00834EF5">
        <w:rPr>
          <w:rFonts w:ascii="Times New Roman" w:eastAsia="Times New Roman" w:hAnsi="Times New Roman" w:cs="Times New Roman"/>
          <w:sz w:val="32"/>
          <w:szCs w:val="24"/>
          <w:lang w:val="ru-RU"/>
        </w:rPr>
        <w:t>класса</w:t>
      </w:r>
      <w:r w:rsidRPr="00834EF5">
        <w:rPr>
          <w:rFonts w:ascii="Times New Roman" w:eastAsia="Times New Roman" w:hAnsi="Times New Roman" w:cs="Times New Roman"/>
          <w:spacing w:val="-8"/>
          <w:sz w:val="32"/>
          <w:szCs w:val="24"/>
          <w:lang w:val="ru-RU"/>
        </w:rPr>
        <w:t xml:space="preserve"> </w:t>
      </w:r>
      <w:r w:rsidRPr="00834EF5">
        <w:rPr>
          <w:rFonts w:ascii="Times New Roman" w:eastAsia="Times New Roman" w:hAnsi="Times New Roman" w:cs="Times New Roman"/>
          <w:sz w:val="32"/>
          <w:szCs w:val="24"/>
          <w:lang w:val="ru-RU"/>
        </w:rPr>
        <w:t>начального</w:t>
      </w:r>
      <w:r w:rsidRPr="00834EF5">
        <w:rPr>
          <w:rFonts w:ascii="Times New Roman" w:eastAsia="Times New Roman" w:hAnsi="Times New Roman" w:cs="Times New Roman"/>
          <w:spacing w:val="-8"/>
          <w:sz w:val="32"/>
          <w:szCs w:val="24"/>
          <w:lang w:val="ru-RU"/>
        </w:rPr>
        <w:t xml:space="preserve"> </w:t>
      </w:r>
      <w:r w:rsidRPr="00834EF5">
        <w:rPr>
          <w:rFonts w:ascii="Times New Roman" w:eastAsia="Times New Roman" w:hAnsi="Times New Roman" w:cs="Times New Roman"/>
          <w:sz w:val="32"/>
          <w:szCs w:val="24"/>
          <w:lang w:val="ru-RU"/>
        </w:rPr>
        <w:t>общего</w:t>
      </w:r>
      <w:r w:rsidRPr="00834EF5">
        <w:rPr>
          <w:rFonts w:ascii="Times New Roman" w:eastAsia="Times New Roman" w:hAnsi="Times New Roman" w:cs="Times New Roman"/>
          <w:spacing w:val="-8"/>
          <w:sz w:val="32"/>
          <w:szCs w:val="24"/>
          <w:lang w:val="ru-RU"/>
        </w:rPr>
        <w:t xml:space="preserve"> </w:t>
      </w:r>
      <w:r w:rsidRPr="00834EF5">
        <w:rPr>
          <w:rFonts w:ascii="Times New Roman" w:eastAsia="Times New Roman" w:hAnsi="Times New Roman" w:cs="Times New Roman"/>
          <w:sz w:val="32"/>
          <w:szCs w:val="24"/>
          <w:lang w:val="ru-RU"/>
        </w:rPr>
        <w:t xml:space="preserve">образования </w:t>
      </w:r>
    </w:p>
    <w:p w14:paraId="59B75D8F" w14:textId="77777777" w:rsidR="00834EF5" w:rsidRPr="00834EF5" w:rsidRDefault="00834EF5" w:rsidP="00834EF5">
      <w:pPr>
        <w:widowControl w:val="0"/>
        <w:autoSpaceDE w:val="0"/>
        <w:autoSpaceDN w:val="0"/>
        <w:spacing w:after="0" w:line="290" w:lineRule="auto"/>
        <w:ind w:left="1843" w:right="1869"/>
        <w:jc w:val="center"/>
        <w:rPr>
          <w:rFonts w:ascii="Times New Roman" w:eastAsia="Times New Roman" w:hAnsi="Times New Roman" w:cs="Times New Roman"/>
          <w:sz w:val="32"/>
          <w:szCs w:val="24"/>
          <w:lang w:val="ru-RU"/>
        </w:rPr>
      </w:pPr>
      <w:r w:rsidRPr="00834EF5">
        <w:rPr>
          <w:rFonts w:ascii="Times New Roman" w:eastAsia="Times New Roman" w:hAnsi="Times New Roman" w:cs="Times New Roman"/>
          <w:sz w:val="32"/>
          <w:szCs w:val="24"/>
          <w:lang w:val="ru-RU"/>
        </w:rPr>
        <w:t>на 2022-2023</w:t>
      </w:r>
      <w:r w:rsidRPr="00834EF5">
        <w:rPr>
          <w:rFonts w:ascii="Times New Roman" w:eastAsia="Times New Roman" w:hAnsi="Times New Roman" w:cs="Times New Roman"/>
          <w:spacing w:val="40"/>
          <w:sz w:val="32"/>
          <w:szCs w:val="24"/>
          <w:lang w:val="ru-RU"/>
        </w:rPr>
        <w:t xml:space="preserve"> </w:t>
      </w:r>
      <w:r w:rsidRPr="00834EF5">
        <w:rPr>
          <w:rFonts w:ascii="Times New Roman" w:eastAsia="Times New Roman" w:hAnsi="Times New Roman" w:cs="Times New Roman"/>
          <w:sz w:val="32"/>
          <w:szCs w:val="24"/>
          <w:lang w:val="ru-RU"/>
        </w:rPr>
        <w:t>учебный год</w:t>
      </w:r>
    </w:p>
    <w:p w14:paraId="6A8D20AC" w14:textId="77777777" w:rsidR="00834EF5" w:rsidRPr="00834EF5" w:rsidRDefault="00834EF5" w:rsidP="00834EF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432B4BA3" w14:textId="77777777" w:rsidR="00834EF5" w:rsidRPr="00834EF5" w:rsidRDefault="00834EF5" w:rsidP="00834EF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6F018E4B" w14:textId="77777777" w:rsidR="00834EF5" w:rsidRPr="00834EF5" w:rsidRDefault="00834EF5" w:rsidP="00834EF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29BCCA89" w14:textId="77777777" w:rsidR="00834EF5" w:rsidRPr="00834EF5" w:rsidRDefault="00834EF5" w:rsidP="00834EF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4AB2A3D7" w14:textId="77777777" w:rsidR="00834EF5" w:rsidRPr="00834EF5" w:rsidRDefault="00834EF5" w:rsidP="00834EF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4244402E" w14:textId="77777777" w:rsidR="00834EF5" w:rsidRPr="00834EF5" w:rsidRDefault="00834EF5" w:rsidP="00834EF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4F5EECB7" w14:textId="77777777" w:rsidR="00834EF5" w:rsidRPr="00834EF5" w:rsidRDefault="00834EF5" w:rsidP="00834EF5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</w:p>
    <w:p w14:paraId="07AC17AE" w14:textId="77777777" w:rsidR="00834EF5" w:rsidRPr="00834EF5" w:rsidRDefault="00834EF5" w:rsidP="00834EF5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</w:p>
    <w:p w14:paraId="7015109A" w14:textId="77777777" w:rsidR="00834EF5" w:rsidRPr="00834EF5" w:rsidRDefault="00834EF5" w:rsidP="00834EF5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</w:p>
    <w:p w14:paraId="732ACC18" w14:textId="77777777" w:rsidR="00834EF5" w:rsidRPr="00834EF5" w:rsidRDefault="00834EF5" w:rsidP="00834EF5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</w:p>
    <w:p w14:paraId="4BE4A124" w14:textId="77777777" w:rsidR="00834EF5" w:rsidRPr="00834EF5" w:rsidRDefault="00834EF5" w:rsidP="00834EF5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</w:p>
    <w:p w14:paraId="1D06B5A0" w14:textId="77777777" w:rsidR="00834EF5" w:rsidRPr="00834EF5" w:rsidRDefault="00834EF5" w:rsidP="00834EF5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</w:p>
    <w:p w14:paraId="257282E9" w14:textId="77777777" w:rsidR="00834EF5" w:rsidRPr="00834EF5" w:rsidRDefault="00834EF5" w:rsidP="00834EF5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</w:p>
    <w:p w14:paraId="3514D892" w14:textId="77777777" w:rsidR="00834EF5" w:rsidRPr="00834EF5" w:rsidRDefault="00834EF5" w:rsidP="00834EF5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</w:p>
    <w:p w14:paraId="7BC52E27" w14:textId="77777777" w:rsidR="00834EF5" w:rsidRPr="00834EF5" w:rsidRDefault="00834EF5" w:rsidP="00834EF5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</w:p>
    <w:p w14:paraId="56889B8E" w14:textId="77777777" w:rsidR="00834EF5" w:rsidRPr="00834EF5" w:rsidRDefault="00834EF5" w:rsidP="00834EF5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</w:p>
    <w:p w14:paraId="51C48D7F" w14:textId="77777777" w:rsidR="00834EF5" w:rsidRPr="00834EF5" w:rsidRDefault="00834EF5" w:rsidP="00834EF5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</w:p>
    <w:p w14:paraId="7C752516" w14:textId="77777777" w:rsidR="00834EF5" w:rsidRPr="00834EF5" w:rsidRDefault="00834EF5" w:rsidP="00834EF5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</w:p>
    <w:p w14:paraId="351CC909" w14:textId="77777777" w:rsidR="00834EF5" w:rsidRPr="00834EF5" w:rsidRDefault="00834EF5" w:rsidP="00834EF5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</w:p>
    <w:p w14:paraId="2C59247B" w14:textId="77777777" w:rsidR="00834EF5" w:rsidRPr="00834EF5" w:rsidRDefault="00834EF5" w:rsidP="00834EF5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</w:p>
    <w:p w14:paraId="72D93DB9" w14:textId="77777777" w:rsidR="00834EF5" w:rsidRPr="00834EF5" w:rsidRDefault="00834EF5" w:rsidP="00834EF5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</w:p>
    <w:p w14:paraId="1321E782" w14:textId="77777777" w:rsidR="00834EF5" w:rsidRPr="00834EF5" w:rsidRDefault="00834EF5" w:rsidP="00834EF5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</w:p>
    <w:p w14:paraId="16BB1F1A" w14:textId="77777777" w:rsidR="00834EF5" w:rsidRPr="00834EF5" w:rsidRDefault="00834EF5" w:rsidP="00834EF5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</w:p>
    <w:p w14:paraId="23A4D6C1" w14:textId="77777777" w:rsidR="00834EF5" w:rsidRPr="00834EF5" w:rsidRDefault="00834EF5" w:rsidP="00834EF5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</w:p>
    <w:p w14:paraId="05CF6755" w14:textId="77777777" w:rsidR="00834EF5" w:rsidRPr="00834EF5" w:rsidRDefault="00834EF5" w:rsidP="00834EF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7"/>
          <w:szCs w:val="17"/>
          <w:lang w:val="ru-RU"/>
        </w:rPr>
      </w:pPr>
    </w:p>
    <w:p w14:paraId="00BBEAB8" w14:textId="77777777" w:rsidR="00834EF5" w:rsidRPr="00834EF5" w:rsidRDefault="00834EF5" w:rsidP="00834EF5">
      <w:pPr>
        <w:widowControl w:val="0"/>
        <w:tabs>
          <w:tab w:val="left" w:pos="382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7"/>
          <w:szCs w:val="17"/>
          <w:lang w:val="ru-RU"/>
        </w:rPr>
      </w:pPr>
      <w:r w:rsidRPr="00834EF5">
        <w:rPr>
          <w:rFonts w:ascii="Times New Roman" w:eastAsia="Times New Roman" w:hAnsi="Times New Roman" w:cs="Times New Roman"/>
          <w:sz w:val="17"/>
          <w:szCs w:val="17"/>
          <w:lang w:val="ru-RU"/>
        </w:rPr>
        <w:tab/>
      </w:r>
    </w:p>
    <w:p w14:paraId="44284938" w14:textId="77777777" w:rsidR="00834EF5" w:rsidRPr="00834EF5" w:rsidRDefault="00834EF5" w:rsidP="00834EF5">
      <w:pPr>
        <w:widowControl w:val="0"/>
        <w:tabs>
          <w:tab w:val="left" w:pos="8624"/>
        </w:tabs>
        <w:autoSpaceDE w:val="0"/>
        <w:autoSpaceDN w:val="0"/>
        <w:spacing w:after="125" w:line="240" w:lineRule="auto"/>
        <w:ind w:left="2" w:hanging="2"/>
        <w:contextualSpacing/>
        <w:jc w:val="center"/>
        <w:rPr>
          <w:rFonts w:ascii="Times New Roman" w:eastAsia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sz w:val="17"/>
          <w:szCs w:val="17"/>
          <w:lang w:val="ru-RU"/>
        </w:rPr>
        <w:tab/>
      </w:r>
      <w:r w:rsidRPr="00834EF5">
        <w:rPr>
          <w:rFonts w:ascii="Times New Roman" w:eastAsia="Times New Roman" w:hAnsi="Times New Roman" w:cs="Times New Roman"/>
          <w:u w:val="thick"/>
          <w:lang w:val="ru-RU"/>
        </w:rPr>
        <w:t>Составитель</w:t>
      </w:r>
      <w:r w:rsidRPr="00834EF5">
        <w:rPr>
          <w:rFonts w:ascii="Times New Roman" w:eastAsia="Times New Roman" w:hAnsi="Times New Roman" w:cs="Times New Roman"/>
          <w:spacing w:val="-4"/>
          <w:u w:val="thick"/>
          <w:lang w:val="ru-RU"/>
        </w:rPr>
        <w:t xml:space="preserve"> </w:t>
      </w:r>
      <w:r w:rsidRPr="00834EF5">
        <w:rPr>
          <w:rFonts w:ascii="Times New Roman" w:eastAsia="Times New Roman" w:hAnsi="Times New Roman" w:cs="Times New Roman"/>
          <w:u w:val="thick"/>
          <w:lang w:val="ru-RU"/>
        </w:rPr>
        <w:t>программы:</w:t>
      </w:r>
      <w:r w:rsidRPr="00834EF5">
        <w:rPr>
          <w:rFonts w:ascii="Times New Roman" w:eastAsia="Times New Roman" w:hAnsi="Times New Roman" w:cs="Times New Roman"/>
          <w:u w:val="thick"/>
          <w:lang w:val="ru-RU"/>
        </w:rPr>
        <w:tab/>
      </w:r>
    </w:p>
    <w:p w14:paraId="588DC1E9" w14:textId="77777777" w:rsidR="00834EF5" w:rsidRPr="00834EF5" w:rsidRDefault="00834EF5" w:rsidP="00834EF5">
      <w:pPr>
        <w:widowControl w:val="0"/>
        <w:autoSpaceDE w:val="0"/>
        <w:autoSpaceDN w:val="0"/>
        <w:spacing w:after="125" w:line="240" w:lineRule="auto"/>
        <w:ind w:left="2" w:hanging="2"/>
        <w:contextualSpacing/>
        <w:jc w:val="center"/>
        <w:rPr>
          <w:rFonts w:ascii="Times New Roman" w:eastAsia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lang w:val="ru-RU"/>
        </w:rPr>
        <w:t>(Ф.И.О. учителя, составившего рабочую программу)</w:t>
      </w:r>
    </w:p>
    <w:p w14:paraId="5154E168" w14:textId="77777777" w:rsidR="00834EF5" w:rsidRPr="00834EF5" w:rsidRDefault="00834EF5" w:rsidP="00834EF5">
      <w:pPr>
        <w:widowControl w:val="0"/>
        <w:autoSpaceDE w:val="0"/>
        <w:autoSpaceDN w:val="0"/>
        <w:spacing w:after="125" w:line="254" w:lineRule="auto"/>
        <w:ind w:left="2" w:right="86" w:hanging="2"/>
        <w:jc w:val="center"/>
        <w:rPr>
          <w:rFonts w:ascii="Times New Roman" w:eastAsia="Times New Roman" w:hAnsi="Times New Roman" w:cs="Times New Roman"/>
          <w:lang w:val="ru-RU"/>
        </w:rPr>
      </w:pPr>
    </w:p>
    <w:p w14:paraId="405843D9" w14:textId="77777777" w:rsidR="00834EF5" w:rsidRPr="00834EF5" w:rsidRDefault="00834EF5" w:rsidP="00834EF5">
      <w:pPr>
        <w:widowControl w:val="0"/>
        <w:tabs>
          <w:tab w:val="left" w:pos="3744"/>
        </w:tabs>
        <w:autoSpaceDE w:val="0"/>
        <w:autoSpaceDN w:val="0"/>
        <w:spacing w:after="125" w:line="240" w:lineRule="auto"/>
        <w:ind w:left="2" w:right="111" w:hanging="2"/>
        <w:contextualSpacing/>
        <w:jc w:val="center"/>
        <w:rPr>
          <w:rFonts w:ascii="Times New Roman" w:eastAsia="Times New Roman" w:hAnsi="Times New Roman" w:cs="Times New Roman"/>
          <w:iCs/>
          <w:lang w:val="ru-RU"/>
        </w:rPr>
      </w:pPr>
    </w:p>
    <w:p w14:paraId="152FB958" w14:textId="77777777" w:rsidR="00834EF5" w:rsidRPr="00834EF5" w:rsidRDefault="00834EF5" w:rsidP="00834EF5">
      <w:pPr>
        <w:widowControl w:val="0"/>
        <w:tabs>
          <w:tab w:val="left" w:pos="3744"/>
        </w:tabs>
        <w:autoSpaceDE w:val="0"/>
        <w:autoSpaceDN w:val="0"/>
        <w:spacing w:after="125" w:line="240" w:lineRule="auto"/>
        <w:ind w:left="2" w:right="111" w:hanging="2"/>
        <w:contextualSpacing/>
        <w:jc w:val="center"/>
        <w:rPr>
          <w:rFonts w:ascii="Times New Roman" w:eastAsia="Times New Roman" w:hAnsi="Times New Roman" w:cs="Times New Roman"/>
          <w:iCs/>
          <w:lang w:val="ru-RU"/>
        </w:rPr>
      </w:pPr>
      <w:r w:rsidRPr="00834EF5">
        <w:rPr>
          <w:rFonts w:ascii="Times New Roman" w:eastAsia="Times New Roman" w:hAnsi="Times New Roman" w:cs="Times New Roman"/>
          <w:iCs/>
          <w:lang w:val="ru-RU"/>
        </w:rPr>
        <w:t>Айти-Мохк 2022г</w:t>
      </w:r>
    </w:p>
    <w:p w14:paraId="5F145A2D" w14:textId="77777777" w:rsidR="000046AC" w:rsidRPr="00834EF5" w:rsidRDefault="000046AC" w:rsidP="000046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0046AC" w:rsidRPr="00834EF5">
          <w:pgSz w:w="11900" w:h="16840"/>
          <w:pgMar w:top="1600" w:right="540" w:bottom="280" w:left="560" w:header="720" w:footer="720" w:gutter="0"/>
          <w:cols w:space="720"/>
        </w:sectPr>
      </w:pPr>
    </w:p>
    <w:p w14:paraId="7737FD0D" w14:textId="77777777" w:rsidR="00D95533" w:rsidRPr="00834EF5" w:rsidRDefault="00D95533">
      <w:pPr>
        <w:autoSpaceDE w:val="0"/>
        <w:autoSpaceDN w:val="0"/>
        <w:spacing w:after="78" w:line="220" w:lineRule="exact"/>
        <w:rPr>
          <w:rFonts w:ascii="Times New Roman" w:hAnsi="Times New Roman" w:cs="Times New Roman"/>
          <w:lang w:val="ru-RU"/>
        </w:rPr>
      </w:pPr>
    </w:p>
    <w:p w14:paraId="39F3E4D8" w14:textId="77777777" w:rsidR="00D95533" w:rsidRPr="00834EF5" w:rsidRDefault="008E7CA9">
      <w:pPr>
        <w:autoSpaceDE w:val="0"/>
        <w:autoSpaceDN w:val="0"/>
        <w:spacing w:after="0" w:line="230" w:lineRule="auto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ПОЯСНИТЕЛЬНАЯ ЗАПИСКА</w:t>
      </w:r>
    </w:p>
    <w:p w14:paraId="5C9EF587" w14:textId="77777777" w:rsidR="00D95533" w:rsidRPr="00834EF5" w:rsidRDefault="008E7CA9">
      <w:pPr>
        <w:autoSpaceDE w:val="0"/>
        <w:autoSpaceDN w:val="0"/>
        <w:spacing w:before="346" w:after="0"/>
        <w:ind w:firstLine="18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Рабочая программа по предмету «Математика» для обучающихся 4 класса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Примерной программы воспитания.</w:t>
      </w:r>
    </w:p>
    <w:p w14:paraId="593E2BAF" w14:textId="77777777" w:rsidR="00D95533" w:rsidRPr="00834EF5" w:rsidRDefault="008E7CA9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В начальной школе изучение математики имеет особое значение в развитии младшего школьника.</w:t>
      </w:r>
    </w:p>
    <w:p w14:paraId="411ECB24" w14:textId="77777777" w:rsidR="00D95533" w:rsidRPr="00834EF5" w:rsidRDefault="008E7CA9">
      <w:pPr>
        <w:autoSpaceDE w:val="0"/>
        <w:autoSpaceDN w:val="0"/>
        <w:spacing w:before="70" w:after="0" w:line="271" w:lineRule="auto"/>
        <w:ind w:right="144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Приобретённые им знания, опыт выполнения предметных и универсальных действий на </w:t>
      </w:r>
      <w:r w:rsidRPr="00834EF5">
        <w:rPr>
          <w:rFonts w:ascii="Times New Roman" w:hAnsi="Times New Roman" w:cs="Times New Roman"/>
          <w:lang w:val="ru-RU"/>
        </w:rPr>
        <w:br/>
      </w: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</w:t>
      </w:r>
    </w:p>
    <w:p w14:paraId="5563F380" w14:textId="77777777" w:rsidR="00D95533" w:rsidRPr="00834EF5" w:rsidRDefault="008E7CA9">
      <w:pPr>
        <w:tabs>
          <w:tab w:val="left" w:pos="180"/>
        </w:tabs>
        <w:autoSpaceDE w:val="0"/>
        <w:autoSpaceDN w:val="0"/>
        <w:spacing w:before="192" w:after="0" w:line="262" w:lineRule="auto"/>
        <w:ind w:right="144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hAnsi="Times New Roman" w:cs="Times New Roman"/>
          <w:lang w:val="ru-RU"/>
        </w:rPr>
        <w:tab/>
      </w: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Изучение математики в начальной школе направлено на достижение следующих образовательных, развивающих целей, а также целей воспитания:</w:t>
      </w:r>
    </w:p>
    <w:p w14:paraId="76816404" w14:textId="77777777" w:rsidR="00D95533" w:rsidRPr="00834EF5" w:rsidRDefault="008E7CA9">
      <w:pPr>
        <w:autoSpaceDE w:val="0"/>
        <w:autoSpaceDN w:val="0"/>
        <w:spacing w:before="178" w:after="0"/>
        <w:ind w:left="420" w:right="288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Освоение 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 </w:t>
      </w:r>
    </w:p>
    <w:p w14:paraId="5CE6EA95" w14:textId="77777777" w:rsidR="00D95533" w:rsidRPr="00834EF5" w:rsidRDefault="008E7CA9">
      <w:pPr>
        <w:autoSpaceDE w:val="0"/>
        <w:autoSpaceDN w:val="0"/>
        <w:spacing w:before="190" w:after="0" w:line="281" w:lineRule="auto"/>
        <w:ind w:left="420" w:right="144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(«часть-целое»,«больше-меньше», «равно-неравно», «порядок»), смысла арифметических действий, </w:t>
      </w:r>
      <w:r w:rsidRPr="00834EF5">
        <w:rPr>
          <w:rFonts w:ascii="Times New Roman" w:hAnsi="Times New Roman" w:cs="Times New Roman"/>
          <w:lang w:val="ru-RU"/>
        </w:rPr>
        <w:br/>
      </w: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зависимостей (работа, движение, продолжительность события). </w:t>
      </w:r>
    </w:p>
    <w:p w14:paraId="21C23D28" w14:textId="77777777" w:rsidR="00D95533" w:rsidRPr="00834EF5" w:rsidRDefault="008E7CA9">
      <w:pPr>
        <w:autoSpaceDE w:val="0"/>
        <w:autoSpaceDN w:val="0"/>
        <w:spacing w:before="190" w:after="0" w:line="281" w:lineRule="auto"/>
        <w:ind w:left="420" w:right="144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Обеспечение математического развития младшего школьника —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 различать верные (истинные) и неверные (ложные) утверждения, вести поиск информации (примеров, оснований для упорядочения, вариантов и др.). </w:t>
      </w:r>
    </w:p>
    <w:p w14:paraId="33B0F801" w14:textId="77777777" w:rsidR="00D95533" w:rsidRPr="00834EF5" w:rsidRDefault="008E7CA9">
      <w:pPr>
        <w:autoSpaceDE w:val="0"/>
        <w:autoSpaceDN w:val="0"/>
        <w:spacing w:before="190" w:after="0" w:line="281" w:lineRule="auto"/>
        <w:ind w:left="420" w:right="144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Становление учебно-познавательных мотивов и интереса к изучению математики и </w:t>
      </w:r>
      <w:r w:rsidRPr="00834EF5">
        <w:rPr>
          <w:rFonts w:ascii="Times New Roman" w:hAnsi="Times New Roman" w:cs="Times New Roman"/>
          <w:lang w:val="ru-RU"/>
        </w:rPr>
        <w:br/>
      </w: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</w:t>
      </w:r>
      <w:r w:rsidRPr="00834EF5">
        <w:rPr>
          <w:rFonts w:ascii="Times New Roman" w:hAnsi="Times New Roman" w:cs="Times New Roman"/>
          <w:lang w:val="ru-RU"/>
        </w:rPr>
        <w:br/>
      </w: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математических терминах и понятиях; прочных  навыков использования математических знаний в повседневной жизни.</w:t>
      </w:r>
    </w:p>
    <w:p w14:paraId="27271B5A" w14:textId="77777777" w:rsidR="00D95533" w:rsidRPr="00834EF5" w:rsidRDefault="008E7CA9">
      <w:pPr>
        <w:tabs>
          <w:tab w:val="left" w:pos="180"/>
        </w:tabs>
        <w:autoSpaceDE w:val="0"/>
        <w:autoSpaceDN w:val="0"/>
        <w:spacing w:before="180" w:after="0" w:line="262" w:lineRule="auto"/>
        <w:ind w:right="72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hAnsi="Times New Roman" w:cs="Times New Roman"/>
          <w:lang w:val="ru-RU"/>
        </w:rPr>
        <w:tab/>
      </w: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14:paraId="22510F22" w14:textId="77777777" w:rsidR="00D95533" w:rsidRPr="00834EF5" w:rsidRDefault="008E7CA9">
      <w:pPr>
        <w:autoSpaceDE w:val="0"/>
        <w:autoSpaceDN w:val="0"/>
        <w:spacing w:before="178" w:after="0"/>
        <w:ind w:left="42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понимание математических отношений выступает средством познания закономерностей существования   окружающего мира, фактов, процессов  и  явлений,  происходящих  в  природе и в обществе (хронология событий, протяжённость по времени, образование целого из частей, изменение формы, размера и т.д.); </w:t>
      </w:r>
    </w:p>
    <w:p w14:paraId="1ABE511D" w14:textId="77777777" w:rsidR="00D95533" w:rsidRPr="00834EF5" w:rsidRDefault="008E7CA9">
      <w:pPr>
        <w:autoSpaceDE w:val="0"/>
        <w:autoSpaceDN w:val="0"/>
        <w:spacing w:before="190" w:after="0" w:line="271" w:lineRule="auto"/>
        <w:ind w:left="420" w:right="72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 </w:t>
      </w:r>
    </w:p>
    <w:p w14:paraId="123A7D23" w14:textId="77777777" w:rsidR="00D95533" w:rsidRPr="00834EF5" w:rsidRDefault="008E7CA9">
      <w:pPr>
        <w:autoSpaceDE w:val="0"/>
        <w:autoSpaceDN w:val="0"/>
        <w:spacing w:before="190" w:after="0" w:line="271" w:lineRule="auto"/>
        <w:ind w:left="42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</w:t>
      </w:r>
    </w:p>
    <w:p w14:paraId="68DF52A6" w14:textId="77777777" w:rsidR="00D95533" w:rsidRPr="00834EF5" w:rsidRDefault="00D95533">
      <w:pPr>
        <w:rPr>
          <w:rFonts w:ascii="Times New Roman" w:hAnsi="Times New Roman" w:cs="Times New Roman"/>
          <w:lang w:val="ru-RU"/>
        </w:rPr>
        <w:sectPr w:rsidR="00D95533" w:rsidRPr="00834EF5">
          <w:pgSz w:w="11900" w:h="16840"/>
          <w:pgMar w:top="298" w:right="634" w:bottom="380" w:left="666" w:header="720" w:footer="720" w:gutter="0"/>
          <w:cols w:space="720" w:equalWidth="0">
            <w:col w:w="10600" w:space="0"/>
          </w:cols>
          <w:docGrid w:linePitch="360"/>
        </w:sectPr>
      </w:pPr>
    </w:p>
    <w:p w14:paraId="5A728737" w14:textId="77777777" w:rsidR="00D95533" w:rsidRPr="00834EF5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14:paraId="76BA2BCF" w14:textId="77777777" w:rsidR="00D95533" w:rsidRPr="00834EF5" w:rsidRDefault="008E7CA9">
      <w:pPr>
        <w:autoSpaceDE w:val="0"/>
        <w:autoSpaceDN w:val="0"/>
        <w:spacing w:after="0" w:line="230" w:lineRule="auto"/>
        <w:ind w:left="42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предположения).</w:t>
      </w:r>
    </w:p>
    <w:p w14:paraId="5F2F9471" w14:textId="77777777" w:rsidR="00D95533" w:rsidRPr="00834EF5" w:rsidRDefault="008E7CA9">
      <w:pPr>
        <w:autoSpaceDE w:val="0"/>
        <w:autoSpaceDN w:val="0"/>
        <w:spacing w:before="178" w:after="0" w:line="281" w:lineRule="auto"/>
        <w:ind w:firstLine="18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Младшие школьники проявляют интерес к математической сущности предметов и явлений окружающей жизни - возможности их измерить, определить величину, форму, выявить зависимости и  закономерности  их  расположения  во  времени  и в 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</w:t>
      </w:r>
      <w:r w:rsidRPr="00834EF5">
        <w:rPr>
          <w:rFonts w:ascii="Times New Roman" w:hAnsi="Times New Roman" w:cs="Times New Roman"/>
          <w:lang w:val="ru-RU"/>
        </w:rPr>
        <w:br/>
      </w: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информации, в том числе и графическими (таблица, диаграмма, схема).</w:t>
      </w:r>
    </w:p>
    <w:p w14:paraId="3F5E90C9" w14:textId="77777777" w:rsidR="00D95533" w:rsidRPr="00834EF5" w:rsidRDefault="008E7CA9">
      <w:pPr>
        <w:autoSpaceDE w:val="0"/>
        <w:autoSpaceDN w:val="0"/>
        <w:spacing w:before="70" w:after="0" w:line="286" w:lineRule="auto"/>
        <w:ind w:firstLine="18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14:paraId="29E551C7" w14:textId="77777777" w:rsidR="00D95533" w:rsidRPr="00834EF5" w:rsidRDefault="008E7CA9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На изучение математики в 4 классе отводится 4 часа в неделю, всего 136 часов.</w:t>
      </w:r>
    </w:p>
    <w:p w14:paraId="5D7F0234" w14:textId="77777777" w:rsidR="00D95533" w:rsidRPr="00834EF5" w:rsidRDefault="00D95533">
      <w:pPr>
        <w:rPr>
          <w:rFonts w:ascii="Times New Roman" w:hAnsi="Times New Roman" w:cs="Times New Roman"/>
          <w:lang w:val="ru-RU"/>
        </w:rPr>
        <w:sectPr w:rsidR="00D95533" w:rsidRPr="00834EF5">
          <w:pgSz w:w="11900" w:h="16840"/>
          <w:pgMar w:top="286" w:right="828" w:bottom="1440" w:left="666" w:header="720" w:footer="720" w:gutter="0"/>
          <w:cols w:space="720" w:equalWidth="0">
            <w:col w:w="10406" w:space="0"/>
          </w:cols>
          <w:docGrid w:linePitch="360"/>
        </w:sectPr>
      </w:pPr>
    </w:p>
    <w:p w14:paraId="6C846698" w14:textId="77777777" w:rsidR="00D95533" w:rsidRPr="00834EF5" w:rsidRDefault="00D95533">
      <w:pPr>
        <w:autoSpaceDE w:val="0"/>
        <w:autoSpaceDN w:val="0"/>
        <w:spacing w:after="78" w:line="220" w:lineRule="exact"/>
        <w:rPr>
          <w:rFonts w:ascii="Times New Roman" w:hAnsi="Times New Roman" w:cs="Times New Roman"/>
          <w:lang w:val="ru-RU"/>
        </w:rPr>
      </w:pPr>
    </w:p>
    <w:p w14:paraId="2E60D007" w14:textId="77777777" w:rsidR="00D95533" w:rsidRPr="00834EF5" w:rsidRDefault="008E7CA9">
      <w:pPr>
        <w:autoSpaceDE w:val="0"/>
        <w:autoSpaceDN w:val="0"/>
        <w:spacing w:after="0" w:line="230" w:lineRule="auto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14:paraId="53196B4B" w14:textId="77777777" w:rsidR="00D95533" w:rsidRPr="00834EF5" w:rsidRDefault="008E7CA9">
      <w:pPr>
        <w:autoSpaceDE w:val="0"/>
        <w:autoSpaceDN w:val="0"/>
        <w:spacing w:before="346" w:after="0" w:line="271" w:lineRule="auto"/>
        <w:ind w:right="144" w:firstLine="18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Основное содержание обучения в программе представлено разделами: «Числа и величины»,«Арифметические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14:paraId="1135F26B" w14:textId="77777777" w:rsidR="00D95533" w:rsidRPr="00834EF5" w:rsidRDefault="008E7CA9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Числа и величины</w:t>
      </w:r>
    </w:p>
    <w:p w14:paraId="5DA1A200" w14:textId="77777777" w:rsidR="00D95533" w:rsidRPr="00834EF5" w:rsidRDefault="008E7CA9">
      <w:pPr>
        <w:tabs>
          <w:tab w:val="left" w:pos="180"/>
        </w:tabs>
        <w:autoSpaceDE w:val="0"/>
        <w:autoSpaceDN w:val="0"/>
        <w:spacing w:before="118" w:after="0" w:line="262" w:lineRule="auto"/>
        <w:ind w:right="144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hAnsi="Times New Roman" w:cs="Times New Roman"/>
          <w:lang w:val="ru-RU"/>
        </w:rPr>
        <w:tab/>
      </w: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Числа в пределах миллиона: чтение, запись, поразрядное сравнение упорядочение. Число, большее или меньшее данного числа на заданное число разрядных единиц, в заданное число раз.</w:t>
      </w:r>
    </w:p>
    <w:p w14:paraId="1CD0BD82" w14:textId="77777777" w:rsidR="00D95533" w:rsidRPr="00834EF5" w:rsidRDefault="008E7CA9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Величины: сравнение объектов по массе, длине, площади, вместимости.</w:t>
      </w:r>
    </w:p>
    <w:p w14:paraId="0F02E019" w14:textId="77777777" w:rsidR="00D95533" w:rsidRPr="00834EF5" w:rsidRDefault="008E7CA9">
      <w:pPr>
        <w:autoSpaceDE w:val="0"/>
        <w:autoSpaceDN w:val="0"/>
        <w:spacing w:before="72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Единицы массы — центнер, тонна; соотношения между единицами массы.</w:t>
      </w:r>
    </w:p>
    <w:p w14:paraId="7C5BD793" w14:textId="77777777" w:rsidR="00D95533" w:rsidRPr="00834EF5" w:rsidRDefault="008E7CA9">
      <w:pPr>
        <w:autoSpaceDE w:val="0"/>
        <w:autoSpaceDN w:val="0"/>
        <w:spacing w:before="72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Единицы времени (сутки, неделя, месяц, год, век), соотношение между ними.</w:t>
      </w:r>
    </w:p>
    <w:p w14:paraId="6A6A20F4" w14:textId="77777777" w:rsidR="00D95533" w:rsidRPr="00834EF5" w:rsidRDefault="008E7CA9">
      <w:pPr>
        <w:autoSpaceDE w:val="0"/>
        <w:autoSpaceDN w:val="0"/>
        <w:spacing w:before="72" w:after="0" w:line="271" w:lineRule="auto"/>
        <w:ind w:right="432" w:firstLine="18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Единицы длины (миллиметр, сантиметр, дециметр, метр, километр), площади (квадратный метр, квадратный сантиметр), вместимости (литр), скорости (километры в час, метры в минуту, метры в секунду); соотношение между единицами в пределах 100 000.</w:t>
      </w:r>
    </w:p>
    <w:p w14:paraId="047F28E8" w14:textId="77777777" w:rsidR="00D95533" w:rsidRPr="00834EF5" w:rsidRDefault="008E7CA9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Доля величины времени, массы, длины.</w:t>
      </w:r>
    </w:p>
    <w:p w14:paraId="1D50EDDA" w14:textId="77777777" w:rsidR="00D95533" w:rsidRPr="00834EF5" w:rsidRDefault="008E7CA9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Арифметические действия</w:t>
      </w:r>
    </w:p>
    <w:p w14:paraId="44C1860F" w14:textId="77777777" w:rsidR="00D95533" w:rsidRPr="00834EF5" w:rsidRDefault="008E7CA9">
      <w:pPr>
        <w:autoSpaceDE w:val="0"/>
        <w:autoSpaceDN w:val="0"/>
        <w:spacing w:before="118" w:after="0" w:line="271" w:lineRule="auto"/>
        <w:ind w:right="576" w:firstLine="18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Письменное сложение, вычитание многозначных чисел в пределах миллиона. Письменное умножение, деление многозначных чисел на однозначное/двузначное число в пределах 100 000; деление с остатком. Умножение/деление на 10, 100, 1000.</w:t>
      </w:r>
    </w:p>
    <w:p w14:paraId="4F40BA53" w14:textId="77777777" w:rsidR="00D95533" w:rsidRPr="00834EF5" w:rsidRDefault="008E7CA9">
      <w:pPr>
        <w:autoSpaceDE w:val="0"/>
        <w:autoSpaceDN w:val="0"/>
        <w:spacing w:before="70" w:after="0" w:line="271" w:lineRule="auto"/>
        <w:ind w:firstLine="18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Свойства арифметических действий и их применение для вычислений. Поиск значения числового выражения, содержащего несколько действий в пределах 100 000. Проверка результата вычислений, в том числе с помощью калькулятора.</w:t>
      </w:r>
    </w:p>
    <w:p w14:paraId="0138E9EF" w14:textId="77777777" w:rsidR="00D95533" w:rsidRPr="00834EF5" w:rsidRDefault="008E7CA9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hAnsi="Times New Roman" w:cs="Times New Roman"/>
          <w:lang w:val="ru-RU"/>
        </w:rPr>
        <w:tab/>
      </w: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Равенство, содержащее неизвестный компонент арифметического действия: запись, нахождение неизвестного компонента.</w:t>
      </w:r>
    </w:p>
    <w:p w14:paraId="7F7318E3" w14:textId="77777777" w:rsidR="00D95533" w:rsidRPr="00834EF5" w:rsidRDefault="008E7CA9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Умножение и деление величины на однозначное число.</w:t>
      </w:r>
    </w:p>
    <w:p w14:paraId="7D8EBCF7" w14:textId="77777777" w:rsidR="00D95533" w:rsidRPr="00834EF5" w:rsidRDefault="008E7CA9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Текстовые задачи</w:t>
      </w:r>
    </w:p>
    <w:p w14:paraId="67F448E3" w14:textId="77777777" w:rsidR="00D95533" w:rsidRPr="00834EF5" w:rsidRDefault="008E7CA9">
      <w:pPr>
        <w:autoSpaceDE w:val="0"/>
        <w:autoSpaceDN w:val="0"/>
        <w:spacing w:before="118" w:after="0" w:line="286" w:lineRule="auto"/>
        <w:ind w:firstLine="18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Работа с текстовой  задачей,  решение  которой  содержит 2—3 действия: анализ, представление на модели; планирование и запись решения; проверка решения и ответа. Анализ зависимостей, характеризующих процессы: движения (скорость, время, пройденный путь), работы </w:t>
      </w:r>
      <w:r w:rsidRPr="00834EF5">
        <w:rPr>
          <w:rFonts w:ascii="Times New Roman" w:hAnsi="Times New Roman" w:cs="Times New Roman"/>
          <w:lang w:val="ru-RU"/>
        </w:rPr>
        <w:br/>
      </w: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(производительность, время, объём работы), купли продажи (цена, количество, стоимость) и решение соответствующих задач. Задачи на установление времени (начало, продолжительность и окончание события), расчёта количества, расхода, изменения. Задачи на нахождение доли величины, величины по её доле. Разные способы решения некоторых видов изученных задач. Оформление решения по действиям с пояснением, по вопросам, с помощью числового выражения.</w:t>
      </w:r>
    </w:p>
    <w:p w14:paraId="219D21BB" w14:textId="77777777" w:rsidR="00D95533" w:rsidRPr="00834EF5" w:rsidRDefault="008E7CA9">
      <w:pPr>
        <w:autoSpaceDE w:val="0"/>
        <w:autoSpaceDN w:val="0"/>
        <w:spacing w:before="502" w:after="0" w:line="230" w:lineRule="auto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Пространственные отношения и геометрические фигуры</w:t>
      </w:r>
    </w:p>
    <w:p w14:paraId="2423C0AD" w14:textId="77777777" w:rsidR="00D95533" w:rsidRPr="00834EF5" w:rsidRDefault="008E7CA9">
      <w:pPr>
        <w:autoSpaceDE w:val="0"/>
        <w:autoSpaceDN w:val="0"/>
        <w:spacing w:before="118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Наглядные представления о симметрии.</w:t>
      </w:r>
    </w:p>
    <w:p w14:paraId="0AA37A1A" w14:textId="77777777" w:rsidR="00D95533" w:rsidRPr="00834EF5" w:rsidRDefault="008E7CA9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hAnsi="Times New Roman" w:cs="Times New Roman"/>
          <w:lang w:val="ru-RU"/>
        </w:rPr>
        <w:tab/>
      </w: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Окружность, круг: распознавание и изображение; построение окружности заданного радиуса. Построение изученных геометрических фигур с помощью линейки, угольника, циркуля.</w:t>
      </w:r>
    </w:p>
    <w:p w14:paraId="3C8FF556" w14:textId="77777777" w:rsidR="00D95533" w:rsidRPr="00834EF5" w:rsidRDefault="008E7CA9">
      <w:pPr>
        <w:autoSpaceDE w:val="0"/>
        <w:autoSpaceDN w:val="0"/>
        <w:spacing w:before="70" w:after="0" w:line="262" w:lineRule="auto"/>
        <w:ind w:right="144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Пространственные геометрические фигуры (тела): шар, куб, цилиндр, конус, пирамида; различение, называние.</w:t>
      </w:r>
    </w:p>
    <w:p w14:paraId="79C3BF6D" w14:textId="77777777" w:rsidR="00D95533" w:rsidRPr="00834EF5" w:rsidRDefault="008E7CA9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hAnsi="Times New Roman" w:cs="Times New Roman"/>
          <w:lang w:val="ru-RU"/>
        </w:rPr>
        <w:tab/>
      </w: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Конструирование: разбиение фигуры на прямоугольники (квадраты), составление фигур из прямоугольников/квадратов.</w:t>
      </w:r>
    </w:p>
    <w:p w14:paraId="6593BAF9" w14:textId="77777777" w:rsidR="00D95533" w:rsidRPr="00834EF5" w:rsidRDefault="008E7CA9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Периметр, площадь фигуры, составленной из двух, трёх прямоугольников (квадратов).</w:t>
      </w:r>
    </w:p>
    <w:p w14:paraId="6F78BE64" w14:textId="77777777" w:rsidR="00D95533" w:rsidRPr="00834EF5" w:rsidRDefault="00D95533">
      <w:pPr>
        <w:rPr>
          <w:rFonts w:ascii="Times New Roman" w:hAnsi="Times New Roman" w:cs="Times New Roman"/>
          <w:lang w:val="ru-RU"/>
        </w:rPr>
        <w:sectPr w:rsidR="00D95533" w:rsidRPr="00834EF5">
          <w:pgSz w:w="11900" w:h="16840"/>
          <w:pgMar w:top="298" w:right="650" w:bottom="36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062CFDAA" w14:textId="77777777" w:rsidR="00D95533" w:rsidRPr="00834EF5" w:rsidRDefault="00D95533">
      <w:pPr>
        <w:autoSpaceDE w:val="0"/>
        <w:autoSpaceDN w:val="0"/>
        <w:spacing w:after="132" w:line="220" w:lineRule="exact"/>
        <w:rPr>
          <w:rFonts w:ascii="Times New Roman" w:hAnsi="Times New Roman" w:cs="Times New Roman"/>
          <w:lang w:val="ru-RU"/>
        </w:rPr>
      </w:pPr>
    </w:p>
    <w:p w14:paraId="070C15A3" w14:textId="77777777" w:rsidR="00D95533" w:rsidRPr="00834EF5" w:rsidRDefault="008E7CA9">
      <w:pPr>
        <w:autoSpaceDE w:val="0"/>
        <w:autoSpaceDN w:val="0"/>
        <w:spacing w:after="0" w:line="230" w:lineRule="auto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Математическая информация</w:t>
      </w:r>
    </w:p>
    <w:p w14:paraId="75A6CE80" w14:textId="77777777" w:rsidR="00D95533" w:rsidRPr="00834EF5" w:rsidRDefault="008E7CA9">
      <w:pPr>
        <w:tabs>
          <w:tab w:val="left" w:pos="180"/>
        </w:tabs>
        <w:autoSpaceDE w:val="0"/>
        <w:autoSpaceDN w:val="0"/>
        <w:spacing w:before="118" w:after="0" w:line="262" w:lineRule="auto"/>
        <w:ind w:right="864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hAnsi="Times New Roman" w:cs="Times New Roman"/>
          <w:lang w:val="ru-RU"/>
        </w:rPr>
        <w:tab/>
      </w: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Работа с утверждениями: конструирование, проверка истинности; составление и проверка логических рассуждений при решении задач.</w:t>
      </w:r>
    </w:p>
    <w:p w14:paraId="1B4CFEDC" w14:textId="77777777" w:rsidR="00D95533" w:rsidRPr="00834EF5" w:rsidRDefault="008E7CA9">
      <w:pPr>
        <w:autoSpaceDE w:val="0"/>
        <w:autoSpaceDN w:val="0"/>
        <w:spacing w:before="70" w:after="0"/>
        <w:ind w:right="432" w:firstLine="18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Данные о реальных процессах и явлениях окружающего мира, представленные на диаграммах, схемах, в таблицах, текстах. Сбор математических данных о заданном объекте (числе, величине, геометрической фигуре). Поиск информации в справочной литературе, сети Интернет. Запись информации в предложенной таблице, на столбчатой диаграмме.</w:t>
      </w:r>
    </w:p>
    <w:p w14:paraId="73DA0939" w14:textId="77777777" w:rsidR="00D95533" w:rsidRPr="00834EF5" w:rsidRDefault="008E7CA9">
      <w:pPr>
        <w:autoSpaceDE w:val="0"/>
        <w:autoSpaceDN w:val="0"/>
        <w:spacing w:before="70" w:after="0"/>
        <w:ind w:firstLine="18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Доступные электронные средства обучения, пособия, тренажёры, их использование под </w:t>
      </w:r>
      <w:r w:rsidRPr="00834EF5">
        <w:rPr>
          <w:rFonts w:ascii="Times New Roman" w:hAnsi="Times New Roman" w:cs="Times New Roman"/>
          <w:lang w:val="ru-RU"/>
        </w:rPr>
        <w:br/>
      </w: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руководством педагога и самостоятельно. Правила безопасной работы с электронными источниками информации (электронная форма учебника, электронные словари, образовательные сайты, </w:t>
      </w:r>
      <w:r w:rsidRPr="00834EF5">
        <w:rPr>
          <w:rFonts w:ascii="Times New Roman" w:hAnsi="Times New Roman" w:cs="Times New Roman"/>
          <w:lang w:val="ru-RU"/>
        </w:rPr>
        <w:br/>
      </w: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ориентированные на детей младшего школьного возраста).</w:t>
      </w:r>
    </w:p>
    <w:p w14:paraId="0EA0BE9B" w14:textId="77777777" w:rsidR="00D95533" w:rsidRPr="00834EF5" w:rsidRDefault="008E7CA9">
      <w:pPr>
        <w:autoSpaceDE w:val="0"/>
        <w:autoSpaceDN w:val="0"/>
        <w:spacing w:before="72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Алгоритмы решения учебных и практических задач.</w:t>
      </w:r>
    </w:p>
    <w:p w14:paraId="47BCED31" w14:textId="77777777" w:rsidR="00D95533" w:rsidRPr="00834EF5" w:rsidRDefault="008E7CA9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УНИВЕРСАЛЬНЫЕ УЧЕБНЫЕ ДЕЙСТВИЯ</w:t>
      </w:r>
    </w:p>
    <w:p w14:paraId="35E44313" w14:textId="77777777" w:rsidR="00D95533" w:rsidRPr="00834EF5" w:rsidRDefault="008E7CA9">
      <w:pPr>
        <w:autoSpaceDE w:val="0"/>
        <w:autoSpaceDN w:val="0"/>
        <w:spacing w:before="166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Универсальные познавательные учебные действия:</w:t>
      </w:r>
    </w:p>
    <w:p w14:paraId="10EDF451" w14:textId="77777777" w:rsidR="00D95533" w:rsidRPr="00834EF5" w:rsidRDefault="008E7CA9">
      <w:pPr>
        <w:autoSpaceDE w:val="0"/>
        <w:autoSpaceDN w:val="0"/>
        <w:spacing w:before="178" w:after="0" w:line="262" w:lineRule="auto"/>
        <w:ind w:left="420" w:right="144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ориентироваться в изученной математической терминологии, использовать её в высказываниях и рассуждениях;</w:t>
      </w:r>
    </w:p>
    <w:p w14:paraId="13C274AF" w14:textId="77777777" w:rsidR="00D95533" w:rsidRPr="00834EF5" w:rsidRDefault="008E7CA9">
      <w:pPr>
        <w:autoSpaceDE w:val="0"/>
        <w:autoSpaceDN w:val="0"/>
        <w:spacing w:before="190" w:after="0" w:line="271" w:lineRule="auto"/>
        <w:ind w:left="420" w:right="108"/>
        <w:jc w:val="both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сравнивать математические объекты (числа, величины, геометрические фигуры), записывать признак сравнения; выбирать метод решения математической задачи (алгоритм действия, приём вычисления, способ решения, моделирование ситуации, перебор вариантов); </w:t>
      </w:r>
    </w:p>
    <w:p w14:paraId="26032C53" w14:textId="77777777" w:rsidR="00D95533" w:rsidRPr="00834EF5" w:rsidRDefault="008E7CA9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обнаруживать модели изученных геометрических фигур в окружающем мире; </w:t>
      </w:r>
    </w:p>
    <w:p w14:paraId="62C84251" w14:textId="77777777" w:rsidR="00D95533" w:rsidRPr="00834EF5" w:rsidRDefault="008E7CA9">
      <w:pPr>
        <w:autoSpaceDE w:val="0"/>
        <w:autoSpaceDN w:val="0"/>
        <w:spacing w:before="190" w:after="0" w:line="262" w:lineRule="auto"/>
        <w:ind w:left="420" w:right="864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конструировать геометрическую фигуру, обладающую заданным свойством (отрезок заданной длины, ломаная определённой длины, квадрат с заданным периметром); </w:t>
      </w:r>
    </w:p>
    <w:p w14:paraId="37A51948" w14:textId="77777777" w:rsidR="00D95533" w:rsidRPr="00834EF5" w:rsidRDefault="008E7CA9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классифицировать объекты по 1 - 2 выбранным признакам; </w:t>
      </w:r>
    </w:p>
    <w:p w14:paraId="53C7C2A9" w14:textId="77777777" w:rsidR="00D95533" w:rsidRPr="00834EF5" w:rsidRDefault="008E7CA9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составлять модель математической задачи, проверять её соответствие условиям задачи; </w:t>
      </w:r>
    </w:p>
    <w:p w14:paraId="3183AFA0" w14:textId="77777777" w:rsidR="00D95533" w:rsidRPr="00834EF5" w:rsidRDefault="008E7CA9">
      <w:pPr>
        <w:autoSpaceDE w:val="0"/>
        <w:autoSpaceDN w:val="0"/>
        <w:spacing w:before="190" w:after="0" w:line="271" w:lineRule="auto"/>
        <w:ind w:left="420" w:right="288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определять с помощью цифровых и аналоговых приборов: массу предмета (электронные и гиревые весы), температуру (градусник), скорость движения транспортного средства (макет спидометра), вместимость (с помощью измерительных сосудов).</w:t>
      </w:r>
    </w:p>
    <w:p w14:paraId="23F56BFC" w14:textId="77777777" w:rsidR="00D95533" w:rsidRPr="00834EF5" w:rsidRDefault="008E7CA9">
      <w:pPr>
        <w:autoSpaceDE w:val="0"/>
        <w:autoSpaceDN w:val="0"/>
        <w:spacing w:before="18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Работа с информацией:</w:t>
      </w:r>
    </w:p>
    <w:p w14:paraId="193C7ABD" w14:textId="77777777" w:rsidR="00D95533" w:rsidRPr="00834EF5" w:rsidRDefault="008E7CA9">
      <w:pPr>
        <w:autoSpaceDE w:val="0"/>
        <w:autoSpaceDN w:val="0"/>
        <w:spacing w:before="18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представлять информацию в разных формах; </w:t>
      </w:r>
    </w:p>
    <w:p w14:paraId="403D767B" w14:textId="77777777" w:rsidR="00D95533" w:rsidRPr="00834EF5" w:rsidRDefault="008E7CA9">
      <w:pPr>
        <w:autoSpaceDE w:val="0"/>
        <w:autoSpaceDN w:val="0"/>
        <w:spacing w:before="190" w:after="0" w:line="271" w:lineRule="auto"/>
        <w:ind w:left="42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извлекать и интерпретировать информацию, представленную в таблице, на диаграмме; использовать справочную литературу для поиска информации, в том числе Интернет (в условиях контролируемого выхода).</w:t>
      </w:r>
    </w:p>
    <w:p w14:paraId="10F73403" w14:textId="77777777" w:rsidR="00D95533" w:rsidRPr="00834EF5" w:rsidRDefault="008E7CA9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Универсальные коммуникативные учебные действия:</w:t>
      </w:r>
    </w:p>
    <w:p w14:paraId="76931D12" w14:textId="77777777" w:rsidR="00D95533" w:rsidRPr="00834EF5" w:rsidRDefault="008E7CA9">
      <w:pPr>
        <w:autoSpaceDE w:val="0"/>
        <w:autoSpaceDN w:val="0"/>
        <w:spacing w:before="178" w:after="0" w:line="262" w:lineRule="auto"/>
        <w:ind w:left="420" w:right="1008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использовать математическую терминологию для записи решения предметной или практической задачи; </w:t>
      </w:r>
    </w:p>
    <w:p w14:paraId="04CF2E68" w14:textId="77777777" w:rsidR="00D95533" w:rsidRPr="00834EF5" w:rsidRDefault="008E7CA9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приводить примеры и контрпримеры для подтверждения/опровержения вывода, гипотезы; </w:t>
      </w:r>
    </w:p>
    <w:p w14:paraId="1B3410CB" w14:textId="77777777" w:rsidR="00D95533" w:rsidRPr="00834EF5" w:rsidRDefault="008E7CA9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конструировать, читать числовое выражение; </w:t>
      </w:r>
    </w:p>
    <w:p w14:paraId="3774FA63" w14:textId="77777777" w:rsidR="00D95533" w:rsidRPr="00834EF5" w:rsidRDefault="008E7CA9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описывать практическую ситуацию с использованием изученной терминологии; </w:t>
      </w:r>
    </w:p>
    <w:p w14:paraId="1DB67C1D" w14:textId="77777777" w:rsidR="00D95533" w:rsidRPr="00834EF5" w:rsidRDefault="008E7CA9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характеризовать математические объекты, явления и события с помощью изученных</w:t>
      </w:r>
    </w:p>
    <w:p w14:paraId="7CC41755" w14:textId="77777777" w:rsidR="00D95533" w:rsidRPr="00834EF5" w:rsidRDefault="00D95533">
      <w:pPr>
        <w:rPr>
          <w:rFonts w:ascii="Times New Roman" w:hAnsi="Times New Roman" w:cs="Times New Roman"/>
          <w:lang w:val="ru-RU"/>
        </w:rPr>
        <w:sectPr w:rsidR="00D95533" w:rsidRPr="00834EF5">
          <w:pgSz w:w="11900" w:h="16840"/>
          <w:pgMar w:top="352" w:right="786" w:bottom="452" w:left="666" w:header="720" w:footer="720" w:gutter="0"/>
          <w:cols w:space="720" w:equalWidth="0">
            <w:col w:w="10448" w:space="0"/>
          </w:cols>
          <w:docGrid w:linePitch="360"/>
        </w:sectPr>
      </w:pPr>
    </w:p>
    <w:p w14:paraId="09C01DEE" w14:textId="77777777" w:rsidR="00D95533" w:rsidRPr="00834EF5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14:paraId="2A48E54A" w14:textId="77777777" w:rsidR="00D95533" w:rsidRPr="00834EF5" w:rsidRDefault="008E7CA9">
      <w:pPr>
        <w:autoSpaceDE w:val="0"/>
        <w:autoSpaceDN w:val="0"/>
        <w:spacing w:after="0" w:line="230" w:lineRule="auto"/>
        <w:ind w:left="24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величин; </w:t>
      </w:r>
    </w:p>
    <w:p w14:paraId="499119B4" w14:textId="77777777" w:rsidR="00D95533" w:rsidRPr="00834EF5" w:rsidRDefault="008E7CA9">
      <w:pPr>
        <w:autoSpaceDE w:val="0"/>
        <w:autoSpaceDN w:val="0"/>
        <w:spacing w:before="190" w:after="0" w:line="230" w:lineRule="auto"/>
        <w:ind w:left="24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составлять инструкцию, записывать рассуждение; </w:t>
      </w:r>
    </w:p>
    <w:p w14:paraId="5E93F5B7" w14:textId="77777777" w:rsidR="00D95533" w:rsidRPr="00834EF5" w:rsidRDefault="008E7CA9">
      <w:pPr>
        <w:autoSpaceDE w:val="0"/>
        <w:autoSpaceDN w:val="0"/>
        <w:spacing w:before="190" w:after="0" w:line="230" w:lineRule="auto"/>
        <w:ind w:left="24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инициировать обсуждение разных способов выполнения задания, поиск ошибок в решении.</w:t>
      </w:r>
    </w:p>
    <w:p w14:paraId="6D4659D3" w14:textId="77777777" w:rsidR="00D95533" w:rsidRPr="00834EF5" w:rsidRDefault="008E7CA9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Универсальные регулятивные учебные действия:</w:t>
      </w:r>
    </w:p>
    <w:p w14:paraId="3EF0E685" w14:textId="77777777" w:rsidR="00D95533" w:rsidRPr="00834EF5" w:rsidRDefault="008E7CA9">
      <w:pPr>
        <w:autoSpaceDE w:val="0"/>
        <w:autoSpaceDN w:val="0"/>
        <w:spacing w:before="178" w:after="0" w:line="262" w:lineRule="auto"/>
        <w:ind w:left="24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контролировать правильность и полноту выполнения алгоритма арифметического действия, решения текстовой задачи, построения геометрической фигуры, измерения; </w:t>
      </w:r>
    </w:p>
    <w:p w14:paraId="3AC84153" w14:textId="77777777" w:rsidR="00D95533" w:rsidRPr="00834EF5" w:rsidRDefault="008E7CA9">
      <w:pPr>
        <w:autoSpaceDE w:val="0"/>
        <w:autoSpaceDN w:val="0"/>
        <w:spacing w:before="190" w:after="0" w:line="230" w:lineRule="auto"/>
        <w:ind w:left="24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самостоятельно выполнять прикидку и оценку результата измерений; </w:t>
      </w:r>
    </w:p>
    <w:p w14:paraId="2F7EF228" w14:textId="77777777" w:rsidR="00D95533" w:rsidRPr="00834EF5" w:rsidRDefault="008E7CA9">
      <w:pPr>
        <w:autoSpaceDE w:val="0"/>
        <w:autoSpaceDN w:val="0"/>
        <w:spacing w:before="190" w:after="0" w:line="262" w:lineRule="auto"/>
        <w:ind w:left="24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находить, исправлять, прогнозировать трудности и ошибки и трудности в решении учебной задачи.</w:t>
      </w:r>
    </w:p>
    <w:p w14:paraId="341CBCAD" w14:textId="77777777" w:rsidR="00D95533" w:rsidRPr="00834EF5" w:rsidRDefault="008E7CA9">
      <w:pPr>
        <w:autoSpaceDE w:val="0"/>
        <w:autoSpaceDN w:val="0"/>
        <w:spacing w:before="180" w:after="0" w:line="230" w:lineRule="auto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Совместная деятельность:</w:t>
      </w:r>
    </w:p>
    <w:p w14:paraId="4D7F1203" w14:textId="77777777" w:rsidR="00D95533" w:rsidRPr="00834EF5" w:rsidRDefault="008E7CA9">
      <w:pPr>
        <w:autoSpaceDE w:val="0"/>
        <w:autoSpaceDN w:val="0"/>
        <w:spacing w:before="178" w:after="0"/>
        <w:ind w:left="240" w:right="144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участвовать в совместной деятельности: договариваться о способе решения, распределять работу между членами группы (например, в случае решения задач, требующих перебора большого количества вариантов), согласовывать мнения в ходе поиска доказательств, выбора рационального способа; </w:t>
      </w:r>
    </w:p>
    <w:p w14:paraId="1EE2DCC7" w14:textId="77777777" w:rsidR="00D95533" w:rsidRPr="00834EF5" w:rsidRDefault="008E7CA9">
      <w:pPr>
        <w:autoSpaceDE w:val="0"/>
        <w:autoSpaceDN w:val="0"/>
        <w:spacing w:before="190" w:after="0" w:line="281" w:lineRule="auto"/>
        <w:ind w:left="24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договариваться с одноклассниками в ходе организации проектной работы с величинами (составление расписания, подсчёт денег, оценка стоимости и веса покупки, рост и вес человека, приближённая оценка расстояний и временных интервалов; взвешивание; измерение </w:t>
      </w:r>
      <w:r w:rsidRPr="00834EF5">
        <w:rPr>
          <w:rFonts w:ascii="Times New Roman" w:hAnsi="Times New Roman" w:cs="Times New Roman"/>
          <w:lang w:val="ru-RU"/>
        </w:rPr>
        <w:br/>
      </w: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температуры воздуха и воды), геометрическими фигурами (выбор формы и деталей при конструировании, расчёт и разметка, прикидка и оценка конечного результата).</w:t>
      </w:r>
    </w:p>
    <w:p w14:paraId="003C700D" w14:textId="77777777" w:rsidR="00D95533" w:rsidRPr="00834EF5" w:rsidRDefault="00D95533">
      <w:pPr>
        <w:rPr>
          <w:rFonts w:ascii="Times New Roman" w:hAnsi="Times New Roman" w:cs="Times New Roman"/>
          <w:lang w:val="ru-RU"/>
        </w:rPr>
        <w:sectPr w:rsidR="00D95533" w:rsidRPr="00834EF5">
          <w:pgSz w:w="11900" w:h="16840"/>
          <w:pgMar w:top="286" w:right="944" w:bottom="1440" w:left="846" w:header="720" w:footer="720" w:gutter="0"/>
          <w:cols w:space="720" w:equalWidth="0">
            <w:col w:w="10109" w:space="0"/>
          </w:cols>
          <w:docGrid w:linePitch="360"/>
        </w:sectPr>
      </w:pPr>
    </w:p>
    <w:p w14:paraId="29A34737" w14:textId="77777777" w:rsidR="00D95533" w:rsidRPr="00834EF5" w:rsidRDefault="00D95533">
      <w:pPr>
        <w:autoSpaceDE w:val="0"/>
        <w:autoSpaceDN w:val="0"/>
        <w:spacing w:after="78" w:line="220" w:lineRule="exact"/>
        <w:rPr>
          <w:rFonts w:ascii="Times New Roman" w:hAnsi="Times New Roman" w:cs="Times New Roman"/>
          <w:lang w:val="ru-RU"/>
        </w:rPr>
      </w:pPr>
    </w:p>
    <w:p w14:paraId="77EFCE10" w14:textId="77777777" w:rsidR="00D95533" w:rsidRPr="00834EF5" w:rsidRDefault="008E7CA9">
      <w:pPr>
        <w:autoSpaceDE w:val="0"/>
        <w:autoSpaceDN w:val="0"/>
        <w:spacing w:after="0" w:line="230" w:lineRule="auto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14:paraId="45C1362C" w14:textId="77777777" w:rsidR="00D95533" w:rsidRPr="00834EF5" w:rsidRDefault="008E7CA9">
      <w:pPr>
        <w:tabs>
          <w:tab w:val="left" w:pos="180"/>
        </w:tabs>
        <w:autoSpaceDE w:val="0"/>
        <w:autoSpaceDN w:val="0"/>
        <w:spacing w:before="346" w:after="0" w:line="262" w:lineRule="auto"/>
        <w:ind w:right="1152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hAnsi="Times New Roman" w:cs="Times New Roman"/>
          <w:lang w:val="ru-RU"/>
        </w:rPr>
        <w:tab/>
      </w: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Изучение математики в 4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2048014A" w14:textId="77777777" w:rsidR="00D95533" w:rsidRPr="00834EF5" w:rsidRDefault="008E7CA9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ЛИЧНОСТНЫЕ РЕЗУЛЬТАТЫ</w:t>
      </w:r>
    </w:p>
    <w:p w14:paraId="05663C6B" w14:textId="77777777" w:rsidR="00D95533" w:rsidRPr="00834EF5" w:rsidRDefault="008E7CA9">
      <w:pPr>
        <w:tabs>
          <w:tab w:val="left" w:pos="180"/>
        </w:tabs>
        <w:autoSpaceDE w:val="0"/>
        <w:autoSpaceDN w:val="0"/>
        <w:spacing w:before="166" w:after="0" w:line="262" w:lineRule="auto"/>
        <w:ind w:right="288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hAnsi="Times New Roman" w:cs="Times New Roman"/>
          <w:lang w:val="ru-RU"/>
        </w:rPr>
        <w:tab/>
      </w: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В результате изучения предмета «Математика» у обучающегося будут сформированы следующие личностные результаты:</w:t>
      </w:r>
    </w:p>
    <w:p w14:paraId="3E2881C1" w14:textId="77777777" w:rsidR="00D95533" w:rsidRPr="00834EF5" w:rsidRDefault="008E7CA9">
      <w:pPr>
        <w:autoSpaceDE w:val="0"/>
        <w:autoSpaceDN w:val="0"/>
        <w:spacing w:before="178" w:after="0" w:line="262" w:lineRule="auto"/>
        <w:ind w:left="420" w:right="144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осознавать необходимость изучения математики для адаптации к жизненным ситуациям, для развития общей культуры человека; </w:t>
      </w:r>
    </w:p>
    <w:p w14:paraId="33069B63" w14:textId="77777777" w:rsidR="00D95533" w:rsidRPr="00834EF5" w:rsidRDefault="008E7CA9">
      <w:pPr>
        <w:autoSpaceDE w:val="0"/>
        <w:autoSpaceDN w:val="0"/>
        <w:spacing w:before="192" w:after="0" w:line="262" w:lineRule="auto"/>
        <w:ind w:left="420" w:right="576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развития способности мыслить, рассуждать, выдвигать предположения и доказывать или опровергать их; </w:t>
      </w:r>
    </w:p>
    <w:p w14:paraId="1F83E960" w14:textId="77777777" w:rsidR="00D95533" w:rsidRPr="00834EF5" w:rsidRDefault="008E7CA9">
      <w:pPr>
        <w:autoSpaceDE w:val="0"/>
        <w:autoSpaceDN w:val="0"/>
        <w:spacing w:before="190" w:after="0" w:line="271" w:lineRule="auto"/>
        <w:ind w:left="420" w:right="864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14:paraId="229CDB7F" w14:textId="77777777" w:rsidR="00D95533" w:rsidRPr="00834EF5" w:rsidRDefault="008E7CA9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осваивать навыки организации безопасного поведения в информационной среде; </w:t>
      </w:r>
    </w:p>
    <w:p w14:paraId="769D65E2" w14:textId="77777777" w:rsidR="00D95533" w:rsidRPr="00834EF5" w:rsidRDefault="008E7CA9">
      <w:pPr>
        <w:autoSpaceDE w:val="0"/>
        <w:autoSpaceDN w:val="0"/>
        <w:spacing w:before="190" w:after="0" w:line="262" w:lineRule="auto"/>
        <w:ind w:left="420" w:right="144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 </w:t>
      </w:r>
    </w:p>
    <w:p w14:paraId="0F5A8BA3" w14:textId="77777777" w:rsidR="00D95533" w:rsidRPr="00834EF5" w:rsidRDefault="008E7CA9">
      <w:pPr>
        <w:autoSpaceDE w:val="0"/>
        <w:autoSpaceDN w:val="0"/>
        <w:spacing w:before="190" w:after="0" w:line="271" w:lineRule="auto"/>
        <w:ind w:left="420" w:right="288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 </w:t>
      </w:r>
    </w:p>
    <w:p w14:paraId="1FAB9B7F" w14:textId="77777777" w:rsidR="00D95533" w:rsidRPr="00834EF5" w:rsidRDefault="008E7CA9">
      <w:pPr>
        <w:autoSpaceDE w:val="0"/>
        <w:autoSpaceDN w:val="0"/>
        <w:spacing w:before="190" w:after="0" w:line="262" w:lineRule="auto"/>
        <w:ind w:left="420" w:right="864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 </w:t>
      </w:r>
    </w:p>
    <w:p w14:paraId="15792238" w14:textId="77777777" w:rsidR="00D95533" w:rsidRPr="00834EF5" w:rsidRDefault="008E7CA9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оценивать свои успехи в изучении математики, намечать пути устранения трудностей; </w:t>
      </w:r>
    </w:p>
    <w:p w14:paraId="632271F8" w14:textId="77777777" w:rsidR="00D95533" w:rsidRPr="00834EF5" w:rsidRDefault="008E7CA9">
      <w:pPr>
        <w:autoSpaceDE w:val="0"/>
        <w:autoSpaceDN w:val="0"/>
        <w:spacing w:before="190" w:after="0" w:line="271" w:lineRule="auto"/>
        <w:ind w:left="420" w:right="288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стремиться углублять свои математические знания и умения; 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14:paraId="3B7B16B4" w14:textId="77777777" w:rsidR="00D95533" w:rsidRPr="00834EF5" w:rsidRDefault="008E7CA9">
      <w:pPr>
        <w:autoSpaceDE w:val="0"/>
        <w:autoSpaceDN w:val="0"/>
        <w:spacing w:before="324" w:after="0" w:line="230" w:lineRule="auto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МЕТАПРЕДМЕТНЫЕ РЕЗУЛЬТАТЫ</w:t>
      </w:r>
    </w:p>
    <w:p w14:paraId="7C22C889" w14:textId="77777777" w:rsidR="00D95533" w:rsidRPr="00834EF5" w:rsidRDefault="008E7CA9">
      <w:pPr>
        <w:autoSpaceDE w:val="0"/>
        <w:autoSpaceDN w:val="0"/>
        <w:spacing w:before="168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К концу обучения у обучающегося формируются следующие универсальные учебные действия.</w:t>
      </w:r>
    </w:p>
    <w:p w14:paraId="5D74251B" w14:textId="77777777" w:rsidR="00D95533" w:rsidRPr="00834EF5" w:rsidRDefault="008E7CA9">
      <w:pPr>
        <w:autoSpaceDE w:val="0"/>
        <w:autoSpaceDN w:val="0"/>
        <w:spacing w:before="192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Универсальные  познавательные учебные действия:</w:t>
      </w:r>
    </w:p>
    <w:p w14:paraId="4BC06808" w14:textId="77777777" w:rsidR="00D95533" w:rsidRPr="00834EF5" w:rsidRDefault="008E7CA9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1)  Базовые логические действия:</w:t>
      </w:r>
    </w:p>
    <w:p w14:paraId="2F63D1F9" w14:textId="77777777" w:rsidR="00D95533" w:rsidRPr="00834EF5" w:rsidRDefault="008E7CA9">
      <w:pPr>
        <w:autoSpaceDE w:val="0"/>
        <w:autoSpaceDN w:val="0"/>
        <w:spacing w:before="178" w:after="0" w:line="262" w:lineRule="auto"/>
        <w:ind w:left="420" w:right="1008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устанавливать связи и зависимости между математическими объектами (часть-целое; причина-следствие; протяжённость); </w:t>
      </w:r>
    </w:p>
    <w:p w14:paraId="237B19D8" w14:textId="77777777" w:rsidR="00D95533" w:rsidRPr="00834EF5" w:rsidRDefault="008E7CA9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применять базовые логические универсальные действия: сравнение, анализ, классификация (группировка), обобщение;</w:t>
      </w:r>
    </w:p>
    <w:p w14:paraId="449B4BE2" w14:textId="77777777" w:rsidR="00D95533" w:rsidRPr="00834EF5" w:rsidRDefault="008E7CA9">
      <w:pPr>
        <w:autoSpaceDE w:val="0"/>
        <w:autoSpaceDN w:val="0"/>
        <w:spacing w:before="190" w:after="0" w:line="262" w:lineRule="auto"/>
        <w:ind w:left="420" w:right="432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приобретать практические графические и измерительные навыки для успешного решения учебных и житейских задач;</w:t>
      </w:r>
    </w:p>
    <w:p w14:paraId="14BB03D5" w14:textId="77777777" w:rsidR="00D95533" w:rsidRPr="00834EF5" w:rsidRDefault="008E7CA9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14:paraId="658EB6FA" w14:textId="77777777" w:rsidR="00D95533" w:rsidRPr="00834EF5" w:rsidRDefault="008E7CA9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2)  Базовые исследовательские действия:</w:t>
      </w:r>
    </w:p>
    <w:p w14:paraId="2F0E824B" w14:textId="77777777" w:rsidR="00D95533" w:rsidRPr="00834EF5" w:rsidRDefault="00D95533">
      <w:pPr>
        <w:rPr>
          <w:rFonts w:ascii="Times New Roman" w:hAnsi="Times New Roman" w:cs="Times New Roman"/>
          <w:lang w:val="ru-RU"/>
        </w:rPr>
        <w:sectPr w:rsidR="00D95533" w:rsidRPr="00834EF5">
          <w:pgSz w:w="11900" w:h="16840"/>
          <w:pgMar w:top="298" w:right="650" w:bottom="372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5AA9392F" w14:textId="77777777" w:rsidR="00D95533" w:rsidRPr="00834EF5" w:rsidRDefault="00D95533">
      <w:pPr>
        <w:autoSpaceDE w:val="0"/>
        <w:autoSpaceDN w:val="0"/>
        <w:spacing w:after="132" w:line="220" w:lineRule="exact"/>
        <w:rPr>
          <w:rFonts w:ascii="Times New Roman" w:hAnsi="Times New Roman" w:cs="Times New Roman"/>
          <w:lang w:val="ru-RU"/>
        </w:rPr>
      </w:pPr>
    </w:p>
    <w:p w14:paraId="290393EC" w14:textId="77777777" w:rsidR="00D95533" w:rsidRPr="00834EF5" w:rsidRDefault="008E7CA9">
      <w:pPr>
        <w:autoSpaceDE w:val="0"/>
        <w:autoSpaceDN w:val="0"/>
        <w:spacing w:after="0" w:line="262" w:lineRule="auto"/>
        <w:ind w:left="240" w:right="864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проявлять способность ориентироваться в учебном материале разных разделов курса математики; </w:t>
      </w:r>
    </w:p>
    <w:p w14:paraId="094E8208" w14:textId="77777777" w:rsidR="00D95533" w:rsidRPr="00834EF5" w:rsidRDefault="008E7CA9">
      <w:pPr>
        <w:autoSpaceDE w:val="0"/>
        <w:autoSpaceDN w:val="0"/>
        <w:spacing w:before="190" w:after="0" w:line="262" w:lineRule="auto"/>
        <w:ind w:left="240" w:right="144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понимать и адекватно использовать математическую терминологию: различать, характеризовать, использовать для решения учебных и практических задач; </w:t>
      </w:r>
    </w:p>
    <w:p w14:paraId="23DF1059" w14:textId="77777777" w:rsidR="00D95533" w:rsidRPr="00834EF5" w:rsidRDefault="008E7CA9">
      <w:pPr>
        <w:autoSpaceDE w:val="0"/>
        <w:autoSpaceDN w:val="0"/>
        <w:spacing w:before="190" w:after="0" w:line="230" w:lineRule="auto"/>
        <w:ind w:left="24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применять изученные методы познания (измерение, моделирование, перебор вариантов).</w:t>
      </w:r>
    </w:p>
    <w:p w14:paraId="3F82FCF3" w14:textId="77777777" w:rsidR="00D95533" w:rsidRPr="00834EF5" w:rsidRDefault="008E7CA9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3)  Работа с информацией:</w:t>
      </w:r>
    </w:p>
    <w:p w14:paraId="1F2ECF38" w14:textId="77777777" w:rsidR="00D95533" w:rsidRPr="00834EF5" w:rsidRDefault="008E7CA9">
      <w:pPr>
        <w:autoSpaceDE w:val="0"/>
        <w:autoSpaceDN w:val="0"/>
        <w:spacing w:before="178" w:after="0" w:line="262" w:lineRule="auto"/>
        <w:ind w:left="24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находить и использовать для решения учебных задач текстовую, графическую информацию в разных источниках информационной среды; </w:t>
      </w:r>
    </w:p>
    <w:p w14:paraId="61D0621F" w14:textId="77777777" w:rsidR="00D95533" w:rsidRPr="00834EF5" w:rsidRDefault="008E7CA9">
      <w:pPr>
        <w:autoSpaceDE w:val="0"/>
        <w:autoSpaceDN w:val="0"/>
        <w:spacing w:before="192" w:after="0" w:line="262" w:lineRule="auto"/>
        <w:ind w:left="240" w:right="864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читать, интерпретировать графически представленную информацию (схему, таблицу, диаграмму, другую модель); </w:t>
      </w:r>
    </w:p>
    <w:p w14:paraId="125123BE" w14:textId="77777777" w:rsidR="00D95533" w:rsidRPr="00834EF5" w:rsidRDefault="008E7CA9">
      <w:pPr>
        <w:autoSpaceDE w:val="0"/>
        <w:autoSpaceDN w:val="0"/>
        <w:spacing w:before="190" w:after="0" w:line="262" w:lineRule="auto"/>
        <w:ind w:left="240" w:right="432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 </w:t>
      </w:r>
    </w:p>
    <w:p w14:paraId="4DD4F9C1" w14:textId="77777777" w:rsidR="00D95533" w:rsidRPr="00834EF5" w:rsidRDefault="008E7CA9">
      <w:pPr>
        <w:autoSpaceDE w:val="0"/>
        <w:autoSpaceDN w:val="0"/>
        <w:spacing w:before="190" w:after="0" w:line="262" w:lineRule="auto"/>
        <w:ind w:left="24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принимать правила, безопасно использовать предлагаемые электронные средства и источники информации.</w:t>
      </w:r>
    </w:p>
    <w:p w14:paraId="7E7E30C2" w14:textId="77777777" w:rsidR="00D95533" w:rsidRPr="00834EF5" w:rsidRDefault="008E7CA9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Универсальные коммуникативные учебные действия:</w:t>
      </w:r>
    </w:p>
    <w:p w14:paraId="4A2185E7" w14:textId="77777777" w:rsidR="00D95533" w:rsidRPr="00834EF5" w:rsidRDefault="008E7CA9">
      <w:pPr>
        <w:autoSpaceDE w:val="0"/>
        <w:autoSpaceDN w:val="0"/>
        <w:spacing w:before="178" w:after="0" w:line="230" w:lineRule="auto"/>
        <w:ind w:left="24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конструировать утверждения, проверять их истинность; строить логическое рассуждение;</w:t>
      </w:r>
    </w:p>
    <w:p w14:paraId="031AB97A" w14:textId="77777777" w:rsidR="00D95533" w:rsidRPr="00834EF5" w:rsidRDefault="008E7CA9">
      <w:pPr>
        <w:autoSpaceDE w:val="0"/>
        <w:autoSpaceDN w:val="0"/>
        <w:spacing w:before="238" w:after="0" w:line="230" w:lineRule="auto"/>
        <w:jc w:val="center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использовать текст задания для объяснения способа и хода решения математической задачи;</w:t>
      </w:r>
    </w:p>
    <w:p w14:paraId="334A2688" w14:textId="77777777" w:rsidR="00D95533" w:rsidRPr="00834EF5" w:rsidRDefault="008E7CA9">
      <w:pPr>
        <w:autoSpaceDE w:val="0"/>
        <w:autoSpaceDN w:val="0"/>
        <w:spacing w:before="238" w:after="0" w:line="230" w:lineRule="auto"/>
        <w:ind w:left="24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формулировать ответ;</w:t>
      </w:r>
    </w:p>
    <w:p w14:paraId="3EB50580" w14:textId="77777777" w:rsidR="00D95533" w:rsidRPr="00834EF5" w:rsidRDefault="008E7CA9">
      <w:pPr>
        <w:autoSpaceDE w:val="0"/>
        <w:autoSpaceDN w:val="0"/>
        <w:spacing w:before="238" w:after="0" w:line="262" w:lineRule="auto"/>
        <w:ind w:left="240" w:right="288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комментировать процесс вычисления, построения, решения; объяснять полученный ответ с использованием изученной терминологии;</w:t>
      </w:r>
    </w:p>
    <w:p w14:paraId="41A0E507" w14:textId="77777777" w:rsidR="00D95533" w:rsidRPr="00834EF5" w:rsidRDefault="008E7CA9">
      <w:pPr>
        <w:autoSpaceDE w:val="0"/>
        <w:autoSpaceDN w:val="0"/>
        <w:spacing w:before="238" w:after="0" w:line="271" w:lineRule="auto"/>
        <w:ind w:left="24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14:paraId="547F1C1A" w14:textId="77777777" w:rsidR="00D95533" w:rsidRPr="00834EF5" w:rsidRDefault="008E7CA9">
      <w:pPr>
        <w:autoSpaceDE w:val="0"/>
        <w:autoSpaceDN w:val="0"/>
        <w:spacing w:before="238" w:after="0" w:line="271" w:lineRule="auto"/>
        <w:ind w:left="24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14:paraId="2B65F421" w14:textId="77777777" w:rsidR="00D95533" w:rsidRPr="00834EF5" w:rsidRDefault="008E7CA9">
      <w:pPr>
        <w:autoSpaceDE w:val="0"/>
        <w:autoSpaceDN w:val="0"/>
        <w:spacing w:before="240" w:after="0" w:line="230" w:lineRule="auto"/>
        <w:ind w:left="24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ориентироваться в алгоритмах: воспроизводить, дополнять, исправлять деформированные;</w:t>
      </w:r>
    </w:p>
    <w:p w14:paraId="015351EF" w14:textId="77777777" w:rsidR="00D95533" w:rsidRPr="00834EF5" w:rsidRDefault="008E7CA9">
      <w:pPr>
        <w:autoSpaceDE w:val="0"/>
        <w:autoSpaceDN w:val="0"/>
        <w:spacing w:before="238" w:after="0" w:line="230" w:lineRule="auto"/>
        <w:ind w:left="24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составлять по аналогии;</w:t>
      </w:r>
    </w:p>
    <w:p w14:paraId="747AFD49" w14:textId="77777777" w:rsidR="00D95533" w:rsidRPr="00834EF5" w:rsidRDefault="008E7CA9">
      <w:pPr>
        <w:autoSpaceDE w:val="0"/>
        <w:autoSpaceDN w:val="0"/>
        <w:spacing w:before="238" w:after="0" w:line="230" w:lineRule="auto"/>
        <w:ind w:left="24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самостоятельно составлять тексты заданий, аналогичные типовым изученным.</w:t>
      </w:r>
    </w:p>
    <w:p w14:paraId="2D53D3F4" w14:textId="77777777" w:rsidR="00D95533" w:rsidRPr="00834EF5" w:rsidRDefault="008E7CA9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Универсальные регулятивные учебные действия:</w:t>
      </w:r>
    </w:p>
    <w:p w14:paraId="03F71561" w14:textId="77777777" w:rsidR="00D95533" w:rsidRPr="00834EF5" w:rsidRDefault="008E7CA9">
      <w:pPr>
        <w:autoSpaceDE w:val="0"/>
        <w:autoSpaceDN w:val="0"/>
        <w:spacing w:before="190" w:after="0" w:line="230" w:lineRule="auto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1)  Самоорганизация:</w:t>
      </w:r>
    </w:p>
    <w:p w14:paraId="38FBE6A2" w14:textId="77777777" w:rsidR="00D95533" w:rsidRPr="00834EF5" w:rsidRDefault="008E7CA9">
      <w:pPr>
        <w:autoSpaceDE w:val="0"/>
        <w:autoSpaceDN w:val="0"/>
        <w:spacing w:before="178" w:after="0" w:line="230" w:lineRule="auto"/>
        <w:ind w:left="24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планировать этапы предстоящей работы, определять последовательность учебных действий; </w:t>
      </w:r>
    </w:p>
    <w:p w14:paraId="32CB97C3" w14:textId="77777777" w:rsidR="00D95533" w:rsidRPr="00834EF5" w:rsidRDefault="008E7CA9">
      <w:pPr>
        <w:autoSpaceDE w:val="0"/>
        <w:autoSpaceDN w:val="0"/>
        <w:spacing w:before="190" w:after="0" w:line="262" w:lineRule="auto"/>
        <w:ind w:left="240" w:right="864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выполнять правила безопасного использования электронных средств, предлагаемых в процессе обучения.</w:t>
      </w:r>
    </w:p>
    <w:p w14:paraId="4789F58C" w14:textId="77777777" w:rsidR="00D95533" w:rsidRPr="00834EF5" w:rsidRDefault="008E7CA9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2)  Самоконтроль:</w:t>
      </w:r>
    </w:p>
    <w:p w14:paraId="129DD04F" w14:textId="77777777" w:rsidR="00D95533" w:rsidRPr="00834EF5" w:rsidRDefault="008E7CA9">
      <w:pPr>
        <w:autoSpaceDE w:val="0"/>
        <w:autoSpaceDN w:val="0"/>
        <w:spacing w:before="178" w:after="0" w:line="230" w:lineRule="auto"/>
        <w:ind w:left="24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осуществлять контроль процесса и результата своей деятельности, объективно оценивать их; </w:t>
      </w:r>
    </w:p>
    <w:p w14:paraId="4B4D0F03" w14:textId="77777777" w:rsidR="00D95533" w:rsidRPr="00834EF5" w:rsidRDefault="008E7CA9">
      <w:pPr>
        <w:autoSpaceDE w:val="0"/>
        <w:autoSpaceDN w:val="0"/>
        <w:spacing w:before="190" w:after="0" w:line="230" w:lineRule="auto"/>
        <w:ind w:left="24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выбирать и при необходимости корректировать способы действий; </w:t>
      </w:r>
    </w:p>
    <w:p w14:paraId="6645B549" w14:textId="77777777" w:rsidR="00D95533" w:rsidRPr="00834EF5" w:rsidRDefault="00D95533">
      <w:pPr>
        <w:rPr>
          <w:rFonts w:ascii="Times New Roman" w:hAnsi="Times New Roman" w:cs="Times New Roman"/>
          <w:lang w:val="ru-RU"/>
        </w:rPr>
        <w:sectPr w:rsidR="00D95533" w:rsidRPr="00834EF5">
          <w:pgSz w:w="11900" w:h="16840"/>
          <w:pgMar w:top="352" w:right="722" w:bottom="302" w:left="846" w:header="720" w:footer="720" w:gutter="0"/>
          <w:cols w:space="720" w:equalWidth="0">
            <w:col w:w="10332" w:space="0"/>
          </w:cols>
          <w:docGrid w:linePitch="360"/>
        </w:sectPr>
      </w:pPr>
    </w:p>
    <w:p w14:paraId="1B48B180" w14:textId="77777777" w:rsidR="00D95533" w:rsidRPr="00834EF5" w:rsidRDefault="00D95533">
      <w:pPr>
        <w:autoSpaceDE w:val="0"/>
        <w:autoSpaceDN w:val="0"/>
        <w:spacing w:after="144" w:line="220" w:lineRule="exact"/>
        <w:rPr>
          <w:rFonts w:ascii="Times New Roman" w:hAnsi="Times New Roman" w:cs="Times New Roman"/>
          <w:lang w:val="ru-RU"/>
        </w:rPr>
      </w:pPr>
    </w:p>
    <w:p w14:paraId="4ECE3844" w14:textId="77777777" w:rsidR="00D95533" w:rsidRPr="00834EF5" w:rsidRDefault="008E7CA9">
      <w:pPr>
        <w:autoSpaceDE w:val="0"/>
        <w:autoSpaceDN w:val="0"/>
        <w:spacing w:after="0" w:line="262" w:lineRule="auto"/>
        <w:ind w:left="42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находить ошибки в своей работе, устанавливать их причины, вести поиск путей преодоления ошибок.</w:t>
      </w:r>
    </w:p>
    <w:p w14:paraId="58516E74" w14:textId="77777777" w:rsidR="00D95533" w:rsidRPr="00834EF5" w:rsidRDefault="008E7CA9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3)  Самооценка:</w:t>
      </w:r>
    </w:p>
    <w:p w14:paraId="47074B9B" w14:textId="77777777" w:rsidR="00D95533" w:rsidRPr="00834EF5" w:rsidRDefault="008E7CA9">
      <w:pPr>
        <w:autoSpaceDE w:val="0"/>
        <w:autoSpaceDN w:val="0"/>
        <w:spacing w:before="178" w:after="0" w:line="271" w:lineRule="auto"/>
        <w:ind w:left="42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 </w:t>
      </w:r>
    </w:p>
    <w:p w14:paraId="7DEC4F9F" w14:textId="77777777" w:rsidR="00D95533" w:rsidRPr="00834EF5" w:rsidRDefault="008E7CA9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оценивать рациональность своих действий, давать им качественную характеристику.</w:t>
      </w:r>
    </w:p>
    <w:p w14:paraId="6DB7908D" w14:textId="77777777" w:rsidR="00D95533" w:rsidRPr="00834EF5" w:rsidRDefault="008E7CA9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Совместная деятельность:</w:t>
      </w:r>
    </w:p>
    <w:p w14:paraId="363172ED" w14:textId="77777777" w:rsidR="00D95533" w:rsidRPr="00834EF5" w:rsidRDefault="008E7CA9">
      <w:pPr>
        <w:autoSpaceDE w:val="0"/>
        <w:autoSpaceDN w:val="0"/>
        <w:spacing w:before="180" w:after="0" w:line="271" w:lineRule="auto"/>
        <w:ind w:left="420" w:right="72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контрпримеров); </w:t>
      </w:r>
    </w:p>
    <w:p w14:paraId="2212B1C3" w14:textId="77777777" w:rsidR="00D95533" w:rsidRPr="00834EF5" w:rsidRDefault="008E7CA9">
      <w:pPr>
        <w:autoSpaceDE w:val="0"/>
        <w:autoSpaceDN w:val="0"/>
        <w:spacing w:before="190" w:after="0" w:line="262" w:lineRule="auto"/>
        <w:ind w:left="420" w:right="144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согласовывать  мнения в ходе поиска доказательств, выбора рационального способа, анализа информации;</w:t>
      </w:r>
    </w:p>
    <w:p w14:paraId="423A3A24" w14:textId="77777777" w:rsidR="00D95533" w:rsidRPr="00834EF5" w:rsidRDefault="008E7CA9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14:paraId="4ED548AD" w14:textId="77777777" w:rsidR="00D95533" w:rsidRPr="00834EF5" w:rsidRDefault="008E7CA9">
      <w:pPr>
        <w:autoSpaceDE w:val="0"/>
        <w:autoSpaceDN w:val="0"/>
        <w:spacing w:before="322" w:after="0" w:line="230" w:lineRule="auto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ПРЕДМЕТНЫЕ РЕЗУЛЬТАТЫ</w:t>
      </w:r>
    </w:p>
    <w:p w14:paraId="6751E744" w14:textId="77777777" w:rsidR="00D95533" w:rsidRPr="00834EF5" w:rsidRDefault="008E7CA9">
      <w:pPr>
        <w:autoSpaceDE w:val="0"/>
        <w:autoSpaceDN w:val="0"/>
        <w:spacing w:before="166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К концу обучения в 4 классе обучающийся научится:</w:t>
      </w:r>
    </w:p>
    <w:p w14:paraId="4C22146A" w14:textId="77777777" w:rsidR="00D95533" w:rsidRPr="00834EF5" w:rsidRDefault="008E7CA9">
      <w:pPr>
        <w:autoSpaceDE w:val="0"/>
        <w:autoSpaceDN w:val="0"/>
        <w:spacing w:before="178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читать, записывать, сравнивать, упорядочивать многозначные числа; </w:t>
      </w:r>
    </w:p>
    <w:p w14:paraId="5275F1E3" w14:textId="77777777" w:rsidR="00D95533" w:rsidRPr="00834EF5" w:rsidRDefault="008E7CA9">
      <w:pPr>
        <w:autoSpaceDE w:val="0"/>
        <w:autoSpaceDN w:val="0"/>
        <w:spacing w:before="190" w:after="0" w:line="230" w:lineRule="auto"/>
        <w:jc w:val="center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находить число большее/меньшее данного числа на заданное число, в заданное число раз; </w:t>
      </w:r>
    </w:p>
    <w:p w14:paraId="11CD60F8" w14:textId="77777777" w:rsidR="00D95533" w:rsidRPr="00834EF5" w:rsidRDefault="008E7CA9">
      <w:pPr>
        <w:autoSpaceDE w:val="0"/>
        <w:autoSpaceDN w:val="0"/>
        <w:spacing w:before="190" w:after="0" w:line="262" w:lineRule="auto"/>
        <w:ind w:left="420" w:right="576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выполнять арифметические действия: сложение и вычитание с многозначными числами письменно (в пределах 100 - устно); </w:t>
      </w:r>
    </w:p>
    <w:p w14:paraId="0F0DB2DC" w14:textId="77777777" w:rsidR="00D95533" w:rsidRPr="00834EF5" w:rsidRDefault="008E7CA9">
      <w:pPr>
        <w:autoSpaceDE w:val="0"/>
        <w:autoSpaceDN w:val="0"/>
        <w:spacing w:before="190" w:after="0" w:line="262" w:lineRule="auto"/>
        <w:ind w:left="420" w:right="144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умножение и деление многозначного числа на однозначное, двузначное число письменно (в пределах 100 - устно); </w:t>
      </w:r>
    </w:p>
    <w:p w14:paraId="1B934E35" w14:textId="77777777" w:rsidR="00D95533" w:rsidRPr="00834EF5" w:rsidRDefault="008E7CA9">
      <w:pPr>
        <w:autoSpaceDE w:val="0"/>
        <w:autoSpaceDN w:val="0"/>
        <w:spacing w:before="190" w:after="0" w:line="271" w:lineRule="auto"/>
        <w:ind w:left="420" w:right="144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деление с остатком — письменно (в пределах 1000); вычислять значение числового выражения (со скобками/без скобок), содержащего действия сложения, вычитания, умножения, деления с многозначными числами; </w:t>
      </w:r>
    </w:p>
    <w:p w14:paraId="7D2C0823" w14:textId="77777777" w:rsidR="00D95533" w:rsidRPr="00834EF5" w:rsidRDefault="008E7CA9">
      <w:pPr>
        <w:autoSpaceDE w:val="0"/>
        <w:autoSpaceDN w:val="0"/>
        <w:spacing w:before="192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использовать при вычислениях изученные свойства арифметических действий; </w:t>
      </w:r>
    </w:p>
    <w:p w14:paraId="1D413275" w14:textId="77777777" w:rsidR="00D95533" w:rsidRPr="00834EF5" w:rsidRDefault="008E7CA9">
      <w:pPr>
        <w:autoSpaceDE w:val="0"/>
        <w:autoSpaceDN w:val="0"/>
        <w:spacing w:before="192" w:after="0" w:line="230" w:lineRule="auto"/>
        <w:ind w:left="42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выполнять прикидку результата вычислений; </w:t>
      </w:r>
    </w:p>
    <w:p w14:paraId="69398333" w14:textId="77777777" w:rsidR="00D95533" w:rsidRPr="00834EF5" w:rsidRDefault="008E7CA9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осуществлять проверку полученного результата по критериям: достоверность (реальность), соответствие правилу/алгоритму, а также с помощью калькулятора; </w:t>
      </w:r>
    </w:p>
    <w:p w14:paraId="5E6B2D6B" w14:textId="77777777" w:rsidR="00D95533" w:rsidRPr="00834EF5" w:rsidRDefault="008E7CA9">
      <w:pPr>
        <w:autoSpaceDE w:val="0"/>
        <w:autoSpaceDN w:val="0"/>
        <w:spacing w:before="190" w:after="0" w:line="271" w:lineRule="auto"/>
        <w:ind w:left="42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находить долю величины, величину по ее доле; находить неизвестный компонент </w:t>
      </w:r>
      <w:r w:rsidRPr="00834EF5">
        <w:rPr>
          <w:rFonts w:ascii="Times New Roman" w:hAnsi="Times New Roman" w:cs="Times New Roman"/>
          <w:lang w:val="ru-RU"/>
        </w:rPr>
        <w:br/>
      </w: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арифметического действия; использовать единицы величин для при решении задач (длина, масса, время, вместимость, стоимость, площадь, скорость); </w:t>
      </w:r>
    </w:p>
    <w:p w14:paraId="50BA3F4E" w14:textId="77777777" w:rsidR="00D95533" w:rsidRPr="00834EF5" w:rsidRDefault="008E7CA9">
      <w:pPr>
        <w:autoSpaceDE w:val="0"/>
        <w:autoSpaceDN w:val="0"/>
        <w:spacing w:before="190" w:after="0"/>
        <w:ind w:left="420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использовать при решении задач единицы длины (миллиметр, сантиметр, дециметр, метр, километр), массы (грамм, килограмм, центнер, тонна), времени (секунда, минута, час; сутки, неделя, месяц, год, век), вместимости (литр), стоимости (копейка, рубль), площади (квадратный метр, квадратный дециметр, квадратный сантиметр), скорости (километр в час, метр в секунду); </w:t>
      </w:r>
    </w:p>
    <w:p w14:paraId="141B8096" w14:textId="77777777" w:rsidR="00D95533" w:rsidRPr="00834EF5" w:rsidRDefault="008E7CA9">
      <w:pPr>
        <w:autoSpaceDE w:val="0"/>
        <w:autoSpaceDN w:val="0"/>
        <w:spacing w:before="190" w:after="0" w:line="262" w:lineRule="auto"/>
        <w:ind w:left="420" w:right="144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использовать при решении текстовых задач и в практических ситуациях соотношения между скоростью, временем и пройденным путем, между производительностью, временем и объёмом</w:t>
      </w:r>
    </w:p>
    <w:p w14:paraId="7E20A785" w14:textId="77777777" w:rsidR="00D95533" w:rsidRPr="00834EF5" w:rsidRDefault="00D95533">
      <w:pPr>
        <w:rPr>
          <w:rFonts w:ascii="Times New Roman" w:hAnsi="Times New Roman" w:cs="Times New Roman"/>
          <w:lang w:val="ru-RU"/>
        </w:rPr>
        <w:sectPr w:rsidR="00D95533" w:rsidRPr="00834EF5">
          <w:pgSz w:w="11900" w:h="16840"/>
          <w:pgMar w:top="364" w:right="740" w:bottom="312" w:left="666" w:header="720" w:footer="720" w:gutter="0"/>
          <w:cols w:space="720" w:equalWidth="0">
            <w:col w:w="10494" w:space="0"/>
          </w:cols>
          <w:docGrid w:linePitch="360"/>
        </w:sectPr>
      </w:pPr>
    </w:p>
    <w:p w14:paraId="45C79FE3" w14:textId="77777777" w:rsidR="00D95533" w:rsidRPr="00834EF5" w:rsidRDefault="00D95533">
      <w:pPr>
        <w:autoSpaceDE w:val="0"/>
        <w:autoSpaceDN w:val="0"/>
        <w:spacing w:after="72" w:line="220" w:lineRule="exact"/>
        <w:rPr>
          <w:rFonts w:ascii="Times New Roman" w:hAnsi="Times New Roman" w:cs="Times New Roman"/>
          <w:lang w:val="ru-RU"/>
        </w:rPr>
      </w:pPr>
    </w:p>
    <w:p w14:paraId="164DAA00" w14:textId="77777777" w:rsidR="00D95533" w:rsidRPr="00834EF5" w:rsidRDefault="008E7CA9">
      <w:pPr>
        <w:autoSpaceDE w:val="0"/>
        <w:autoSpaceDN w:val="0"/>
        <w:spacing w:after="0" w:line="262" w:lineRule="auto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работы; определять с помощью цифровых и аналоговых приборов массу предмета, температуру (например, воды, воздуха в помещении), скорость движения транспортного средства; </w:t>
      </w:r>
    </w:p>
    <w:p w14:paraId="3C7F7002" w14:textId="77777777" w:rsidR="00D95533" w:rsidRPr="00834EF5" w:rsidRDefault="008E7CA9">
      <w:pPr>
        <w:autoSpaceDE w:val="0"/>
        <w:autoSpaceDN w:val="0"/>
        <w:spacing w:before="190" w:after="0" w:line="262" w:lineRule="auto"/>
        <w:ind w:right="144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определять с помощью измерительных сосудов вместимость; выполнять прикидку и оценку результата измерений; </w:t>
      </w:r>
    </w:p>
    <w:p w14:paraId="7FF8C46E" w14:textId="77777777" w:rsidR="00D95533" w:rsidRPr="00834EF5" w:rsidRDefault="008E7CA9">
      <w:pPr>
        <w:autoSpaceDE w:val="0"/>
        <w:autoSpaceDN w:val="0"/>
        <w:spacing w:before="190" w:after="0"/>
        <w:ind w:right="432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решать текстовые задачи в 1—3 действия, выполнять преобразование заданных величин, выбирать при решении подходящие способы вычисления, сочетая устные и письменные вычисления и используя, при необходимости, вычислительные устройства, оценивать полученный результат по критериям: достоверность/реальность, соответствие условию; </w:t>
      </w:r>
    </w:p>
    <w:p w14:paraId="0594A9A6" w14:textId="77777777" w:rsidR="00D95533" w:rsidRPr="00834EF5" w:rsidRDefault="008E7CA9">
      <w:pPr>
        <w:autoSpaceDE w:val="0"/>
        <w:autoSpaceDN w:val="0"/>
        <w:spacing w:before="190" w:after="0" w:line="278" w:lineRule="auto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решать практические задачи, связанные с повседневной жизнью (на покупки, движение и т.п.), в том числе, с избыточными данными, находить недостающую информацию (например, из таблиц, схем), находить и оценивать различные способы решения, использовать подходящие способы проверки; </w:t>
      </w:r>
    </w:p>
    <w:p w14:paraId="333CF82F" w14:textId="77777777" w:rsidR="00D95533" w:rsidRPr="00834EF5" w:rsidRDefault="008E7CA9">
      <w:pPr>
        <w:autoSpaceDE w:val="0"/>
        <w:autoSpaceDN w:val="0"/>
        <w:spacing w:before="190" w:after="0" w:line="262" w:lineRule="auto"/>
        <w:ind w:right="576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различать, называть геометрические фигуры: окружность, круг; изображать с помощью циркуля и линейки окружность заданного радиуса; </w:t>
      </w:r>
    </w:p>
    <w:p w14:paraId="4509E35D" w14:textId="77777777" w:rsidR="00D95533" w:rsidRPr="00834EF5" w:rsidRDefault="008E7CA9">
      <w:pPr>
        <w:autoSpaceDE w:val="0"/>
        <w:autoSpaceDN w:val="0"/>
        <w:spacing w:before="190" w:after="0" w:line="262" w:lineRule="auto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различать изображения простейших пространственных фигур: шара, куба, цилиндра, конуса, пирамиды; </w:t>
      </w:r>
    </w:p>
    <w:p w14:paraId="27643AC8" w14:textId="77777777" w:rsidR="00D95533" w:rsidRPr="00834EF5" w:rsidRDefault="008E7CA9">
      <w:pPr>
        <w:autoSpaceDE w:val="0"/>
        <w:autoSpaceDN w:val="0"/>
        <w:spacing w:before="190" w:after="0" w:line="262" w:lineRule="auto"/>
        <w:ind w:right="288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распознавать в простейших случаях проекции предметов окружающего мира на плоскость (пол, стену); </w:t>
      </w:r>
    </w:p>
    <w:p w14:paraId="4B2FD5E2" w14:textId="77777777" w:rsidR="00D95533" w:rsidRPr="00834EF5" w:rsidRDefault="008E7CA9">
      <w:pPr>
        <w:autoSpaceDE w:val="0"/>
        <w:autoSpaceDN w:val="0"/>
        <w:spacing w:before="190" w:after="0" w:line="271" w:lineRule="auto"/>
        <w:ind w:right="288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выполнять разбиение (показывать на рисунке, чертеже) простейшей составной фигуры на прямоугольники (квадраты), находить периметр и площадь фигур, составленных из двух трех прямоугольников (квадратов); </w:t>
      </w:r>
    </w:p>
    <w:p w14:paraId="052D2708" w14:textId="77777777" w:rsidR="00D95533" w:rsidRPr="00834EF5" w:rsidRDefault="008E7CA9">
      <w:pPr>
        <w:autoSpaceDE w:val="0"/>
        <w:autoSpaceDN w:val="0"/>
        <w:spacing w:before="190" w:after="0" w:line="262" w:lineRule="auto"/>
        <w:ind w:right="576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распознавать верные (истинные) и неверные (ложные) утверждения; приводить пример, контрпример; </w:t>
      </w:r>
    </w:p>
    <w:p w14:paraId="303F0EE9" w14:textId="77777777" w:rsidR="00D95533" w:rsidRPr="00834EF5" w:rsidRDefault="008E7CA9">
      <w:pPr>
        <w:autoSpaceDE w:val="0"/>
        <w:autoSpaceDN w:val="0"/>
        <w:spacing w:before="190" w:after="0" w:line="271" w:lineRule="auto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формулировать утверждение (вывод), строить логические рассуждения (одно/двухшаговые) с использованием изученных связок; классифицировать объекты по заданным/самостоятельно установленным одному, двум признакам; </w:t>
      </w:r>
    </w:p>
    <w:p w14:paraId="7E2BD28A" w14:textId="77777777" w:rsidR="00D95533" w:rsidRPr="00834EF5" w:rsidRDefault="008E7CA9">
      <w:pPr>
        <w:autoSpaceDE w:val="0"/>
        <w:autoSpaceDN w:val="0"/>
        <w:spacing w:before="190" w:after="0" w:line="278" w:lineRule="auto"/>
        <w:ind w:right="576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извлекать и использовать для выполнения заданий и решения задач информацию, представленную в простейших столбчатых диаграммах, таблицах с данными о реальных процессах и явлениях окружающего мира (например, календарь, расписание), в предметах повседневной жизни (например, счет, меню, прайс-лист, объявление); </w:t>
      </w:r>
    </w:p>
    <w:p w14:paraId="7238E66D" w14:textId="77777777" w:rsidR="00D95533" w:rsidRPr="00834EF5" w:rsidRDefault="008E7CA9">
      <w:pPr>
        <w:autoSpaceDE w:val="0"/>
        <w:autoSpaceDN w:val="0"/>
        <w:spacing w:before="190" w:after="0" w:line="271" w:lineRule="auto"/>
        <w:ind w:right="1152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заполнять данными предложенную таблицу, столбчатую диаграмму; использовать формализованные описания последовательности действий (алгоритм, план, схема) в практических и учебных ситуациях; </w:t>
      </w:r>
    </w:p>
    <w:p w14:paraId="0BECCBD4" w14:textId="77777777" w:rsidR="00D95533" w:rsidRPr="00834EF5" w:rsidRDefault="008E7CA9">
      <w:pPr>
        <w:autoSpaceDE w:val="0"/>
        <w:autoSpaceDN w:val="0"/>
        <w:spacing w:before="190" w:after="0" w:line="262" w:lineRule="auto"/>
        <w:ind w:right="576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дополнять алгоритм, упорядочивать шаги алгоритма; выбирать рациональное решение; составлять модель текстовой задачи, числовое выражение; </w:t>
      </w:r>
    </w:p>
    <w:p w14:paraId="16542A9B" w14:textId="77777777" w:rsidR="00D95533" w:rsidRPr="00834EF5" w:rsidRDefault="008E7CA9">
      <w:pPr>
        <w:autoSpaceDE w:val="0"/>
        <w:autoSpaceDN w:val="0"/>
        <w:spacing w:before="190" w:after="0" w:line="230" w:lineRule="auto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—  конструировать ход решения математической задачи; </w:t>
      </w:r>
    </w:p>
    <w:p w14:paraId="35F344B1" w14:textId="77777777" w:rsidR="00D95533" w:rsidRPr="00834EF5" w:rsidRDefault="008E7CA9">
      <w:pPr>
        <w:autoSpaceDE w:val="0"/>
        <w:autoSpaceDN w:val="0"/>
        <w:spacing w:before="190" w:after="0" w:line="230" w:lineRule="auto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находить все верные решения задачи из предложенных.</w:t>
      </w:r>
    </w:p>
    <w:p w14:paraId="509EFF9C" w14:textId="77777777" w:rsidR="00D95533" w:rsidRPr="00834EF5" w:rsidRDefault="00D95533">
      <w:pPr>
        <w:rPr>
          <w:rFonts w:ascii="Times New Roman" w:hAnsi="Times New Roman" w:cs="Times New Roman"/>
          <w:lang w:val="ru-RU"/>
        </w:rPr>
        <w:sectPr w:rsidR="00D95533" w:rsidRPr="00834EF5">
          <w:pgSz w:w="11900" w:h="16840"/>
          <w:pgMar w:top="292" w:right="794" w:bottom="1104" w:left="1086" w:header="720" w:footer="720" w:gutter="0"/>
          <w:cols w:space="720" w:equalWidth="0">
            <w:col w:w="10019" w:space="0"/>
          </w:cols>
          <w:docGrid w:linePitch="360"/>
        </w:sectPr>
      </w:pPr>
    </w:p>
    <w:p w14:paraId="7EC0DE2F" w14:textId="77777777" w:rsidR="00D95533" w:rsidRPr="00834EF5" w:rsidRDefault="00D95533">
      <w:pPr>
        <w:autoSpaceDE w:val="0"/>
        <w:autoSpaceDN w:val="0"/>
        <w:spacing w:after="64" w:line="220" w:lineRule="exact"/>
        <w:rPr>
          <w:rFonts w:ascii="Times New Roman" w:hAnsi="Times New Roman" w:cs="Times New Roman"/>
          <w:lang w:val="ru-RU"/>
        </w:rPr>
      </w:pPr>
    </w:p>
    <w:p w14:paraId="48189B19" w14:textId="77777777" w:rsidR="00D95533" w:rsidRPr="00834EF5" w:rsidRDefault="008E7CA9">
      <w:pPr>
        <w:autoSpaceDE w:val="0"/>
        <w:autoSpaceDN w:val="0"/>
        <w:spacing w:after="666" w:line="233" w:lineRule="auto"/>
        <w:rPr>
          <w:rFonts w:ascii="Times New Roman" w:hAnsi="Times New Roman" w:cs="Times New Roman"/>
        </w:rPr>
      </w:pPr>
      <w:r w:rsidRPr="00834EF5">
        <w:rPr>
          <w:rFonts w:ascii="Times New Roman" w:eastAsia="Times New Roman" w:hAnsi="Times New Roman" w:cs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634"/>
        <w:gridCol w:w="530"/>
        <w:gridCol w:w="1104"/>
        <w:gridCol w:w="1140"/>
        <w:gridCol w:w="806"/>
        <w:gridCol w:w="3758"/>
        <w:gridCol w:w="1236"/>
        <w:gridCol w:w="1898"/>
      </w:tblGrid>
      <w:tr w:rsidR="00D95533" w:rsidRPr="00834EF5" w14:paraId="0647A8BC" w14:textId="77777777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02E8D1" w14:textId="77777777" w:rsidR="00D95533" w:rsidRPr="00834EF5" w:rsidRDefault="008E7CA9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№</w:t>
            </w:r>
            <w:r w:rsidRPr="00834EF5">
              <w:rPr>
                <w:rFonts w:ascii="Times New Roman" w:hAnsi="Times New Roman" w:cs="Times New Roman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4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AA98DB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B6D803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89A563" w14:textId="77777777" w:rsidR="00D95533" w:rsidRPr="00834EF5" w:rsidRDefault="008E7CA9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Дата </w:t>
            </w:r>
            <w:r w:rsidRPr="00834EF5">
              <w:rPr>
                <w:rFonts w:ascii="Times New Roman" w:hAnsi="Times New Roman" w:cs="Times New Roman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37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9A8694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29BDC5" w14:textId="77777777" w:rsidR="00D95533" w:rsidRPr="00834EF5" w:rsidRDefault="008E7CA9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Виды, формы контроля</w:t>
            </w:r>
          </w:p>
        </w:tc>
        <w:tc>
          <w:tcPr>
            <w:tcW w:w="18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621EE3" w14:textId="77777777" w:rsidR="00D95533" w:rsidRPr="00834EF5" w:rsidRDefault="008E7CA9">
            <w:pPr>
              <w:autoSpaceDE w:val="0"/>
              <w:autoSpaceDN w:val="0"/>
              <w:spacing w:before="78" w:after="0" w:line="250" w:lineRule="auto"/>
              <w:ind w:left="72" w:right="576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Электронные </w:t>
            </w:r>
            <w:r w:rsidRPr="00834EF5">
              <w:rPr>
                <w:rFonts w:ascii="Times New Roman" w:hAnsi="Times New Roman" w:cs="Times New Roman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(цифровые) </w:t>
            </w:r>
            <w:r w:rsidRPr="00834EF5">
              <w:rPr>
                <w:rFonts w:ascii="Times New Roman" w:hAnsi="Times New Roman" w:cs="Times New Roman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образовательные ресурсы</w:t>
            </w:r>
          </w:p>
        </w:tc>
      </w:tr>
      <w:tr w:rsidR="00D95533" w:rsidRPr="00834EF5" w14:paraId="05E8E693" w14:textId="77777777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0620E59B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37150C5A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87B682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715C97" w14:textId="3DD131A7" w:rsidR="00D95533" w:rsidRPr="00834EF5" w:rsidRDefault="00A16412" w:rsidP="0093083E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Те</w:t>
            </w:r>
            <w:r w:rsidR="0093083E"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кущий</w:t>
            </w: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 </w:t>
            </w:r>
            <w:r w:rsidR="00E35362"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контроль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F9CBA6" w14:textId="77777777" w:rsidR="00D95533" w:rsidRPr="00834EF5" w:rsidRDefault="008E7CA9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4F065B06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41DEC61A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1A62B3E1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579B8FCF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</w:tr>
      <w:tr w:rsidR="00D95533" w:rsidRPr="00834EF5" w14:paraId="4B862EC4" w14:textId="77777777">
        <w:trPr>
          <w:trHeight w:hRule="exact" w:val="350"/>
        </w:trPr>
        <w:tc>
          <w:tcPr>
            <w:tcW w:w="15502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E237DE" w14:textId="77777777" w:rsidR="00D95533" w:rsidRPr="00834EF5" w:rsidRDefault="008E7CA9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Раздел 1.</w:t>
            </w: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Числа</w:t>
            </w:r>
          </w:p>
        </w:tc>
      </w:tr>
      <w:tr w:rsidR="00D95533" w:rsidRPr="00834EF5" w14:paraId="6E048E74" w14:textId="77777777">
        <w:trPr>
          <w:trHeight w:hRule="exact" w:val="399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BCFD5A" w14:textId="77777777" w:rsidR="00D95533" w:rsidRPr="00834EF5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5051F7" w14:textId="77777777" w:rsidR="00D95533" w:rsidRPr="00834EF5" w:rsidRDefault="008E7CA9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Числа в пределах миллиона: чтение, запись, поразрядное сравнение, упорядочение.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655CB4" w14:textId="77777777" w:rsidR="00D95533" w:rsidRPr="00834EF5" w:rsidRDefault="00C95CA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A2357D" w14:textId="77777777" w:rsidR="00D95533" w:rsidRPr="00834EF5" w:rsidRDefault="00E35362">
            <w:pPr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EADCEC" w14:textId="77777777" w:rsidR="00D95533" w:rsidRPr="00834EF5" w:rsidRDefault="00E35362">
            <w:pPr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29FB69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9ED566" w14:textId="77777777" w:rsidR="00D95533" w:rsidRPr="00834EF5" w:rsidRDefault="008E7CA9">
            <w:pPr>
              <w:autoSpaceDE w:val="0"/>
              <w:autoSpaceDN w:val="0"/>
              <w:spacing w:before="76" w:after="0" w:line="257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устная и письменная работа с числами: запись многозначного числа, его представление в виде суммы разрядных слагаемых; классы и разряды; выбор чисел с заданными свойствами (число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разрядных единиц, чётность и т. д.);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Моделирование многозначных чисел, характеристика классов и разрядов многозначного числа;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формулирование и проверка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истинности утверждения о числе. Запись числа,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обладающего заданным свойством. Называние и объяснение свойств числа: чётное/нечётное, круглое, трёх- (четырёх-, пяти-, шести-) значное; ведение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математических записей;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парах/группах. Упорядочение многозначных чисел. Классификация чисел по одному-двум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основаниям. Запись общего свойства группы чисел; определять последовательность учебных действий; осуществлять совместный контроль и оценку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выполняемых действий;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6D4CE5" w14:textId="77777777" w:rsidR="00D95533" w:rsidRPr="00834EF5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Тестирование;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2BD8CA" w14:textId="77777777" w:rsidR="00957585" w:rsidRPr="00834EF5" w:rsidRDefault="00834EF5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6" w:tgtFrame="_blank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61289C64" w14:textId="77777777" w:rsidR="00D95533" w:rsidRPr="00834EF5" w:rsidRDefault="00834EF5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hyperlink r:id="rId7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8E7CA9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8E7CA9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8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8E7CA9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9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8E7CA9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8E7CA9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10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8E7CA9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11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8E7CA9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="008E7CA9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12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</w:tc>
      </w:tr>
      <w:tr w:rsidR="00D95533" w:rsidRPr="00834EF5" w14:paraId="584E75A6" w14:textId="77777777">
        <w:trPr>
          <w:trHeight w:hRule="exact" w:val="32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D9E815" w14:textId="77777777" w:rsidR="00D95533" w:rsidRPr="00834EF5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A955DB" w14:textId="77777777" w:rsidR="00D95533" w:rsidRPr="00834EF5" w:rsidRDefault="008E7CA9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Число, большее или меньшее данного числа на  заданное число разрядных единиц, в заданное число раз.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4F7F6F" w14:textId="77777777" w:rsidR="00D95533" w:rsidRPr="00834EF5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D8AD1A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7587F3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ED5662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17D706" w14:textId="77777777" w:rsidR="00D95533" w:rsidRPr="00834EF5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формулирование и проверка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истинности утверждения о числе. Запись числа,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обладающего заданным свойством. Называние и объяснение свойств числа: чётное/нечётное, круглое, трёх- (четырёх-, пяти-, шести-) значное; ведение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математических записей;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парах/группах. Упорядочение многозначных чисел. Классификация чисел по одному-двум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основаниям. Запись общего свойства группы чисел; Практические работы: установление правила, по которому составлен ряд чисел, продолжение ряда, заполнение пропусков в ряду чисел; описание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положения числа в ряду чисел;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осуществление совместного контроля и оценку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выполняемых действий;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A0F0D2" w14:textId="77777777" w:rsidR="00D95533" w:rsidRPr="00834EF5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439ADA" w14:textId="77777777" w:rsidR="00957585" w:rsidRPr="00834EF5" w:rsidRDefault="00834EF5" w:rsidP="00957585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3" w:tgtFrame="_blank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6098930E" w14:textId="77777777" w:rsidR="00D95533" w:rsidRPr="00834EF5" w:rsidRDefault="00834EF5" w:rsidP="00957585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hyperlink r:id="rId14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15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6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17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8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19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</w:tbl>
    <w:p w14:paraId="55043AEB" w14:textId="77777777" w:rsidR="00D95533" w:rsidRPr="00834EF5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  <w:lang w:val="ru-RU"/>
        </w:rPr>
      </w:pPr>
    </w:p>
    <w:p w14:paraId="1E552C81" w14:textId="77777777" w:rsidR="00D95533" w:rsidRPr="00834EF5" w:rsidRDefault="00D95533">
      <w:pPr>
        <w:rPr>
          <w:rFonts w:ascii="Times New Roman" w:hAnsi="Times New Roman" w:cs="Times New Roman"/>
          <w:lang w:val="ru-RU"/>
        </w:rPr>
        <w:sectPr w:rsidR="00D95533" w:rsidRPr="00834EF5">
          <w:pgSz w:w="16840" w:h="11900"/>
          <w:pgMar w:top="282" w:right="640" w:bottom="97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4991041" w14:textId="77777777" w:rsidR="00D95533" w:rsidRPr="00834EF5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634"/>
        <w:gridCol w:w="530"/>
        <w:gridCol w:w="1104"/>
        <w:gridCol w:w="1140"/>
        <w:gridCol w:w="806"/>
        <w:gridCol w:w="3758"/>
        <w:gridCol w:w="1236"/>
        <w:gridCol w:w="1898"/>
      </w:tblGrid>
      <w:tr w:rsidR="00D95533" w:rsidRPr="00834EF5" w14:paraId="06EA3AAF" w14:textId="77777777">
        <w:trPr>
          <w:trHeight w:hRule="exact" w:val="227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115AB7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D1F4CD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Свойства многозначного числа.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A91989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459E66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DA6BD2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673D0B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9D9C19" w14:textId="77777777" w:rsidR="00D95533" w:rsidRPr="00834EF5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устная и письменная работа с числами: запись многозначного числа, его представление в виде суммы разрядных слагаемых; классы и разряды; выбор чисел с заданными свойствами (число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разрядных единиц, чётность и т. д.);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Практические работы: установление правила, по которому составлен ряд чисел, продолжение ряда, заполнение пропусков в ряду чисел; описание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положения числа в ряду чисел;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7A4166" w14:textId="77777777" w:rsidR="00D95533" w:rsidRPr="00834EF5" w:rsidRDefault="008E7CA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834EF5">
              <w:rPr>
                <w:rFonts w:ascii="Times New Roman" w:hAnsi="Times New Roman" w:cs="Times New Roman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2BC97C" w14:textId="77777777" w:rsidR="00957585" w:rsidRPr="00834EF5" w:rsidRDefault="00834EF5" w:rsidP="00957585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20" w:tgtFrame="_blank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https://resh.edu.ru/</w:t>
              </w:r>
            </w:hyperlink>
          </w:p>
          <w:p w14:paraId="6CDD754F" w14:textId="77777777" w:rsidR="00D95533" w:rsidRPr="00834EF5" w:rsidRDefault="00834EF5" w:rsidP="00957585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</w:rPr>
            </w:pPr>
            <w:hyperlink r:id="rId21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https://uchi.ru/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22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https://education.yandex.ru/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23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https://www.yaklass.ru/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24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https://www.zipgrade.com/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25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https://learningapps.org/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26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https://www.plickers.com/</w:t>
              </w:r>
            </w:hyperlink>
          </w:p>
        </w:tc>
      </w:tr>
      <w:tr w:rsidR="00D95533" w:rsidRPr="00834EF5" w14:paraId="14A73403" w14:textId="77777777">
        <w:trPr>
          <w:trHeight w:hRule="exact" w:val="226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D9FD1A" w14:textId="77777777" w:rsidR="00D95533" w:rsidRPr="00834EF5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CFAAC1" w14:textId="77777777" w:rsidR="00D95533" w:rsidRPr="00834EF5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Дополнение числа до  заданного круглого числа.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D6A5ED" w14:textId="77777777" w:rsidR="00D95533" w:rsidRPr="00834EF5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A83996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B5E3B7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EDD479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FCFC80" w14:textId="77777777" w:rsidR="00D95533" w:rsidRPr="00834EF5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устная и письменная работа с числами: запись многозначного числа, его представление в виде суммы разрядных слагаемых; классы и разряды; выбор чисел с заданными свойствами (число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разрядных единиц, чётность и т. д.);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Практические работы: установление правила, по которому составлен ряд чисел, продолжение ряда, заполнение пропусков в ряду чисел; описание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положения числа в ряду чисел;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6F8C79" w14:textId="77777777" w:rsidR="00D95533" w:rsidRPr="00834EF5" w:rsidRDefault="008E7CA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834EF5">
              <w:rPr>
                <w:rFonts w:ascii="Times New Roman" w:hAnsi="Times New Roman" w:cs="Times New Roman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6CCCDB" w14:textId="77777777" w:rsidR="00957585" w:rsidRPr="00834EF5" w:rsidRDefault="00834EF5" w:rsidP="00046863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27" w:tgtFrame="_blank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https://resh.edu.ru/</w:t>
              </w:r>
            </w:hyperlink>
          </w:p>
          <w:p w14:paraId="61FBD1A9" w14:textId="77777777" w:rsidR="00D95533" w:rsidRPr="00834EF5" w:rsidRDefault="00834EF5" w:rsidP="00046863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hAnsi="Times New Roman" w:cs="Times New Roman"/>
              </w:rPr>
            </w:pPr>
            <w:hyperlink r:id="rId28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https://uchi.ru/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29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https://education.yandex.ru/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30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https://www.yaklass.ru/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31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https://www.zipgrade.com/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32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https://learningapps.org/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33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https://www.plickers.com/</w:t>
              </w:r>
            </w:hyperlink>
          </w:p>
        </w:tc>
      </w:tr>
      <w:tr w:rsidR="00D95533" w:rsidRPr="00834EF5" w14:paraId="25F3247D" w14:textId="77777777">
        <w:trPr>
          <w:trHeight w:hRule="exact" w:val="348"/>
        </w:trPr>
        <w:tc>
          <w:tcPr>
            <w:tcW w:w="5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8314FA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C8BC5F" w14:textId="77777777" w:rsidR="00D95533" w:rsidRPr="00834EF5" w:rsidRDefault="00C95CA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99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EF649A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</w:tr>
      <w:tr w:rsidR="00D95533" w:rsidRPr="00834EF5" w14:paraId="4DCFDD71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CBA041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Раздел 2.</w:t>
            </w: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Величины</w:t>
            </w:r>
          </w:p>
        </w:tc>
      </w:tr>
      <w:tr w:rsidR="00D95533" w:rsidRPr="00834EF5" w14:paraId="2D8430FC" w14:textId="77777777">
        <w:trPr>
          <w:trHeight w:hRule="exact" w:val="1866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6F0D65" w14:textId="77777777" w:rsidR="00D95533" w:rsidRPr="00834EF5" w:rsidRDefault="008E7CA9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61B142" w14:textId="77777777" w:rsidR="00D95533" w:rsidRPr="00834EF5" w:rsidRDefault="008E7CA9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Величины: сравнение объектов по массе, длине, площади, вместимости.</w:t>
            </w:r>
          </w:p>
        </w:tc>
        <w:tc>
          <w:tcPr>
            <w:tcW w:w="5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DA1B74" w14:textId="77777777" w:rsidR="00D95533" w:rsidRPr="00834EF5" w:rsidRDefault="008E7CA9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5BE8E3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022BB4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5346B3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CBFE3E" w14:textId="77777777" w:rsidR="00D95533" w:rsidRPr="00834EF5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Обсуждение практических ситуаций. Распознавание величин, характеризующих процесс движения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(скорость, время, расстояние), работы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(производительность труда, время работы, объём работ). Установление зависимостей между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величинами. Упорядочение по скорости, времени, массе;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E579B9" w14:textId="77777777" w:rsidR="00D95533" w:rsidRPr="00834EF5" w:rsidRDefault="008E7CA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834EF5">
              <w:rPr>
                <w:rFonts w:ascii="Times New Roman" w:hAnsi="Times New Roman" w:cs="Times New Roman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89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7B88F3" w14:textId="77777777" w:rsidR="00957585" w:rsidRPr="00834EF5" w:rsidRDefault="00834EF5" w:rsidP="00957585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34" w:tgtFrame="_blank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https://resh.edu.ru/</w:t>
              </w:r>
            </w:hyperlink>
          </w:p>
          <w:p w14:paraId="3541847B" w14:textId="77777777" w:rsidR="00D95533" w:rsidRPr="00834EF5" w:rsidRDefault="00834EF5" w:rsidP="00957585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hAnsi="Times New Roman" w:cs="Times New Roman"/>
              </w:rPr>
            </w:pPr>
            <w:hyperlink r:id="rId35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https://uchi.ru/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36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https://education.yandex.ru/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37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https://www.yaklass.ru/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38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https://www.zipgrade.com/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39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https://learningapps.org/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40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https://www.plickers.com/</w:t>
              </w:r>
            </w:hyperlink>
          </w:p>
        </w:tc>
      </w:tr>
    </w:tbl>
    <w:p w14:paraId="43580645" w14:textId="77777777" w:rsidR="00D95533" w:rsidRPr="00834EF5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</w:rPr>
      </w:pPr>
    </w:p>
    <w:p w14:paraId="22F54CED" w14:textId="77777777" w:rsidR="00D95533" w:rsidRPr="00834EF5" w:rsidRDefault="00D95533">
      <w:pPr>
        <w:rPr>
          <w:rFonts w:ascii="Times New Roman" w:hAnsi="Times New Roman" w:cs="Times New Roman"/>
        </w:rPr>
        <w:sectPr w:rsidR="00D95533" w:rsidRPr="00834EF5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794DAFE" w14:textId="77777777" w:rsidR="00D95533" w:rsidRPr="00834EF5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634"/>
        <w:gridCol w:w="530"/>
        <w:gridCol w:w="1104"/>
        <w:gridCol w:w="1140"/>
        <w:gridCol w:w="806"/>
        <w:gridCol w:w="3758"/>
        <w:gridCol w:w="1236"/>
        <w:gridCol w:w="1898"/>
      </w:tblGrid>
      <w:tr w:rsidR="00D95533" w:rsidRPr="00834EF5" w14:paraId="26C395EA" w14:textId="77777777">
        <w:trPr>
          <w:trHeight w:hRule="exact" w:val="438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A21345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CA2578" w14:textId="77777777" w:rsidR="00D95533" w:rsidRPr="00834EF5" w:rsidRDefault="008E7CA9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Единицы массы — центнер, тонна; соотношения между единицами массы.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0C398C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08783D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F9A7D5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A870F8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02A4B9" w14:textId="77777777" w:rsidR="00D95533" w:rsidRPr="00834EF5" w:rsidRDefault="008E7CA9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Обсуждение практических ситуаций. Распознавание величин, характеризующих процесс движения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(скорость, время, расстояние), работы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(производительность труда, время работы, объём работ). Установление зависимостей между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величинами. Упорядочение по скорости, времени, массе;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Комментирование. Представление значения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величины в разных единицах, пошаговый переход от более крупных единиц к более мелким;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Практические работы: сравнение величин и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выполнение действий (увеличение/уменьшение на/в) с величинами;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Пропедевтика исследовательской работы: определять с помощью цифровых и аналоговых приборов массу предмета, температуру (например, воды, воздуха в помещении), скорость движения транспортного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средства; определять с помощью измерительных сосудов вместимость; выполнять прикидку и оценку результата измерений;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7623C0" w14:textId="77777777" w:rsidR="00D95533" w:rsidRPr="00834EF5" w:rsidRDefault="008E7CA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834EF5">
              <w:rPr>
                <w:rFonts w:ascii="Times New Roman" w:hAnsi="Times New Roman" w:cs="Times New Roman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464EBA" w14:textId="77777777" w:rsidR="00957585" w:rsidRPr="00834EF5" w:rsidRDefault="00834EF5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41" w:tgtFrame="_blank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https://resh.edu.ru/</w:t>
              </w:r>
            </w:hyperlink>
          </w:p>
          <w:p w14:paraId="5146DE1B" w14:textId="77777777" w:rsidR="00D95533" w:rsidRPr="00834EF5" w:rsidRDefault="00834EF5" w:rsidP="00957585">
            <w:pPr>
              <w:rPr>
                <w:rFonts w:ascii="Times New Roman" w:hAnsi="Times New Roman" w:cs="Times New Roman"/>
              </w:rPr>
            </w:pPr>
            <w:hyperlink r:id="rId42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https://uchi.ru/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834EF5">
              <w:rPr>
                <w:rFonts w:ascii="Times New Roman" w:hAnsi="Times New Roman" w:cs="Times New Roman"/>
              </w:rPr>
              <w:br/>
            </w:r>
            <w:hyperlink r:id="rId43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https://education.yandex.ru/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44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https://www.yaklass.ru/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</w:rPr>
              <w:br/>
            </w:r>
            <w:hyperlink r:id="rId45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https://www.zipgrade.com/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46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https://learningapps.org/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</w:rPr>
              <w:br/>
            </w:r>
            <w:hyperlink r:id="rId47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https://www.plickers.com/</w:t>
              </w:r>
            </w:hyperlink>
          </w:p>
        </w:tc>
      </w:tr>
      <w:tr w:rsidR="00D95533" w:rsidRPr="00834EF5" w14:paraId="15485EFB" w14:textId="77777777">
        <w:trPr>
          <w:trHeight w:hRule="exact" w:val="244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5AFF42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FF6B3C" w14:textId="77777777" w:rsidR="00D95533" w:rsidRPr="00834EF5" w:rsidRDefault="008E7CA9">
            <w:pPr>
              <w:autoSpaceDE w:val="0"/>
              <w:autoSpaceDN w:val="0"/>
              <w:spacing w:before="78" w:after="0" w:line="245" w:lineRule="auto"/>
              <w:ind w:left="72" w:right="864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Единицы времени (сутки, неделя, месяц, год, век), соотношение между ними. </w:t>
            </w: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Календарь.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C191A0" w14:textId="77777777" w:rsidR="00D95533" w:rsidRPr="00834EF5" w:rsidRDefault="00C95CA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FC5CC6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7FF3DF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BB77A0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E8DEC8" w14:textId="77777777" w:rsidR="00D95533" w:rsidRPr="00834EF5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Обсуждение практических ситуаций. Распознавание величин, характеризующих процесс движения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(скорость, время, расстояние), работы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(производительность труда, время работы, объём работ). Установление зависимостей между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величинами. Упорядочение по скорости, времени, массе;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Комментирование. Представление значения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величины в разных единицах, пошаговый переход от более крупных единиц к более мелким;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B79E8F" w14:textId="77777777" w:rsidR="00D95533" w:rsidRPr="00834EF5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4AB030" w14:textId="77777777" w:rsidR="00957585" w:rsidRPr="00834EF5" w:rsidRDefault="00834EF5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48" w:tgtFrame="_blank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6255EBEA" w14:textId="77777777" w:rsidR="00D95533" w:rsidRPr="00834EF5" w:rsidRDefault="00834EF5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49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50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51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52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53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54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</w:tbl>
    <w:p w14:paraId="14707709" w14:textId="77777777" w:rsidR="00D95533" w:rsidRPr="00834EF5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  <w:lang w:val="ru-RU"/>
        </w:rPr>
      </w:pPr>
    </w:p>
    <w:p w14:paraId="3993626C" w14:textId="77777777" w:rsidR="00D95533" w:rsidRPr="00834EF5" w:rsidRDefault="00D95533">
      <w:pPr>
        <w:rPr>
          <w:rFonts w:ascii="Times New Roman" w:hAnsi="Times New Roman" w:cs="Times New Roman"/>
          <w:lang w:val="ru-RU"/>
        </w:rPr>
        <w:sectPr w:rsidR="00D95533" w:rsidRPr="00834EF5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6338E04" w14:textId="77777777" w:rsidR="00D95533" w:rsidRPr="00834EF5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634"/>
        <w:gridCol w:w="530"/>
        <w:gridCol w:w="1104"/>
        <w:gridCol w:w="1140"/>
        <w:gridCol w:w="806"/>
        <w:gridCol w:w="3758"/>
        <w:gridCol w:w="1236"/>
        <w:gridCol w:w="1898"/>
      </w:tblGrid>
      <w:tr w:rsidR="00D95533" w:rsidRPr="00834EF5" w14:paraId="65DC1BF1" w14:textId="77777777">
        <w:trPr>
          <w:trHeight w:hRule="exact" w:val="457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DC25EA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A76284" w14:textId="77777777" w:rsidR="00D95533" w:rsidRPr="00834EF5" w:rsidRDefault="008E7CA9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Единицы длины (миллиметр, сантиметр, дециметр, метр, километр), площади (квадратный метр, квадратный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дециметр, квадратный сантиметр), вместимости (литр), скорости (километры в  час, метры в  минуту, метры в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секунду); соотношение между единицами в  пределах 100 000.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7B39FE" w14:textId="77777777" w:rsidR="00D95533" w:rsidRPr="00834EF5" w:rsidRDefault="00C95CA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6CAF86" w14:textId="77777777" w:rsidR="00D95533" w:rsidRPr="00834EF5" w:rsidRDefault="00E35362">
            <w:pPr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9670E3" w14:textId="77777777" w:rsidR="00D95533" w:rsidRPr="00834EF5" w:rsidRDefault="00D9553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7579B2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CA9B92" w14:textId="77777777" w:rsidR="00D95533" w:rsidRPr="00834EF5" w:rsidRDefault="008E7CA9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Комментирование. Представление значения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величины в разных единицах, пошаговый переход от более крупных единиц к более мелким;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Практические работы: сравнение величин и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выполнение действий (увеличение/уменьшение на/в) с величинами;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Выбор и использование соответствующей ситуации единицы измерения. Нахождение доли величины на основе содержательного смысла;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оформление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математической записи: запись в виде равенства (неравенства) результата разностного, кратного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сравнения величин, увеличения/уменьшения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значения величины в несколько раз;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Пропедевтика исследовательской работы: определять с помощью цифровых и аналоговых приборов массу предмета, температуру (например, воды, воздуха в помещении), скорость движения транспортного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средства; определять с помощью измерительных сосудов вместимость; выполнять прикидку и оценку результата измерений;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BF1E30" w14:textId="77777777" w:rsidR="00D95533" w:rsidRPr="00834EF5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F5CB5C" w14:textId="77777777" w:rsidR="00957585" w:rsidRPr="00834EF5" w:rsidRDefault="00834EF5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55" w:tgtFrame="_blank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2C8783E8" w14:textId="77777777" w:rsidR="00D95533" w:rsidRPr="00834EF5" w:rsidRDefault="00834EF5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56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57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58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59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60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61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834EF5" w14:paraId="33AD233B" w14:textId="77777777" w:rsidTr="00957585">
        <w:trPr>
          <w:trHeight w:hRule="exact" w:val="1677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28E363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A829F3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Доля величины времени, массы, длины.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5E3913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C07A06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161624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5C3460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5223CA" w14:textId="77777777" w:rsidR="00D95533" w:rsidRPr="00834EF5" w:rsidRDefault="008E7CA9">
            <w:pPr>
              <w:autoSpaceDE w:val="0"/>
              <w:autoSpaceDN w:val="0"/>
              <w:spacing w:before="78" w:after="0" w:line="247" w:lineRule="auto"/>
              <w:ind w:left="72" w:right="198"/>
              <w:jc w:val="both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Выбор и использование соответствующей ситуации единицы измерения. </w:t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Нахождение доли величины на основе содержательного смысла;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33B8DB" w14:textId="77777777" w:rsidR="00D95533" w:rsidRPr="00834EF5" w:rsidRDefault="008E7CA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834EF5">
              <w:rPr>
                <w:rFonts w:ascii="Times New Roman" w:hAnsi="Times New Roman" w:cs="Times New Roman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474D14" w14:textId="77777777" w:rsidR="00957585" w:rsidRPr="00834EF5" w:rsidRDefault="00834EF5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62" w:tgtFrame="_blank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https://resh.edu.ru/</w:t>
              </w:r>
            </w:hyperlink>
          </w:p>
          <w:p w14:paraId="6A64AF7C" w14:textId="77777777" w:rsidR="00D95533" w:rsidRPr="00834EF5" w:rsidRDefault="00834EF5" w:rsidP="00957585">
            <w:pPr>
              <w:rPr>
                <w:rFonts w:ascii="Times New Roman" w:hAnsi="Times New Roman" w:cs="Times New Roman"/>
              </w:rPr>
            </w:pPr>
            <w:hyperlink r:id="rId63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https://uchi.ru/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834EF5">
              <w:rPr>
                <w:rFonts w:ascii="Times New Roman" w:hAnsi="Times New Roman" w:cs="Times New Roman"/>
              </w:rPr>
              <w:br/>
            </w:r>
            <w:hyperlink r:id="rId64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https://education.yandex.ru/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65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https://www.yaklass.ru/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</w:rPr>
              <w:br/>
            </w:r>
            <w:hyperlink r:id="rId66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https://www.zipgrade.com/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67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https://learningapps.org/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</w:rPr>
              <w:br/>
            </w:r>
            <w:hyperlink r:id="rId68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https://www.plickers.com/</w:t>
              </w:r>
            </w:hyperlink>
          </w:p>
        </w:tc>
      </w:tr>
      <w:tr w:rsidR="00D95533" w:rsidRPr="00834EF5" w14:paraId="67CB8D39" w14:textId="77777777">
        <w:trPr>
          <w:trHeight w:hRule="exact" w:val="350"/>
        </w:trPr>
        <w:tc>
          <w:tcPr>
            <w:tcW w:w="5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2D5997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D2B073" w14:textId="77777777" w:rsidR="00D95533" w:rsidRPr="00834EF5" w:rsidRDefault="00C95CA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14</w:t>
            </w:r>
          </w:p>
        </w:tc>
        <w:tc>
          <w:tcPr>
            <w:tcW w:w="99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C80743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</w:tr>
      <w:tr w:rsidR="00D95533" w:rsidRPr="00834EF5" w14:paraId="1B41AC26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F5B587" w14:textId="77777777" w:rsidR="00D95533" w:rsidRPr="00834EF5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Раздел 3.</w:t>
            </w: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Арифметические действия</w:t>
            </w:r>
          </w:p>
        </w:tc>
      </w:tr>
      <w:tr w:rsidR="00D95533" w:rsidRPr="00834EF5" w14:paraId="3D3171A6" w14:textId="77777777">
        <w:trPr>
          <w:trHeight w:hRule="exact" w:val="340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75F8CF" w14:textId="77777777" w:rsidR="00D95533" w:rsidRPr="00834EF5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D6F038" w14:textId="77777777" w:rsidR="00D95533" w:rsidRPr="00834EF5" w:rsidRDefault="008E7CA9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Письменное сложение, вычитание многозначных чисел в пределах миллиона.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CA7814" w14:textId="77777777" w:rsidR="00D95533" w:rsidRPr="00834EF5" w:rsidRDefault="00C95CA6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6D41AD" w14:textId="77777777" w:rsidR="00D95533" w:rsidRPr="00834EF5" w:rsidRDefault="00E35362">
            <w:pPr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7D5C59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4C8C49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AEB113" w14:textId="77777777" w:rsidR="00D95533" w:rsidRPr="00834EF5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устные вычисления в пределах ста и случаях, сводимых к вычислениям в пределах ста; Алгоритмы письменных вычислений;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 хода выполнения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арифметического действия по алгоритму,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нахождения неизвестного компонента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арифметического действия;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допустимого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результата выполнения действия на основе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зависимости между компонентами и результатом действия (сложения, вычитания, умножения,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деления);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прогнозирование возможных ошибок в вычислениях по алгоритму, при нахождении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неизвестного компонента арифметического действия; планирование этапов предстоящей работы;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CBF69A" w14:textId="77777777" w:rsidR="00D95533" w:rsidRPr="00834EF5" w:rsidRDefault="008E7CA9">
            <w:pPr>
              <w:autoSpaceDE w:val="0"/>
              <w:autoSpaceDN w:val="0"/>
              <w:spacing w:before="76" w:after="0" w:line="252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C03D78" w14:textId="77777777" w:rsidR="00957585" w:rsidRPr="00834EF5" w:rsidRDefault="00834EF5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69" w:tgtFrame="_blank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3D032865" w14:textId="77777777" w:rsidR="00D95533" w:rsidRPr="00834EF5" w:rsidRDefault="00834EF5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70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71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72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73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74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75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</w:tbl>
    <w:p w14:paraId="2CE1C7AB" w14:textId="77777777" w:rsidR="00D95533" w:rsidRPr="00834EF5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  <w:lang w:val="ru-RU"/>
        </w:rPr>
      </w:pPr>
    </w:p>
    <w:p w14:paraId="6CB5C735" w14:textId="77777777" w:rsidR="00D95533" w:rsidRPr="00834EF5" w:rsidRDefault="00D95533">
      <w:pPr>
        <w:rPr>
          <w:rFonts w:ascii="Times New Roman" w:hAnsi="Times New Roman" w:cs="Times New Roman"/>
          <w:lang w:val="ru-RU"/>
        </w:rPr>
        <w:sectPr w:rsidR="00D95533" w:rsidRPr="00834EF5">
          <w:pgSz w:w="16840" w:h="11900"/>
          <w:pgMar w:top="284" w:right="640" w:bottom="94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14A81F2A" w14:textId="77777777" w:rsidR="00D95533" w:rsidRPr="00834EF5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634"/>
        <w:gridCol w:w="530"/>
        <w:gridCol w:w="1104"/>
        <w:gridCol w:w="1140"/>
        <w:gridCol w:w="806"/>
        <w:gridCol w:w="3758"/>
        <w:gridCol w:w="1236"/>
        <w:gridCol w:w="1898"/>
      </w:tblGrid>
      <w:tr w:rsidR="00D95533" w:rsidRPr="00834EF5" w14:paraId="4571FC35" w14:textId="77777777">
        <w:trPr>
          <w:trHeight w:hRule="exact" w:val="589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C038BF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4DAA7D" w14:textId="77777777" w:rsidR="00D95533" w:rsidRPr="00834EF5" w:rsidRDefault="008E7CA9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Письменное умножение, деление многозначных чисел на однозначное/ двузначное число; деление с остатком (запись уголком) в пределах 100 000.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92529A" w14:textId="77777777" w:rsidR="00D95533" w:rsidRPr="00834EF5" w:rsidRDefault="00A33F99" w:rsidP="00C95CA6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29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77CBF0" w14:textId="77777777" w:rsidR="00D95533" w:rsidRPr="00834EF5" w:rsidRDefault="00E35362">
            <w:pPr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D7A8E7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778348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F42112" w14:textId="77777777" w:rsidR="00D95533" w:rsidRPr="00834EF5" w:rsidRDefault="008E7CA9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Алгоритмы письменных вычислений;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 хода выполнения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арифметического действия по алгоритму,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нахождения неизвестного компонента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арифметического действия;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допустимого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результата выполнения действия на основе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зависимости между компонентами и результатом действия (сложения, вычитания, умножения,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деления);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прогнозирование возможных ошибок в вычислениях по алгоритму, при нахождении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неизвестного компонента арифметического действия; Задания на проведение контроля и самоконтроля; Проверка хода (соответствие алгоритму, частные случаи выполнения действий) и результата действия; Применение приёмов устных вычислений,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основанных на знании свойств арифметических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действий и состава числа;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Проверка правильности нахождения значения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числового выражения (с опорой на правила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установления порядка действий, алгоритмы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выполнения арифметических действий, прикидку результата);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группах: приведение примеров,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иллюстрирующих смысл и ход выполнения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арифметических действий, свойства действий;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A5870E" w14:textId="77777777" w:rsidR="00D95533" w:rsidRPr="00834EF5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Тестирование;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3B03EB" w14:textId="77777777" w:rsidR="00957585" w:rsidRPr="00834EF5" w:rsidRDefault="00834EF5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76" w:tgtFrame="_blank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3012346D" w14:textId="77777777" w:rsidR="00D95533" w:rsidRPr="00834EF5" w:rsidRDefault="00834EF5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77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78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79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80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81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82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834EF5" w14:paraId="18CF12E4" w14:textId="77777777">
        <w:trPr>
          <w:trHeight w:hRule="exact" w:val="246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E56973" w14:textId="77777777" w:rsidR="00D95533" w:rsidRPr="00834EF5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0B45B5" w14:textId="77777777" w:rsidR="00D95533" w:rsidRPr="00834EF5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Умножение/деление на 10, 100, 1000.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7DFDEF" w14:textId="77777777" w:rsidR="00D95533" w:rsidRPr="00834EF5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8370BF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892EB1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D13E4C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4FEF6F" w14:textId="77777777" w:rsidR="00D95533" w:rsidRPr="00834EF5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допустимого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результата выполнения действия на основе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зависимости между компонентами и результатом действия (сложения, вычитания, умножения,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деления);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прогнозирование возможных ошибок в вычислениях по алгоритму, при нахождении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неизвестного компонента арифметического действия; Умножение и деление круглых чисел (в том числе на 10, 100, 1000);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A138B0" w14:textId="77777777" w:rsidR="00D95533" w:rsidRPr="00834EF5" w:rsidRDefault="008E7CA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834EF5">
              <w:rPr>
                <w:rFonts w:ascii="Times New Roman" w:hAnsi="Times New Roman" w:cs="Times New Roman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0876BB" w14:textId="77777777" w:rsidR="00957585" w:rsidRPr="00834EF5" w:rsidRDefault="00834EF5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83" w:tgtFrame="_blank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https://resh.edu.ru/</w:t>
              </w:r>
            </w:hyperlink>
          </w:p>
          <w:p w14:paraId="1FBFB6A8" w14:textId="77777777" w:rsidR="00D95533" w:rsidRPr="00834EF5" w:rsidRDefault="00834EF5" w:rsidP="00957585">
            <w:pPr>
              <w:rPr>
                <w:rFonts w:ascii="Times New Roman" w:hAnsi="Times New Roman" w:cs="Times New Roman"/>
              </w:rPr>
            </w:pPr>
            <w:hyperlink r:id="rId84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https://uchi.ru/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834EF5">
              <w:rPr>
                <w:rFonts w:ascii="Times New Roman" w:hAnsi="Times New Roman" w:cs="Times New Roman"/>
              </w:rPr>
              <w:br/>
            </w:r>
            <w:hyperlink r:id="rId85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https://education.yandex.ru/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86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https://www.yaklass.ru/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</w:rPr>
              <w:br/>
            </w:r>
            <w:hyperlink r:id="rId87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https://www.zipgrade.com/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88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https://learningapps.org/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</w:rPr>
              <w:br/>
            </w:r>
            <w:hyperlink r:id="rId89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https://www.plickers.com/</w:t>
              </w:r>
            </w:hyperlink>
          </w:p>
        </w:tc>
      </w:tr>
      <w:tr w:rsidR="00D95533" w:rsidRPr="00834EF5" w14:paraId="00FC0E41" w14:textId="77777777">
        <w:trPr>
          <w:trHeight w:hRule="exact" w:val="205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146FB8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0EDD35" w14:textId="77777777" w:rsidR="00D95533" w:rsidRPr="00834EF5" w:rsidRDefault="008E7CA9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Свойства арифметических действий и их применение для вычислений.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48FB4A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DD3932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E821E9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69AD1A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22A6E6" w14:textId="77777777" w:rsidR="00D95533" w:rsidRPr="00834EF5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допустимого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результата выполнения действия на основе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зависимости между компонентами и результатом действия (сложения, вычитания, умножения,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деления);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группах: приведение примеров,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иллюстрирующих смысл и ход выполнения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арифметических действий, свойства действий;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6980FA" w14:textId="77777777" w:rsidR="00D95533" w:rsidRPr="00834EF5" w:rsidRDefault="008E7CA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834EF5">
              <w:rPr>
                <w:rFonts w:ascii="Times New Roman" w:hAnsi="Times New Roman" w:cs="Times New Roman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85ABDF" w14:textId="77777777" w:rsidR="00957585" w:rsidRPr="00834EF5" w:rsidRDefault="00834EF5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90" w:tgtFrame="_blank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https://resh.edu.ru/</w:t>
              </w:r>
            </w:hyperlink>
          </w:p>
          <w:p w14:paraId="441F5491" w14:textId="77777777" w:rsidR="00D95533" w:rsidRPr="00834EF5" w:rsidRDefault="00834EF5" w:rsidP="00957585">
            <w:pPr>
              <w:rPr>
                <w:rFonts w:ascii="Times New Roman" w:hAnsi="Times New Roman" w:cs="Times New Roman"/>
              </w:rPr>
            </w:pPr>
            <w:hyperlink r:id="rId91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https://uchi.ru/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834EF5">
              <w:rPr>
                <w:rFonts w:ascii="Times New Roman" w:hAnsi="Times New Roman" w:cs="Times New Roman"/>
              </w:rPr>
              <w:br/>
            </w:r>
            <w:hyperlink r:id="rId92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https://education.yandex.ru/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93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https://www.yaklass.ru/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</w:rPr>
              <w:br/>
            </w:r>
            <w:hyperlink r:id="rId94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https://www.zipgrade.com/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95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https://learningapps.org/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</w:rPr>
              <w:br/>
            </w:r>
            <w:hyperlink r:id="rId96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https://www.plickers.com/</w:t>
              </w:r>
            </w:hyperlink>
          </w:p>
        </w:tc>
      </w:tr>
    </w:tbl>
    <w:p w14:paraId="60BB8357" w14:textId="77777777" w:rsidR="00D95533" w:rsidRPr="00834EF5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</w:rPr>
      </w:pPr>
    </w:p>
    <w:p w14:paraId="14AA957F" w14:textId="77777777" w:rsidR="00D95533" w:rsidRPr="00834EF5" w:rsidRDefault="00D95533">
      <w:pPr>
        <w:rPr>
          <w:rFonts w:ascii="Times New Roman" w:hAnsi="Times New Roman" w:cs="Times New Roman"/>
        </w:rPr>
        <w:sectPr w:rsidR="00D95533" w:rsidRPr="00834EF5">
          <w:pgSz w:w="16840" w:h="11900"/>
          <w:pgMar w:top="284" w:right="640" w:bottom="44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F35F5DC" w14:textId="77777777" w:rsidR="00D95533" w:rsidRPr="00834EF5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634"/>
        <w:gridCol w:w="530"/>
        <w:gridCol w:w="1102"/>
        <w:gridCol w:w="1142"/>
        <w:gridCol w:w="806"/>
        <w:gridCol w:w="3758"/>
        <w:gridCol w:w="1236"/>
        <w:gridCol w:w="1902"/>
      </w:tblGrid>
      <w:tr w:rsidR="00D95533" w:rsidRPr="00834EF5" w14:paraId="7F0FD3AF" w14:textId="77777777" w:rsidTr="00387441">
        <w:trPr>
          <w:trHeight w:hRule="exact" w:val="1711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25F921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D3125F" w14:textId="77777777" w:rsidR="00D95533" w:rsidRPr="00834EF5" w:rsidRDefault="008E7CA9">
            <w:pPr>
              <w:autoSpaceDE w:val="0"/>
              <w:autoSpaceDN w:val="0"/>
              <w:spacing w:before="78" w:after="0" w:line="245" w:lineRule="auto"/>
              <w:ind w:left="72" w:right="720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Поиск значения числового выражения, содержащего несколько действий в  пределах 100 000.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74A6DF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32831D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DCE208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D7EF00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F89F48" w14:textId="77777777" w:rsidR="00D95533" w:rsidRPr="00834EF5" w:rsidRDefault="008E7CA9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Поиск значения числового выражения, содержащего 3—4 действия (со скобками, без скобок);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Наблюдение: примеры рациональных вычислений. </w:t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Использование свойств арифметических действий для удобства вычислений;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035431" w14:textId="77777777" w:rsidR="00D95533" w:rsidRPr="00834EF5" w:rsidRDefault="008E7CA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834EF5">
              <w:rPr>
                <w:rFonts w:ascii="Times New Roman" w:hAnsi="Times New Roman" w:cs="Times New Roman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C196C5" w14:textId="77777777" w:rsidR="00957585" w:rsidRPr="00834EF5" w:rsidRDefault="00834EF5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97" w:tgtFrame="_blank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https://resh.edu.ru/</w:t>
              </w:r>
            </w:hyperlink>
          </w:p>
          <w:p w14:paraId="43C1DB88" w14:textId="77777777" w:rsidR="00D95533" w:rsidRPr="00834EF5" w:rsidRDefault="00834EF5" w:rsidP="00957585">
            <w:pPr>
              <w:rPr>
                <w:rFonts w:ascii="Times New Roman" w:hAnsi="Times New Roman" w:cs="Times New Roman"/>
              </w:rPr>
            </w:pPr>
            <w:hyperlink r:id="rId98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https://uchi.ru/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834EF5">
              <w:rPr>
                <w:rFonts w:ascii="Times New Roman" w:hAnsi="Times New Roman" w:cs="Times New Roman"/>
              </w:rPr>
              <w:br/>
            </w:r>
            <w:hyperlink r:id="rId99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https://education.yandex.ru/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00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https://www.yaklass.ru/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</w:rPr>
              <w:br/>
            </w:r>
            <w:hyperlink r:id="rId101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https://www.zipgrade.com/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02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https://learningapps.org/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</w:rPr>
              <w:br/>
            </w:r>
            <w:hyperlink r:id="rId103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https://www.plickers.com/</w:t>
              </w:r>
            </w:hyperlink>
          </w:p>
        </w:tc>
      </w:tr>
      <w:tr w:rsidR="00D95533" w:rsidRPr="00834EF5" w14:paraId="2E39860E" w14:textId="77777777" w:rsidTr="00387441">
        <w:trPr>
          <w:trHeight w:hRule="exact" w:val="207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38D444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33F990" w14:textId="77777777" w:rsidR="00D95533" w:rsidRPr="00834EF5" w:rsidRDefault="008E7CA9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Про</w:t>
            </w:r>
            <w:r w:rsidR="00A33F99"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верка результата вычислений, в </w:t>
            </w: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том числе с  помощью калькулятора.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F9E060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21C5A0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A7639E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A56BBB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22BBC7" w14:textId="77777777" w:rsidR="00D95533" w:rsidRPr="00834EF5" w:rsidRDefault="008E7CA9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Работа в парах/группах. Применение разных способов проверки правильности вычислений.</w:t>
            </w:r>
          </w:p>
          <w:p w14:paraId="1B8A88C7" w14:textId="77777777" w:rsidR="00D95533" w:rsidRPr="00834EF5" w:rsidRDefault="008E7CA9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 калькулятора для практических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расчётов;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Прикидка и оценка результатов вычисления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(реальность ответа, прикидка, последняя цифра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результата, обратное действие, использование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калькулятора);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ADF8B6" w14:textId="77777777" w:rsidR="00D95533" w:rsidRPr="00834EF5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2B1D5C" w14:textId="77777777" w:rsidR="00957585" w:rsidRPr="00834EF5" w:rsidRDefault="00834EF5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04" w:tgtFrame="_blank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76121195" w14:textId="77777777" w:rsidR="00D95533" w:rsidRPr="00834EF5" w:rsidRDefault="00834EF5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105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106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07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108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09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110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834EF5" w14:paraId="3D9F8786" w14:textId="77777777" w:rsidTr="00387441">
        <w:trPr>
          <w:trHeight w:hRule="exact" w:val="246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D8838D" w14:textId="77777777" w:rsidR="00D95533" w:rsidRPr="00834EF5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3.7.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3BA877" w14:textId="77777777" w:rsidR="00D95533" w:rsidRPr="00834EF5" w:rsidRDefault="008E7CA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Равенство, содержащее неизвестный компонент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арифметического действия: запись, нахождение неизвестного компонента.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BABAF7" w14:textId="77777777" w:rsidR="00D95533" w:rsidRPr="00834EF5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A3787C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521679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34E950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E7753D" w14:textId="77777777" w:rsidR="00D95533" w:rsidRPr="00834EF5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допустимого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результата выполнения действия на основе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зависимости между компонентами и результатом действия (сложения, вычитания, умножения,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деления);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прогнозирование возможных ошибок в вычислениях по алгоритму, при нахождении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неизвестного компонента арифметического действия; Использование букв для обозначения чисел,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неизвестного компонента действия;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894A19" w14:textId="77777777" w:rsidR="00D95533" w:rsidRPr="00834EF5" w:rsidRDefault="008E7CA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834EF5">
              <w:rPr>
                <w:rFonts w:ascii="Times New Roman" w:hAnsi="Times New Roman" w:cs="Times New Roman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EC8FF9" w14:textId="77777777" w:rsidR="00957585" w:rsidRPr="00834EF5" w:rsidRDefault="00834EF5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111" w:tgtFrame="_blank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https://resh.edu.ru/</w:t>
              </w:r>
            </w:hyperlink>
          </w:p>
          <w:p w14:paraId="105C3D12" w14:textId="77777777" w:rsidR="00D95533" w:rsidRPr="00834EF5" w:rsidRDefault="00834EF5" w:rsidP="00957585">
            <w:pPr>
              <w:rPr>
                <w:rFonts w:ascii="Times New Roman" w:hAnsi="Times New Roman" w:cs="Times New Roman"/>
              </w:rPr>
            </w:pPr>
            <w:hyperlink r:id="rId112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https://uchi.ru/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834EF5">
              <w:rPr>
                <w:rFonts w:ascii="Times New Roman" w:hAnsi="Times New Roman" w:cs="Times New Roman"/>
              </w:rPr>
              <w:br/>
            </w:r>
            <w:hyperlink r:id="rId113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https://education.yandex.ru/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14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https://www.yaklass.ru/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</w:rPr>
              <w:br/>
            </w:r>
            <w:hyperlink r:id="rId115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https://www.zipgrade.com/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16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https://learningapps.org/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</w:rPr>
              <w:br/>
            </w:r>
            <w:hyperlink r:id="rId117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https://www.plickers.com/</w:t>
              </w:r>
            </w:hyperlink>
          </w:p>
        </w:tc>
      </w:tr>
      <w:tr w:rsidR="00D95533" w:rsidRPr="00834EF5" w14:paraId="0387875C" w14:textId="77777777" w:rsidTr="00387441">
        <w:trPr>
          <w:trHeight w:hRule="exact" w:val="399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1EEB0F" w14:textId="77777777" w:rsidR="00D95533" w:rsidRPr="00834EF5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lastRenderedPageBreak/>
              <w:t>3.8.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2C6DF3" w14:textId="77777777" w:rsidR="00D95533" w:rsidRPr="00834EF5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Умножение и деление величины на однозначное число.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82D266" w14:textId="77777777" w:rsidR="00D95533" w:rsidRPr="00834EF5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CE8C10" w14:textId="77777777" w:rsidR="00D95533" w:rsidRPr="00834EF5" w:rsidRDefault="00E35362">
            <w:pPr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E02924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971010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500250" w14:textId="77777777" w:rsidR="00D95533" w:rsidRPr="00834EF5" w:rsidRDefault="008E7CA9">
            <w:pPr>
              <w:autoSpaceDE w:val="0"/>
              <w:autoSpaceDN w:val="0"/>
              <w:spacing w:before="76" w:after="0" w:line="257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устные вычисления в пределах ста и случаях, сводимых к вычислениям в пределах ста; Алгоритмы письменных вычислений;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 хода выполнения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арифметического действия по алгоритму,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нахождения неизвестного компонента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арифметического действия;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допустимого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результата выполнения действия на основе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зависимости между компонентами и результатом действия (сложения, вычитания, умножения,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деления);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Упражнения: прогнозирование возможных ошибок в вычислениях по алгоритму, при нахождении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неизвестного компонента арифметического действия; Задания на проведение контроля и самоконтроля; Проверка хода (соответствие алгоритму, частные случаи выполнения действий) и результата действия; планирование этапов предстоящей работы;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75A25D" w14:textId="77777777" w:rsidR="00D95533" w:rsidRPr="00834EF5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Контрольная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E28175" w14:textId="77777777" w:rsidR="00957585" w:rsidRPr="00834EF5" w:rsidRDefault="00834EF5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18" w:tgtFrame="_blank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568D3DC5" w14:textId="77777777" w:rsidR="00D95533" w:rsidRPr="00834EF5" w:rsidRDefault="00834EF5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119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120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21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122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23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124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477344" w:rsidRPr="00834EF5" w14:paraId="54D4A0AE" w14:textId="77777777" w:rsidTr="00387441">
        <w:trPr>
          <w:trHeight w:hRule="exact" w:val="348"/>
        </w:trPr>
        <w:tc>
          <w:tcPr>
            <w:tcW w:w="5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609145" w14:textId="77777777" w:rsidR="00477344" w:rsidRPr="00834EF5" w:rsidRDefault="00477344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B1A40F" w14:textId="77777777" w:rsidR="00477344" w:rsidRPr="00834EF5" w:rsidRDefault="00A33F9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51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9EFC2CB" w14:textId="77777777" w:rsidR="00477344" w:rsidRPr="00834EF5" w:rsidRDefault="004773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4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10C7FA" w14:textId="77777777" w:rsidR="00477344" w:rsidRPr="00834EF5" w:rsidRDefault="00477344">
            <w:pPr>
              <w:rPr>
                <w:rFonts w:ascii="Times New Roman" w:hAnsi="Times New Roman" w:cs="Times New Roman"/>
              </w:rPr>
            </w:pPr>
          </w:p>
        </w:tc>
      </w:tr>
      <w:tr w:rsidR="00477344" w:rsidRPr="00834EF5" w14:paraId="3433403E" w14:textId="77777777" w:rsidTr="0093083E">
        <w:trPr>
          <w:trHeight w:hRule="exact" w:val="328"/>
        </w:trPr>
        <w:tc>
          <w:tcPr>
            <w:tcW w:w="155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250B66" w14:textId="77777777" w:rsidR="00477344" w:rsidRPr="00834EF5" w:rsidRDefault="00477344" w:rsidP="00477344">
            <w:pPr>
              <w:autoSpaceDE w:val="0"/>
              <w:autoSpaceDN w:val="0"/>
              <w:spacing w:before="76" w:after="0" w:line="233" w:lineRule="auto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Раздел 4.</w:t>
            </w: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Текстовые задачи</w:t>
            </w:r>
          </w:p>
        </w:tc>
      </w:tr>
    </w:tbl>
    <w:p w14:paraId="2D344B7D" w14:textId="77777777" w:rsidR="00477344" w:rsidRPr="00834EF5" w:rsidRDefault="00477344">
      <w:pPr>
        <w:autoSpaceDE w:val="0"/>
        <w:autoSpaceDN w:val="0"/>
        <w:spacing w:after="0" w:line="14" w:lineRule="exact"/>
        <w:rPr>
          <w:rFonts w:ascii="Times New Roman" w:hAnsi="Times New Roman" w:cs="Times New Roman"/>
        </w:rPr>
      </w:pPr>
    </w:p>
    <w:tbl>
      <w:tblPr>
        <w:tblW w:w="0" w:type="auto"/>
        <w:tblInd w:w="11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477344" w:rsidRPr="00834EF5" w14:paraId="3121AF32" w14:textId="77777777" w:rsidTr="00477344">
        <w:tc>
          <w:tcPr>
            <w:tcW w:w="324" w:type="dxa"/>
          </w:tcPr>
          <w:p w14:paraId="4A40C065" w14:textId="77777777" w:rsidR="00477344" w:rsidRPr="00834EF5" w:rsidRDefault="00477344">
            <w:pPr>
              <w:autoSpaceDE w:val="0"/>
              <w:autoSpaceDN w:val="0"/>
              <w:spacing w:after="0" w:line="14" w:lineRule="exact"/>
              <w:rPr>
                <w:rFonts w:ascii="Times New Roman" w:hAnsi="Times New Roman" w:cs="Times New Roman"/>
              </w:rPr>
            </w:pPr>
          </w:p>
        </w:tc>
      </w:tr>
    </w:tbl>
    <w:p w14:paraId="744AD618" w14:textId="77777777" w:rsidR="00D95533" w:rsidRPr="00834EF5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634"/>
        <w:gridCol w:w="530"/>
        <w:gridCol w:w="1104"/>
        <w:gridCol w:w="1140"/>
        <w:gridCol w:w="806"/>
        <w:gridCol w:w="3758"/>
        <w:gridCol w:w="1236"/>
        <w:gridCol w:w="1898"/>
      </w:tblGrid>
      <w:tr w:rsidR="00D95533" w:rsidRPr="00834EF5" w14:paraId="02812041" w14:textId="77777777">
        <w:trPr>
          <w:trHeight w:hRule="exact" w:val="303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045B1D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28663E" w14:textId="77777777" w:rsidR="00D95533" w:rsidRPr="00834EF5" w:rsidRDefault="008E7CA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Работа с текстовой задачей, решение которой содержит 2—3 действия: анализ, представление на  модели; планирование и запись решения; проверка решения и ответа.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E711FE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AA2353" w14:textId="77777777" w:rsidR="00D95533" w:rsidRPr="00834EF5" w:rsidRDefault="00536EB1">
            <w:pPr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1A1021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E987D3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0C6838" w14:textId="77777777" w:rsidR="00D95533" w:rsidRPr="00834EF5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Моделирование текста задачи;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 геометрических, графических образов в ходе решения задачи;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Обсуждение способа решения задачи, формы записи решения, реальности и логичности ответа на вопрос; Выбор основания и сравнение задач;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парах/группах. Решение арифметическим способом задач в 2—3 действия. Комментирование этапов решения задачи;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Оформление математической записи: полная запись решения текстовой задачи (модель; решение по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действиям, по вопросам или с помощью числового выражения; формулировка ответа);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06F985" w14:textId="77777777" w:rsidR="00D95533" w:rsidRPr="00834EF5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Контрольная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9F409A" w14:textId="77777777" w:rsidR="00957585" w:rsidRPr="00834EF5" w:rsidRDefault="00834EF5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25" w:tgtFrame="_blank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167E3342" w14:textId="77777777" w:rsidR="00D95533" w:rsidRPr="00834EF5" w:rsidRDefault="00834EF5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126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127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28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129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30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131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834EF5" w14:paraId="39D57306" w14:textId="77777777">
        <w:trPr>
          <w:trHeight w:hRule="exact" w:val="308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BF16B6" w14:textId="77777777" w:rsidR="00D95533" w:rsidRPr="00834EF5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lastRenderedPageBreak/>
              <w:t>4.2.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D70754" w14:textId="77777777" w:rsidR="00D95533" w:rsidRPr="00834EF5" w:rsidRDefault="008E7CA9">
            <w:pPr>
              <w:autoSpaceDE w:val="0"/>
              <w:autoSpaceDN w:val="0"/>
              <w:spacing w:before="76" w:after="0" w:line="252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Анализ зависимостей, характеризующих процессы: движения (скорость, время, пройденный путь), работы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(производительность, время, объём работы), купли-продажи (цена, количество, стоимость) и решение соответствующих задач.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410FBD" w14:textId="77777777" w:rsidR="00D95533" w:rsidRPr="00834EF5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0580A1" w14:textId="77777777" w:rsidR="00D95533" w:rsidRPr="00834EF5" w:rsidRDefault="00E35362">
            <w:pPr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247875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2DDD6D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944590" w14:textId="77777777" w:rsidR="00D95533" w:rsidRPr="00834EF5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Моделирование текста задачи;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 геометрических, графических образов в ходе решения задачи;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Обсуждение способа решения задачи, формы записи решения, реальности и логичности ответа на вопрос; Выбор основания и сравнение задач;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парах/группах. Решение арифметическим способом задач в 2—3 действия. Комментирование этапов решения задачи;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Оформление математической записи: полная запись решения текстовой задачи (модель; решение по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действиям, по вопросам или с помощью числового выражения; формулировка ответа);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3D6A2D" w14:textId="77777777" w:rsidR="00D95533" w:rsidRPr="00834EF5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Контрольная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1F080E" w14:textId="77777777" w:rsidR="00957585" w:rsidRPr="00834EF5" w:rsidRDefault="00834EF5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32" w:tgtFrame="_blank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2384D469" w14:textId="77777777" w:rsidR="00D95533" w:rsidRPr="00834EF5" w:rsidRDefault="00834EF5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133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134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35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136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37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138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834EF5" w14:paraId="3350DBCB" w14:textId="77777777">
        <w:trPr>
          <w:trHeight w:hRule="exact" w:val="227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AA6D78" w14:textId="77777777" w:rsidR="00D95533" w:rsidRPr="00834EF5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366897" w14:textId="77777777" w:rsidR="00D95533" w:rsidRPr="00834EF5" w:rsidRDefault="008E7CA9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Задачи на установление времени (начало, продолжительность и окончание события), расчёта количества, расхода,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изменения.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573415" w14:textId="77777777" w:rsidR="00D95533" w:rsidRPr="00834EF5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75F18E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C0ABF3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91818A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235310" w14:textId="77777777" w:rsidR="00D95533" w:rsidRPr="00834EF5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Моделирование текста задачи;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 геометрических, графических образов в ходе решения задачи;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Обсуждение способа решения задачи, формы записи решения, реальности и логичности ответа на вопрос; Оформление математической записи: полная запись решения текстовой задачи (модель; решение по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действиям, по вопросам или с помощью числового выражения; формулировка ответа);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36750A" w14:textId="77777777" w:rsidR="00D95533" w:rsidRPr="00834EF5" w:rsidRDefault="008E7CA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834EF5">
              <w:rPr>
                <w:rFonts w:ascii="Times New Roman" w:hAnsi="Times New Roman" w:cs="Times New Roman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34CD83" w14:textId="77777777" w:rsidR="00957585" w:rsidRPr="00834EF5" w:rsidRDefault="00834EF5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139" w:tgtFrame="_blank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https://resh.edu.ru/</w:t>
              </w:r>
            </w:hyperlink>
          </w:p>
          <w:p w14:paraId="47BCDC01" w14:textId="77777777" w:rsidR="00D95533" w:rsidRPr="00834EF5" w:rsidRDefault="00834EF5" w:rsidP="00957585">
            <w:pPr>
              <w:rPr>
                <w:rFonts w:ascii="Times New Roman" w:hAnsi="Times New Roman" w:cs="Times New Roman"/>
              </w:rPr>
            </w:pPr>
            <w:hyperlink r:id="rId140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https://uchi.ru/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834EF5">
              <w:rPr>
                <w:rFonts w:ascii="Times New Roman" w:hAnsi="Times New Roman" w:cs="Times New Roman"/>
              </w:rPr>
              <w:br/>
            </w:r>
            <w:hyperlink r:id="rId141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https://education.yandex.ru/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42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https://www.yaklass.ru/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</w:rPr>
              <w:br/>
            </w:r>
            <w:hyperlink r:id="rId143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https://www.zipgrade.com/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44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https://learningapps.org/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</w:rPr>
              <w:br/>
            </w:r>
            <w:hyperlink r:id="rId145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https://www.plickers.com/</w:t>
              </w:r>
            </w:hyperlink>
          </w:p>
        </w:tc>
      </w:tr>
    </w:tbl>
    <w:p w14:paraId="400CD4E3" w14:textId="77777777" w:rsidR="00D95533" w:rsidRPr="00834EF5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</w:rPr>
      </w:pPr>
    </w:p>
    <w:p w14:paraId="474FCFA6" w14:textId="77777777" w:rsidR="00D95533" w:rsidRPr="00834EF5" w:rsidRDefault="00D95533">
      <w:pPr>
        <w:rPr>
          <w:rFonts w:ascii="Times New Roman" w:hAnsi="Times New Roman" w:cs="Times New Roman"/>
        </w:rPr>
        <w:sectPr w:rsidR="00D95533" w:rsidRPr="00834EF5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5BDDDC35" w14:textId="77777777" w:rsidR="00D95533" w:rsidRPr="00834EF5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634"/>
        <w:gridCol w:w="530"/>
        <w:gridCol w:w="1104"/>
        <w:gridCol w:w="1140"/>
        <w:gridCol w:w="806"/>
        <w:gridCol w:w="3758"/>
        <w:gridCol w:w="1236"/>
        <w:gridCol w:w="1898"/>
      </w:tblGrid>
      <w:tr w:rsidR="00D95533" w:rsidRPr="00834EF5" w14:paraId="0D0DDF7B" w14:textId="77777777">
        <w:trPr>
          <w:trHeight w:hRule="exact" w:val="265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55D357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9994A3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Задачи на нахождение доли величины, величины по её доле.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E7F77F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0EAB83" w14:textId="77777777" w:rsidR="00D95533" w:rsidRPr="00834EF5" w:rsidRDefault="00E35362">
            <w:pPr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D69B68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149DF3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FC63D2" w14:textId="77777777" w:rsidR="00D95533" w:rsidRPr="00834EF5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Моделирование текста задачи;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 геометрических, графических образов в ходе решения задачи;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Обсуждение способа решения задачи, формы записи решения, реальности и логичности ответа на вопрос; Практическая работа: нахождение доли величины, величины по её доле;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Оформление математической записи: полная запись решения текстовой задачи (модель; решение по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действиям, по вопросам или с помощью числового выражения; формулировка ответа);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8E4288" w14:textId="77777777" w:rsidR="00D95533" w:rsidRPr="00834EF5" w:rsidRDefault="008E7CA9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9B540A" w14:textId="77777777" w:rsidR="00957585" w:rsidRPr="00834EF5" w:rsidRDefault="00834EF5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46" w:tgtFrame="_blank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34F3EE68" w14:textId="77777777" w:rsidR="00D95533" w:rsidRPr="00834EF5" w:rsidRDefault="00834EF5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147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148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49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150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51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152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834EF5" w14:paraId="5429180D" w14:textId="77777777">
        <w:trPr>
          <w:trHeight w:hRule="exact" w:val="188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432109" w14:textId="77777777" w:rsidR="00D95533" w:rsidRPr="00834EF5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4.5.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574EAD" w14:textId="77777777" w:rsidR="00D95533" w:rsidRPr="00834EF5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Разные способы решения некоторых видов изученных задач.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723F15" w14:textId="77777777" w:rsidR="00D95533" w:rsidRPr="00834EF5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EAC266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309E9D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41EBE4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035128" w14:textId="77777777" w:rsidR="00D95533" w:rsidRPr="00834EF5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Моделирование текста задачи;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Обсуждение способа решения задачи, формы записи решения, реальности и логичности ответа на вопрос; Оформление математической записи: полная запись решения текстовой задачи (модель; решение по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действиям, по вопросам или с помощью числового выражения; формулировка ответа);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4D68BD" w14:textId="77777777" w:rsidR="00D95533" w:rsidRPr="00834EF5" w:rsidRDefault="008E7CA9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B7E237" w14:textId="77777777" w:rsidR="00957585" w:rsidRPr="00834EF5" w:rsidRDefault="00834EF5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53" w:tgtFrame="_blank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4F6E43BA" w14:textId="77777777" w:rsidR="00D95533" w:rsidRPr="00834EF5" w:rsidRDefault="00834EF5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154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155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56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157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58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159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834EF5" w14:paraId="7A04ADBB" w14:textId="77777777">
        <w:trPr>
          <w:trHeight w:hRule="exact" w:val="207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8C90A0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4.6.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952529" w14:textId="77777777" w:rsidR="00D95533" w:rsidRPr="00834EF5" w:rsidRDefault="008E7CA9">
            <w:pPr>
              <w:autoSpaceDE w:val="0"/>
              <w:autoSpaceDN w:val="0"/>
              <w:spacing w:before="78" w:after="0" w:line="245" w:lineRule="auto"/>
              <w:ind w:left="72" w:right="720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Оформление решения по действиям с пояснением, по вопросам, с помощью числового выражения.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BF8A55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2AC336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8FAA6A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895609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B67394" w14:textId="77777777" w:rsidR="00D95533" w:rsidRPr="00834EF5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Моделирование текста задачи;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Обсуждение способа решения задачи, формы записи решения, реальности и логичности ответа на вопрос; Оформление математической записи: полная запись решения текстовой задачи (модель; решение по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действиям, по вопросам или с помощью числового выражения; формулировка ответа);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Разные записи решения одной и той же задачи;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7CEC94" w14:textId="77777777" w:rsidR="00D95533" w:rsidRPr="00834EF5" w:rsidRDefault="008E7CA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834EF5">
              <w:rPr>
                <w:rFonts w:ascii="Times New Roman" w:hAnsi="Times New Roman" w:cs="Times New Roman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8CAE40" w14:textId="77777777" w:rsidR="00957585" w:rsidRPr="00834EF5" w:rsidRDefault="00834EF5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160" w:tgtFrame="_blank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https://resh.edu.ru/</w:t>
              </w:r>
            </w:hyperlink>
          </w:p>
          <w:p w14:paraId="3E05A7D7" w14:textId="77777777" w:rsidR="00D95533" w:rsidRPr="00834EF5" w:rsidRDefault="00834EF5" w:rsidP="00957585">
            <w:pPr>
              <w:rPr>
                <w:rFonts w:ascii="Times New Roman" w:hAnsi="Times New Roman" w:cs="Times New Roman"/>
              </w:rPr>
            </w:pPr>
            <w:hyperlink r:id="rId161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https://uchi.ru/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834EF5">
              <w:rPr>
                <w:rFonts w:ascii="Times New Roman" w:hAnsi="Times New Roman" w:cs="Times New Roman"/>
              </w:rPr>
              <w:br/>
            </w:r>
            <w:hyperlink r:id="rId162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https://education.yandex.ru/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63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https://www.yaklass.ru/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</w:rPr>
              <w:br/>
            </w:r>
            <w:hyperlink r:id="rId164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https://www.zipgrade.com/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65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https://learningapps.org/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</w:rPr>
              <w:br/>
            </w:r>
            <w:hyperlink r:id="rId166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https://www.plickers.com/</w:t>
              </w:r>
            </w:hyperlink>
          </w:p>
        </w:tc>
      </w:tr>
      <w:tr w:rsidR="00D95533" w:rsidRPr="00834EF5" w14:paraId="1A339041" w14:textId="77777777">
        <w:trPr>
          <w:trHeight w:hRule="exact" w:val="348"/>
        </w:trPr>
        <w:tc>
          <w:tcPr>
            <w:tcW w:w="5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89DBD7" w14:textId="77777777" w:rsidR="00D95533" w:rsidRPr="00834EF5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C39926" w14:textId="77777777" w:rsidR="00D95533" w:rsidRPr="00834EF5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21</w:t>
            </w:r>
          </w:p>
        </w:tc>
        <w:tc>
          <w:tcPr>
            <w:tcW w:w="99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D74309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</w:tr>
      <w:tr w:rsidR="00D95533" w:rsidRPr="00834EF5" w14:paraId="5EB493E4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31DB3D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Раздел 5.</w:t>
            </w: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 Пространственные отношения и  геометрические фигуры</w:t>
            </w:r>
          </w:p>
        </w:tc>
      </w:tr>
      <w:tr w:rsidR="00D95533" w:rsidRPr="00834EF5" w14:paraId="3D7B44E9" w14:textId="77777777">
        <w:trPr>
          <w:trHeight w:hRule="exact" w:val="270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9A7EC6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FE4FD0" w14:textId="77777777" w:rsidR="00D95533" w:rsidRPr="00834EF5" w:rsidRDefault="008E7CA9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Наглядные представления о симметрии. Ось симметрии фигуры. </w:t>
            </w: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Фигуры, имеющие ось симметрии.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48CF42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43D1A6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CE8965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79DB75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E4E368" w14:textId="77777777" w:rsidR="00D95533" w:rsidRPr="00834EF5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Исследование объектов окружающего мира: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сопоставление их с изученными геометрическими формами;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Конструирование, изображение фигур, имеющих ось симметрии; построение окружности заданного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радиуса с помощью циркуля;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 хода и результата поиска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информации о геометрических фигурах и их моделях в окружающем;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 на контроль и самоконтроль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деятельности;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F4E6B3" w14:textId="77777777" w:rsidR="00D95533" w:rsidRPr="00834EF5" w:rsidRDefault="008E7CA9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43134E" w14:textId="77777777" w:rsidR="00957585" w:rsidRPr="00834EF5" w:rsidRDefault="00834EF5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67" w:tgtFrame="_blank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68486C9A" w14:textId="77777777" w:rsidR="00D95533" w:rsidRPr="00834EF5" w:rsidRDefault="00834EF5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168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169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70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171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72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173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</w:tbl>
    <w:p w14:paraId="3D0F66E0" w14:textId="77777777" w:rsidR="00D95533" w:rsidRPr="00834EF5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  <w:lang w:val="ru-RU"/>
        </w:rPr>
      </w:pPr>
    </w:p>
    <w:p w14:paraId="12EA7D1D" w14:textId="77777777" w:rsidR="00D95533" w:rsidRPr="00834EF5" w:rsidRDefault="00D95533">
      <w:pPr>
        <w:rPr>
          <w:rFonts w:ascii="Times New Roman" w:hAnsi="Times New Roman" w:cs="Times New Roman"/>
          <w:lang w:val="ru-RU"/>
        </w:rPr>
        <w:sectPr w:rsidR="00D95533" w:rsidRPr="00834EF5">
          <w:pgSz w:w="16840" w:h="11900"/>
          <w:pgMar w:top="284" w:right="640" w:bottom="6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8CE7DED" w14:textId="77777777" w:rsidR="00D95533" w:rsidRPr="00834EF5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634"/>
        <w:gridCol w:w="530"/>
        <w:gridCol w:w="1104"/>
        <w:gridCol w:w="1140"/>
        <w:gridCol w:w="806"/>
        <w:gridCol w:w="3758"/>
        <w:gridCol w:w="1236"/>
        <w:gridCol w:w="1898"/>
      </w:tblGrid>
      <w:tr w:rsidR="00D95533" w:rsidRPr="00834EF5" w14:paraId="2D11A2D2" w14:textId="77777777">
        <w:trPr>
          <w:trHeight w:hRule="exact" w:val="265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C1D65F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49DC39" w14:textId="77777777" w:rsidR="00D95533" w:rsidRPr="00834EF5" w:rsidRDefault="008E7CA9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Окружность, круг: распознавание и изображение; построение окружности заданного радиуса.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9224CA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9A280F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FF96A6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4337EB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C51580" w14:textId="77777777" w:rsidR="00D95533" w:rsidRPr="00834EF5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Исследование объектов окружающего мира: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сопоставление их с изученными геометрическими формами;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Конструирование, изображение фигур, имеющих ось симметрии; построение окружности заданного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радиуса с помощью циркуля;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Изображение геометрических фигур с заданными свойствами;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 хода и результата поиска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информации о геометрических фигурах и их моделях в окружающем;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D6B554" w14:textId="77777777" w:rsidR="00D95533" w:rsidRPr="00834EF5" w:rsidRDefault="008E7CA9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F72B95" w14:textId="77777777" w:rsidR="00957585" w:rsidRPr="00834EF5" w:rsidRDefault="00834EF5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74" w:tgtFrame="_blank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784FEBAF" w14:textId="77777777" w:rsidR="00D95533" w:rsidRPr="00834EF5" w:rsidRDefault="00834EF5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175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176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77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178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79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180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834EF5" w14:paraId="02CE1F02" w14:textId="77777777">
        <w:trPr>
          <w:trHeight w:hRule="exact" w:val="270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A00AB6" w14:textId="77777777" w:rsidR="00D95533" w:rsidRPr="00834EF5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5.3.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C7B957" w14:textId="77777777" w:rsidR="00D95533" w:rsidRPr="00834EF5" w:rsidRDefault="008E7CA9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Построение изученных геометрических фигур с  помощью линейки, угольника, циркуля.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1E148C" w14:textId="77777777" w:rsidR="00D95533" w:rsidRPr="00834EF5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0725D0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426611" w14:textId="77777777" w:rsidR="00D95533" w:rsidRPr="00834EF5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527B49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506296" w14:textId="77777777" w:rsidR="00D95533" w:rsidRPr="00834EF5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Формулирование и проверка истинности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утверждений о значениях геометрических величин; Упражнения: графические и измерительные действия при выполнении измерений и вычислений периметра многоугольника, площади прямоугольника, квадрата, фигуры, составленной из прямоугольников;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Изображение геометрических фигур с заданными свойствами;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различение, называние фигур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(прямой угол); геометрических величин (периметр, площадь);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E2B768" w14:textId="77777777" w:rsidR="00D95533" w:rsidRPr="00834EF5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A30359" w14:textId="77777777" w:rsidR="00957585" w:rsidRPr="00834EF5" w:rsidRDefault="00834EF5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81" w:tgtFrame="_blank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2CC453C3" w14:textId="77777777" w:rsidR="00D95533" w:rsidRPr="00834EF5" w:rsidRDefault="00834EF5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182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183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84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185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86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187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834EF5" w14:paraId="45CE6C94" w14:textId="77777777">
        <w:trPr>
          <w:trHeight w:hRule="exact" w:val="4172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8847EC" w14:textId="77777777" w:rsidR="00D95533" w:rsidRPr="00834EF5" w:rsidRDefault="008E7CA9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5.4.</w:t>
            </w:r>
          </w:p>
        </w:tc>
        <w:tc>
          <w:tcPr>
            <w:tcW w:w="46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3C0B6A" w14:textId="77777777" w:rsidR="00D95533" w:rsidRPr="00834EF5" w:rsidRDefault="008E7CA9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Пространственные геометрические фигуры (тела): шар, куб, цилиндр, конус, пирамида; их различение, называние.</w:t>
            </w:r>
          </w:p>
        </w:tc>
        <w:tc>
          <w:tcPr>
            <w:tcW w:w="5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8EDAD2" w14:textId="77777777" w:rsidR="00D95533" w:rsidRPr="00834EF5" w:rsidRDefault="008E7CA9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6D60B1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2314D4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E3017F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BD6855" w14:textId="77777777" w:rsidR="00D95533" w:rsidRPr="00834EF5" w:rsidRDefault="008E7CA9">
            <w:pPr>
              <w:autoSpaceDE w:val="0"/>
              <w:autoSpaceDN w:val="0"/>
              <w:spacing w:before="76" w:after="0" w:line="257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Исследование объектов окружающего мира: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сопоставление их с изученными геометрическими формами;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 хода и результата поиска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информации о площади и способах её нахождения; Формулирование и проверка истинности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утверждений о значениях геометрических величин; Учебный диалог: различение, называние фигур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(прямой угол); геометрических величин (периметр, площадь);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 хода и результата поиска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информации о геометрических фигурах и их моделях в окружающем;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 на классификацию геометрических фигур по одному-двум основаниям;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 на контроль и самоконтроль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деятельности;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Определение размеров в окружающем и на чертеже на глаз и с помощью измерительных приборов;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58872E" w14:textId="77777777" w:rsidR="00D95533" w:rsidRPr="00834EF5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46C4C1" w14:textId="77777777" w:rsidR="00957585" w:rsidRPr="00834EF5" w:rsidRDefault="00834EF5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88" w:tgtFrame="_blank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53F7002C" w14:textId="77777777" w:rsidR="00D95533" w:rsidRPr="00834EF5" w:rsidRDefault="00834EF5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189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190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91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192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93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194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</w:tbl>
    <w:p w14:paraId="1B284661" w14:textId="77777777" w:rsidR="00D95533" w:rsidRPr="00834EF5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  <w:lang w:val="ru-RU"/>
        </w:rPr>
      </w:pPr>
    </w:p>
    <w:p w14:paraId="7320BE31" w14:textId="77777777" w:rsidR="00D95533" w:rsidRPr="00834EF5" w:rsidRDefault="00D95533">
      <w:pPr>
        <w:rPr>
          <w:rFonts w:ascii="Times New Roman" w:hAnsi="Times New Roman" w:cs="Times New Roman"/>
          <w:lang w:val="ru-RU"/>
        </w:rPr>
        <w:sectPr w:rsidR="00D95533" w:rsidRPr="00834EF5">
          <w:pgSz w:w="16840" w:h="11900"/>
          <w:pgMar w:top="284" w:right="640" w:bottom="88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A2D5E87" w14:textId="77777777" w:rsidR="00D95533" w:rsidRPr="00834EF5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634"/>
        <w:gridCol w:w="530"/>
        <w:gridCol w:w="1104"/>
        <w:gridCol w:w="1140"/>
        <w:gridCol w:w="806"/>
        <w:gridCol w:w="3758"/>
        <w:gridCol w:w="1236"/>
        <w:gridCol w:w="1898"/>
      </w:tblGrid>
      <w:tr w:rsidR="00D95533" w:rsidRPr="00834EF5" w14:paraId="23B15AA3" w14:textId="77777777">
        <w:trPr>
          <w:trHeight w:hRule="exact" w:val="265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903D48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5.5.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8BBDA3" w14:textId="77777777" w:rsidR="00D95533" w:rsidRPr="00834EF5" w:rsidRDefault="008E7CA9">
            <w:pPr>
              <w:autoSpaceDE w:val="0"/>
              <w:autoSpaceDN w:val="0"/>
              <w:spacing w:before="78" w:after="0" w:line="247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Конструирование: разбиение фигуры на прямоугольники (квадраты), составление фигур из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прямоугольников/квадратов.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F6DED2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CEF880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203B04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84CD50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C54D22" w14:textId="77777777" w:rsidR="00D95533" w:rsidRPr="00834EF5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Исследование объектов окружающего мира: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сопоставление их с изученными геометрическими формами;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Конструирование, изображение фигур, имеющих ось симметрии; построение окружности заданного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радиуса с помощью циркуля;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 хода и результата поиска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информации о геометрических фигурах и их моделях в окружающем;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Определение размеров в окружающем и на чертеже на глаз и с помощью измерительных приборов;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2CC760" w14:textId="77777777" w:rsidR="00D95533" w:rsidRPr="00834EF5" w:rsidRDefault="008E7CA9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Зачет;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E9864A" w14:textId="77777777" w:rsidR="00957585" w:rsidRPr="00834EF5" w:rsidRDefault="00834EF5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95" w:tgtFrame="_blank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41D1AB9C" w14:textId="77777777" w:rsidR="00D95533" w:rsidRPr="00834EF5" w:rsidRDefault="00834EF5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196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197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98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199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00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201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834EF5" w14:paraId="1C3DAFEB" w14:textId="77777777">
        <w:trPr>
          <w:trHeight w:hRule="exact" w:val="367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EEE652" w14:textId="77777777" w:rsidR="00D95533" w:rsidRPr="00834EF5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5.6.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06C018" w14:textId="77777777" w:rsidR="00D95533" w:rsidRPr="00834EF5" w:rsidRDefault="008E7CA9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Периметр, площадь фигуры, составленной из  двух-трёх прямоугольников (квадратов)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040634" w14:textId="77777777" w:rsidR="00D95533" w:rsidRPr="00834EF5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6EB62F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4FF2E0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25785B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871400" w14:textId="77777777" w:rsidR="00D95533" w:rsidRPr="00834EF5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Комментирование хода и результата поиска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информации о площади и способах её нахождения; Упражнения: графические и измерительные действия при выполнении измерений и вычислений периметра многоугольника, площади прямоугольника, квадрата, фигуры, составленной из прямоугольников;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Практические работы: нахождение площади фигуры, составленной из прямоугольников (квадратов),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сравнение однородных величин, использование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свойств прямоугольника и квадрата для решения задач;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различение, называние фигур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(прямой угол); геометрических величин (периметр, площадь);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Упражнения на контроль и самоконтроль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деятельности;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170EC7" w14:textId="77777777" w:rsidR="00D95533" w:rsidRPr="00834EF5" w:rsidRDefault="008E7CA9">
            <w:pPr>
              <w:autoSpaceDE w:val="0"/>
              <w:autoSpaceDN w:val="0"/>
              <w:spacing w:before="76" w:after="0" w:line="252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9ECCC6" w14:textId="77777777" w:rsidR="00957585" w:rsidRPr="00834EF5" w:rsidRDefault="00834EF5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02" w:tgtFrame="_blank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6F2291BB" w14:textId="77777777" w:rsidR="00D95533" w:rsidRPr="00834EF5" w:rsidRDefault="00834EF5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203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204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05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206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07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208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834EF5" w14:paraId="22A27668" w14:textId="77777777">
        <w:trPr>
          <w:trHeight w:hRule="exact" w:val="348"/>
        </w:trPr>
        <w:tc>
          <w:tcPr>
            <w:tcW w:w="5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927CF4" w14:textId="77777777" w:rsidR="00D95533" w:rsidRPr="00834EF5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D0410E" w14:textId="77777777" w:rsidR="00D95533" w:rsidRPr="00834EF5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99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5C9A90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</w:tr>
      <w:tr w:rsidR="00D95533" w:rsidRPr="00834EF5" w14:paraId="5818B005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A5436E" w14:textId="77777777" w:rsidR="00D95533" w:rsidRPr="00834EF5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Раздел 6.</w:t>
            </w: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Математическая информация</w:t>
            </w:r>
          </w:p>
        </w:tc>
      </w:tr>
      <w:tr w:rsidR="00D95533" w:rsidRPr="00834EF5" w14:paraId="68FD1CEE" w14:textId="77777777">
        <w:trPr>
          <w:trHeight w:hRule="exact" w:val="232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25A095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8E5C22" w14:textId="77777777" w:rsidR="00D95533" w:rsidRPr="00834EF5" w:rsidRDefault="008E7CA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Работа с утверждениями: конструирование, проверка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истинности; составление и проверка логических рассуждений при решении задач. </w:t>
            </w: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Примеры и контрпримеры.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713C52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2409ED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9DB7EB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A57EA6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F87CB2" w14:textId="77777777" w:rsidR="00D95533" w:rsidRPr="00834EF5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комментирование с использованием математической терминологии; Математическая характеристика предлагаемой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житейской ситуации;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Формулирование вопросов для поиска числовых характеристик, математических отношений и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зависимостей (последовательность и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продолжительность событий, положение в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пространстве, формы и размеры);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D4A310" w14:textId="77777777" w:rsidR="00D95533" w:rsidRPr="00834EF5" w:rsidRDefault="008E7CA9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8073F5" w14:textId="77777777" w:rsidR="00957585" w:rsidRPr="00834EF5" w:rsidRDefault="00834EF5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09" w:tgtFrame="_blank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35ED3AFF" w14:textId="77777777" w:rsidR="00D95533" w:rsidRPr="00834EF5" w:rsidRDefault="00834EF5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210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211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12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213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14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215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</w:tbl>
    <w:p w14:paraId="514BBD90" w14:textId="77777777" w:rsidR="00D95533" w:rsidRPr="00834EF5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  <w:lang w:val="ru-RU"/>
        </w:rPr>
      </w:pPr>
    </w:p>
    <w:p w14:paraId="61B414C1" w14:textId="77777777" w:rsidR="00D95533" w:rsidRPr="00834EF5" w:rsidRDefault="00D95533">
      <w:pPr>
        <w:rPr>
          <w:rFonts w:ascii="Times New Roman" w:hAnsi="Times New Roman" w:cs="Times New Roman"/>
          <w:lang w:val="ru-RU"/>
        </w:rPr>
        <w:sectPr w:rsidR="00D95533" w:rsidRPr="00834EF5">
          <w:pgSz w:w="16840" w:h="11900"/>
          <w:pgMar w:top="284" w:right="640" w:bottom="97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548D08FA" w14:textId="77777777" w:rsidR="00D95533" w:rsidRPr="00834EF5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634"/>
        <w:gridCol w:w="530"/>
        <w:gridCol w:w="1104"/>
        <w:gridCol w:w="1140"/>
        <w:gridCol w:w="806"/>
        <w:gridCol w:w="3758"/>
        <w:gridCol w:w="1236"/>
        <w:gridCol w:w="1898"/>
      </w:tblGrid>
      <w:tr w:rsidR="00D95533" w:rsidRPr="00834EF5" w14:paraId="16726B6B" w14:textId="77777777">
        <w:trPr>
          <w:trHeight w:hRule="exact" w:val="361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9E48FE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6.2.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6320DF" w14:textId="77777777" w:rsidR="00D95533" w:rsidRPr="00834EF5" w:rsidRDefault="008E7CA9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Данные о реальных процессах и явлениях окружающего мира, представленные на столбчатых диаграммах, схемах, в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таблицах, текстах.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F0FABB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CFAB2E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E6D5FB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ABE8F5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14D2A1" w14:textId="77777777" w:rsidR="00D95533" w:rsidRPr="00834EF5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Формулирование вопросов для поиска числовых характеристик, математических отношений и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зависимостей (последовательность и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продолжительность событий, положение в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пространстве, формы и размеры);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оформление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математической записи. Представление информации в предложенной или самостоятельно выбранной форме. Установление истинности заданных и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самостоятельно составленных утверждений;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 простейших шкал и измерительных приборов.;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с информацией: чтение, представление,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формулирование вывода относительно данных,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представленных в табличной форме (на диаграмме, схеме, другой модели);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E112DF" w14:textId="77777777" w:rsidR="00D95533" w:rsidRPr="00834EF5" w:rsidRDefault="008E7CA9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9DF18A" w14:textId="77777777" w:rsidR="00957585" w:rsidRPr="00834EF5" w:rsidRDefault="00834EF5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16" w:tgtFrame="_blank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3D4836FD" w14:textId="77777777" w:rsidR="00D95533" w:rsidRPr="00834EF5" w:rsidRDefault="00834EF5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217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218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19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220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21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222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834EF5" w14:paraId="584E6E07" w14:textId="77777777">
        <w:trPr>
          <w:trHeight w:hRule="exact" w:val="169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8FA3BD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6.3.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896885" w14:textId="77777777" w:rsidR="00D95533" w:rsidRPr="00834EF5" w:rsidRDefault="008E7CA9">
            <w:pPr>
              <w:autoSpaceDE w:val="0"/>
              <w:autoSpaceDN w:val="0"/>
              <w:spacing w:before="78" w:after="0" w:line="247" w:lineRule="auto"/>
              <w:ind w:left="72" w:right="436"/>
              <w:jc w:val="both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 xml:space="preserve">Сбор математических данных о  заданном объекте (числе, величине, геометрической фигуре). </w:t>
            </w: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Поиск информации в справочной литературе, сети Интернет.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7B8E81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16E30C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112AAF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9F67EC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62953C" w14:textId="77777777" w:rsidR="00D95533" w:rsidRPr="00834EF5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группах: обсуждение ситуаций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использования примеров и контрпримеров;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сбора данных о заданном объекте (числе, величине, геометрической фигуре);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Применение правил безопасной работы с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электронными источниками информации;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040A19" w14:textId="77777777" w:rsidR="00D95533" w:rsidRPr="00834EF5" w:rsidRDefault="008E7CA9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0418C0" w14:textId="77777777" w:rsidR="00957585" w:rsidRPr="00834EF5" w:rsidRDefault="00834EF5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23" w:tgtFrame="_blank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2F367C61" w14:textId="77777777" w:rsidR="00D95533" w:rsidRPr="00834EF5" w:rsidRDefault="00834EF5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224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225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26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227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28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229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834EF5" w14:paraId="42C7353F" w14:textId="77777777" w:rsidTr="00957585">
        <w:trPr>
          <w:trHeight w:hRule="exact" w:val="1787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DFE5BF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6.4.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7DBD1B" w14:textId="77777777" w:rsidR="00D95533" w:rsidRPr="00834EF5" w:rsidRDefault="008E7CA9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Запись информации в  предложенной таблице, на  столбчатой диаграмме.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CCA427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C242DC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8BD1D4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FD9F09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CB011F" w14:textId="77777777" w:rsidR="00D95533" w:rsidRPr="00834EF5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оформление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математической записи. Представление информации в предложенной или самостоятельно выбранной форме. Установление истинности заданных и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самостоятельно составленных утверждений;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F6EEFB" w14:textId="77777777" w:rsidR="00D95533" w:rsidRPr="00834EF5" w:rsidRDefault="008E7CA9">
            <w:pPr>
              <w:autoSpaceDE w:val="0"/>
              <w:autoSpaceDN w:val="0"/>
              <w:spacing w:before="78" w:after="0" w:line="250" w:lineRule="auto"/>
              <w:ind w:left="72" w:right="144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834EF5">
              <w:rPr>
                <w:rFonts w:ascii="Times New Roman" w:hAnsi="Times New Roman" w:cs="Times New Roman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3B0299" w14:textId="77777777" w:rsidR="00957585" w:rsidRPr="00834EF5" w:rsidRDefault="00834EF5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230" w:tgtFrame="_blank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https://resh.edu.ru/</w:t>
              </w:r>
            </w:hyperlink>
          </w:p>
          <w:p w14:paraId="7FDFAB9A" w14:textId="77777777" w:rsidR="00D95533" w:rsidRPr="00834EF5" w:rsidRDefault="00834EF5" w:rsidP="00957585">
            <w:pPr>
              <w:rPr>
                <w:rFonts w:ascii="Times New Roman" w:hAnsi="Times New Roman" w:cs="Times New Roman"/>
              </w:rPr>
            </w:pPr>
            <w:hyperlink r:id="rId231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https://uchi.ru/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834EF5">
              <w:rPr>
                <w:rFonts w:ascii="Times New Roman" w:hAnsi="Times New Roman" w:cs="Times New Roman"/>
              </w:rPr>
              <w:br/>
            </w:r>
            <w:hyperlink r:id="rId232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https://education.yandex.ru/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233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https://www.yaklass.ru/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</w:rPr>
              <w:br/>
            </w:r>
            <w:hyperlink r:id="rId234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https://www.zipgrade.com/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235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https://learningapps.org/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</w:rPr>
              <w:br/>
            </w:r>
            <w:hyperlink r:id="rId236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https://www.plickers.com/</w:t>
              </w:r>
            </w:hyperlink>
          </w:p>
        </w:tc>
      </w:tr>
      <w:tr w:rsidR="00D95533" w:rsidRPr="00834EF5" w14:paraId="26A01382" w14:textId="77777777" w:rsidTr="00957585">
        <w:trPr>
          <w:trHeight w:hRule="exact" w:val="1557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5286EE" w14:textId="77777777" w:rsidR="00D95533" w:rsidRPr="00834EF5" w:rsidRDefault="008E7CA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6.5.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0F3885" w14:textId="77777777" w:rsidR="00D95533" w:rsidRPr="00834EF5" w:rsidRDefault="008E7CA9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Доступные электронные средства обучения, пособия, их использование под  руководством педагога и самостоятельно.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F81B0F" w14:textId="77777777" w:rsidR="00D95533" w:rsidRPr="00834EF5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32F900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8733DE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DD8E56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AA460C" w14:textId="77777777" w:rsidR="00D95533" w:rsidRPr="00834EF5" w:rsidRDefault="008E7CA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Практические работы: учебные задачи с точными и приближёнными данными, доступными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электронными средствами обучения, пособиями; Применение правил безопасной работы с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электронными источниками информации;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4DF4CD" w14:textId="77777777" w:rsidR="00D95533" w:rsidRPr="00834EF5" w:rsidRDefault="008E7CA9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Устный опрос; Тестирование;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B55064" w14:textId="77777777" w:rsidR="00957585" w:rsidRPr="00834EF5" w:rsidRDefault="00834EF5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37" w:tgtFrame="_blank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72D9BFCD" w14:textId="77777777" w:rsidR="00D95533" w:rsidRPr="00834EF5" w:rsidRDefault="00834EF5" w:rsidP="00957585">
            <w:pPr>
              <w:rPr>
                <w:rFonts w:ascii="Times New Roman" w:hAnsi="Times New Roman" w:cs="Times New Roman"/>
                <w:lang w:val="ru-RU"/>
              </w:rPr>
            </w:pPr>
            <w:hyperlink r:id="rId238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239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40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241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42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  <w:lang w:val="ru-RU"/>
              </w:rPr>
              <w:br/>
            </w:r>
            <w:hyperlink r:id="rId243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D95533" w:rsidRPr="00834EF5" w14:paraId="1EA1C39A" w14:textId="77777777" w:rsidTr="00957585">
        <w:trPr>
          <w:trHeight w:hRule="exact" w:val="1693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193BC4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6.6.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16AA5D" w14:textId="77777777" w:rsidR="00D95533" w:rsidRPr="00834EF5" w:rsidRDefault="008E7CA9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Правила безопасной работы с  электронными источниками информации.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929BAA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6A6F32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38B1F9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106B02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E6057D" w14:textId="77777777" w:rsidR="00D95533" w:rsidRPr="00834EF5" w:rsidRDefault="008E7CA9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Применение правил безопасной работы с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электронными источниками информации;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Пропедевтика исследовательской работы: решение комбинаторных и логических задач;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6D7D7B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738EE8" w14:textId="77777777" w:rsidR="00957585" w:rsidRPr="00834EF5" w:rsidRDefault="00834EF5" w:rsidP="00957585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244" w:tgtFrame="_blank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https://resh.edu.ru/</w:t>
              </w:r>
            </w:hyperlink>
          </w:p>
          <w:p w14:paraId="5A3E2F19" w14:textId="77777777" w:rsidR="00D95533" w:rsidRPr="00834EF5" w:rsidRDefault="00834EF5" w:rsidP="00957585">
            <w:pPr>
              <w:rPr>
                <w:rFonts w:ascii="Times New Roman" w:hAnsi="Times New Roman" w:cs="Times New Roman"/>
              </w:rPr>
            </w:pPr>
            <w:hyperlink r:id="rId245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https://uchi.ru/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957585" w:rsidRPr="00834EF5">
              <w:rPr>
                <w:rFonts w:ascii="Times New Roman" w:hAnsi="Times New Roman" w:cs="Times New Roman"/>
              </w:rPr>
              <w:br/>
            </w:r>
            <w:hyperlink r:id="rId246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https://education.yandex.ru/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247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https://www.yaklass.ru/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</w:rPr>
              <w:br/>
            </w:r>
            <w:hyperlink r:id="rId248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https://www.zipgrade.com/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249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https://learningapps.org/</w:t>
              </w:r>
            </w:hyperlink>
            <w:r w:rsidR="00957585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957585" w:rsidRPr="00834EF5">
              <w:rPr>
                <w:rFonts w:ascii="Times New Roman" w:hAnsi="Times New Roman" w:cs="Times New Roman"/>
              </w:rPr>
              <w:br/>
            </w:r>
            <w:hyperlink r:id="rId250" w:history="1">
              <w:r w:rsidR="00957585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https://www.plickers.com/</w:t>
              </w:r>
            </w:hyperlink>
          </w:p>
        </w:tc>
      </w:tr>
    </w:tbl>
    <w:p w14:paraId="3ED9A58A" w14:textId="77777777" w:rsidR="00D95533" w:rsidRPr="00834EF5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</w:rPr>
      </w:pPr>
    </w:p>
    <w:p w14:paraId="3EB07A9F" w14:textId="77777777" w:rsidR="00D95533" w:rsidRPr="00834EF5" w:rsidRDefault="00D95533">
      <w:pPr>
        <w:rPr>
          <w:rFonts w:ascii="Times New Roman" w:hAnsi="Times New Roman" w:cs="Times New Roman"/>
        </w:rPr>
        <w:sectPr w:rsidR="00D95533" w:rsidRPr="00834EF5">
          <w:pgSz w:w="16840" w:h="11900"/>
          <w:pgMar w:top="284" w:right="640" w:bottom="85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135CF749" w14:textId="77777777" w:rsidR="00D95533" w:rsidRPr="00834EF5" w:rsidRDefault="00D95533">
      <w:pPr>
        <w:autoSpaceDE w:val="0"/>
        <w:autoSpaceDN w:val="0"/>
        <w:spacing w:after="66" w:line="220" w:lineRule="exact"/>
        <w:rPr>
          <w:rFonts w:ascii="Times New Roman" w:hAnsi="Times New Roman" w:cs="Times New Roman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4634"/>
        <w:gridCol w:w="530"/>
        <w:gridCol w:w="1104"/>
        <w:gridCol w:w="1140"/>
        <w:gridCol w:w="806"/>
        <w:gridCol w:w="3758"/>
        <w:gridCol w:w="1236"/>
        <w:gridCol w:w="1898"/>
      </w:tblGrid>
      <w:tr w:rsidR="00D95533" w:rsidRPr="00834EF5" w14:paraId="64A65BFC" w14:textId="77777777">
        <w:trPr>
          <w:trHeight w:hRule="exact" w:val="284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8776F8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6.7.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EC04ED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ru-RU"/>
              </w:rPr>
              <w:t>Алгоритмы для решения учебных и практических задач.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85C340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A04F35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0B7FBD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306D8C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E75F51" w14:textId="77777777" w:rsidR="00D95533" w:rsidRPr="00834EF5" w:rsidRDefault="008E7CA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Использование простейших шкал и измерительных приборов.;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«Применение алгоритмов в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учебных и практических ситуациях»;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с информацией: чтение, представление,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формулирование вывода относительно данных,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представленных в табличной форме (на диаграмме, схеме, другой модели);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парах/группах. Решение расчётных, простых комбинаторных и логических задач;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Пропедевтика исследовательской работы: решение комбинаторных и логических задач;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405688" w14:textId="77777777" w:rsidR="00D95533" w:rsidRPr="00834EF5" w:rsidRDefault="008E7CA9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Устный опрос; Письменный </w:t>
            </w:r>
            <w:r w:rsidRPr="00834EF5">
              <w:rPr>
                <w:rFonts w:ascii="Times New Roman" w:hAnsi="Times New Roman" w:cs="Times New Roman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контроль;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446A69" w14:textId="77777777" w:rsidR="008E7CA9" w:rsidRPr="00834EF5" w:rsidRDefault="00834EF5" w:rsidP="008E7CA9">
            <w:pPr>
              <w:autoSpaceDE w:val="0"/>
              <w:autoSpaceDN w:val="0"/>
              <w:spacing w:before="76"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251" w:tgtFrame="_blank" w:history="1">
              <w:r w:rsidR="008E7CA9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https://resh.edu.ru/</w:t>
              </w:r>
            </w:hyperlink>
          </w:p>
          <w:p w14:paraId="04B3112B" w14:textId="77777777" w:rsidR="00D95533" w:rsidRPr="00834EF5" w:rsidRDefault="00834EF5" w:rsidP="008E7CA9">
            <w:pPr>
              <w:rPr>
                <w:rFonts w:ascii="Times New Roman" w:hAnsi="Times New Roman" w:cs="Times New Roman"/>
              </w:rPr>
            </w:pPr>
            <w:hyperlink r:id="rId252" w:history="1">
              <w:r w:rsidR="008E7CA9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https://uchi.ru/</w:t>
              </w:r>
            </w:hyperlink>
            <w:r w:rsidR="008E7CA9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8E7CA9" w:rsidRPr="00834EF5">
              <w:rPr>
                <w:rFonts w:ascii="Times New Roman" w:hAnsi="Times New Roman" w:cs="Times New Roman"/>
              </w:rPr>
              <w:br/>
            </w:r>
            <w:hyperlink r:id="rId253" w:history="1">
              <w:r w:rsidR="008E7CA9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https://education.yandex.ru/</w:t>
              </w:r>
            </w:hyperlink>
            <w:r w:rsidR="008E7CA9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254" w:history="1">
              <w:r w:rsidR="008E7CA9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https://www.yaklass.ru/</w:t>
              </w:r>
            </w:hyperlink>
            <w:r w:rsidR="008E7CA9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8E7CA9" w:rsidRPr="00834EF5">
              <w:rPr>
                <w:rFonts w:ascii="Times New Roman" w:hAnsi="Times New Roman" w:cs="Times New Roman"/>
              </w:rPr>
              <w:br/>
            </w:r>
            <w:hyperlink r:id="rId255" w:history="1">
              <w:r w:rsidR="008E7CA9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https://www.zipgrade.com/</w:t>
              </w:r>
            </w:hyperlink>
            <w:r w:rsidR="008E7CA9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256" w:history="1">
              <w:r w:rsidR="008E7CA9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https://learningapps.org/</w:t>
              </w:r>
            </w:hyperlink>
            <w:r w:rsidR="008E7CA9"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8E7CA9" w:rsidRPr="00834EF5">
              <w:rPr>
                <w:rFonts w:ascii="Times New Roman" w:hAnsi="Times New Roman" w:cs="Times New Roman"/>
              </w:rPr>
              <w:br/>
            </w:r>
            <w:hyperlink r:id="rId257" w:history="1">
              <w:r w:rsidR="008E7CA9" w:rsidRPr="00834EF5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https://www.plickers.com/</w:t>
              </w:r>
            </w:hyperlink>
          </w:p>
        </w:tc>
      </w:tr>
      <w:tr w:rsidR="00D95533" w:rsidRPr="00834EF5" w14:paraId="49B470D1" w14:textId="77777777">
        <w:trPr>
          <w:trHeight w:hRule="exact" w:val="348"/>
        </w:trPr>
        <w:tc>
          <w:tcPr>
            <w:tcW w:w="5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23C9AE" w14:textId="77777777" w:rsidR="00D95533" w:rsidRPr="00834EF5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FD1112" w14:textId="77777777" w:rsidR="00D95533" w:rsidRPr="00834EF5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15</w:t>
            </w:r>
          </w:p>
        </w:tc>
        <w:tc>
          <w:tcPr>
            <w:tcW w:w="99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84B8DA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</w:tr>
      <w:tr w:rsidR="00D95533" w:rsidRPr="00834EF5" w14:paraId="3180FB76" w14:textId="77777777">
        <w:trPr>
          <w:trHeight w:hRule="exact" w:val="348"/>
        </w:trPr>
        <w:tc>
          <w:tcPr>
            <w:tcW w:w="5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58D1CD" w14:textId="77777777" w:rsidR="00D95533" w:rsidRPr="00834EF5" w:rsidRDefault="008E7CA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757114" w14:textId="77777777" w:rsidR="00D95533" w:rsidRPr="00834EF5" w:rsidRDefault="00A33F9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99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7FCA4F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</w:tr>
      <w:tr w:rsidR="00D95533" w:rsidRPr="00834EF5" w14:paraId="653BA805" w14:textId="77777777">
        <w:trPr>
          <w:trHeight w:hRule="exact" w:val="328"/>
        </w:trPr>
        <w:tc>
          <w:tcPr>
            <w:tcW w:w="5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3BB1A3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1A96E6" w14:textId="77777777" w:rsidR="00D95533" w:rsidRPr="00834EF5" w:rsidRDefault="008E7CA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136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1BE9D7" w14:textId="77777777" w:rsidR="00D95533" w:rsidRPr="00834EF5" w:rsidRDefault="00536EB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E6D9B7" w14:textId="77777777" w:rsidR="00D95533" w:rsidRPr="00834EF5" w:rsidRDefault="00536EB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8</w:t>
            </w:r>
          </w:p>
        </w:tc>
        <w:tc>
          <w:tcPr>
            <w:tcW w:w="7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3AF7A8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</w:tr>
    </w:tbl>
    <w:p w14:paraId="3CA9A64D" w14:textId="77777777" w:rsidR="00D95533" w:rsidRPr="00834EF5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</w:rPr>
      </w:pPr>
    </w:p>
    <w:p w14:paraId="535DB3AF" w14:textId="77777777" w:rsidR="00D95533" w:rsidRPr="00834EF5" w:rsidRDefault="00D95533">
      <w:pPr>
        <w:rPr>
          <w:rFonts w:ascii="Times New Roman" w:hAnsi="Times New Roman" w:cs="Times New Roman"/>
        </w:rPr>
        <w:sectPr w:rsidR="00D95533" w:rsidRPr="00834EF5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CC32700" w14:textId="77777777" w:rsidR="00D95533" w:rsidRPr="00834EF5" w:rsidRDefault="00D95533">
      <w:pPr>
        <w:autoSpaceDE w:val="0"/>
        <w:autoSpaceDN w:val="0"/>
        <w:spacing w:after="78" w:line="220" w:lineRule="exact"/>
        <w:rPr>
          <w:rFonts w:ascii="Times New Roman" w:hAnsi="Times New Roman" w:cs="Times New Roman"/>
        </w:rPr>
      </w:pPr>
    </w:p>
    <w:p w14:paraId="75BC1073" w14:textId="77777777" w:rsidR="00D95533" w:rsidRPr="00834EF5" w:rsidRDefault="008E7CA9">
      <w:pPr>
        <w:autoSpaceDE w:val="0"/>
        <w:autoSpaceDN w:val="0"/>
        <w:spacing w:after="314" w:line="230" w:lineRule="auto"/>
        <w:rPr>
          <w:rFonts w:ascii="Times New Roman" w:hAnsi="Times New Roman" w:cs="Times New Roman"/>
        </w:rPr>
      </w:pPr>
      <w:r w:rsidRPr="00834EF5">
        <w:rPr>
          <w:rFonts w:ascii="Times New Roman" w:eastAsia="Times New Roman" w:hAnsi="Times New Roman" w:cs="Times New Roman"/>
          <w:b/>
          <w:color w:val="000000"/>
          <w:w w:val="98"/>
          <w:sz w:val="24"/>
        </w:rPr>
        <w:t xml:space="preserve">ПОУРОЧНОЕ ПЛАНИРОВАНИЕ </w:t>
      </w:r>
    </w:p>
    <w:tbl>
      <w:tblPr>
        <w:tblW w:w="10773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850"/>
        <w:gridCol w:w="1134"/>
        <w:gridCol w:w="1418"/>
        <w:gridCol w:w="1134"/>
        <w:gridCol w:w="1984"/>
      </w:tblGrid>
      <w:tr w:rsidR="00D95533" w:rsidRPr="00834EF5" w14:paraId="5302608D" w14:textId="77777777" w:rsidTr="00B006D0">
        <w:trPr>
          <w:trHeight w:hRule="exact" w:val="482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D009BB" w14:textId="77777777" w:rsidR="00D95533" w:rsidRPr="00834EF5" w:rsidRDefault="008E7CA9">
            <w:pPr>
              <w:autoSpaceDE w:val="0"/>
              <w:autoSpaceDN w:val="0"/>
              <w:spacing w:before="96" w:after="0" w:line="262" w:lineRule="auto"/>
              <w:ind w:left="70" w:right="144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  <w:t>№</w:t>
            </w:r>
            <w:r w:rsidRPr="00834EF5">
              <w:rPr>
                <w:rFonts w:ascii="Times New Roman" w:hAnsi="Times New Roman" w:cs="Times New Roman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  <w:t>п/п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1231D0" w14:textId="77777777" w:rsidR="00D95533" w:rsidRPr="00834EF5" w:rsidRDefault="008E7CA9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  <w:t>Тема урока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0DBB1A" w14:textId="77777777" w:rsidR="00D95533" w:rsidRPr="00834EF5" w:rsidRDefault="008E7CA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CF9350" w14:textId="77777777" w:rsidR="00D95533" w:rsidRPr="00834EF5" w:rsidRDefault="008E7CA9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  <w:t xml:space="preserve">Дата </w:t>
            </w:r>
            <w:r w:rsidRPr="00834EF5">
              <w:rPr>
                <w:rFonts w:ascii="Times New Roman" w:hAnsi="Times New Roman" w:cs="Times New Roman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  <w:t>изучения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5326C0" w14:textId="77777777" w:rsidR="00D95533" w:rsidRPr="00834EF5" w:rsidRDefault="008E7CA9">
            <w:pPr>
              <w:autoSpaceDE w:val="0"/>
              <w:autoSpaceDN w:val="0"/>
              <w:spacing w:before="96" w:after="0" w:line="262" w:lineRule="auto"/>
              <w:ind w:left="72" w:right="144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  <w:t>Виды, формы контроля</w:t>
            </w:r>
          </w:p>
        </w:tc>
      </w:tr>
      <w:tr w:rsidR="00D95533" w:rsidRPr="00834EF5" w14:paraId="0263E792" w14:textId="77777777" w:rsidTr="00B006D0">
        <w:trPr>
          <w:trHeight w:hRule="exact" w:val="1059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EE208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21A76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6DD446" w14:textId="77777777" w:rsidR="00D95533" w:rsidRPr="00834EF5" w:rsidRDefault="008E7CA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7525C6" w14:textId="6B55ABA0" w:rsidR="00D95533" w:rsidRPr="00834EF5" w:rsidRDefault="0093083E" w:rsidP="008A0527">
            <w:pPr>
              <w:autoSpaceDE w:val="0"/>
              <w:autoSpaceDN w:val="0"/>
              <w:spacing w:before="96" w:after="0" w:line="262" w:lineRule="auto"/>
              <w:ind w:left="74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т</w:t>
            </w:r>
            <w:r w:rsidR="008A0527" w:rsidRPr="00834EF5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екущий</w:t>
            </w:r>
            <w:commentRangeStart w:id="0"/>
            <w:r w:rsidR="00A16412" w:rsidRPr="00834EF5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 xml:space="preserve"> </w:t>
            </w:r>
            <w:r w:rsidR="00A865FA" w:rsidRPr="00834EF5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контроль</w:t>
            </w:r>
            <w:commentRangeEnd w:id="0"/>
            <w:r w:rsidR="00A92BDB" w:rsidRPr="00834EF5">
              <w:rPr>
                <w:rStyle w:val="aff9"/>
                <w:rFonts w:ascii="Times New Roman" w:hAnsi="Times New Roman" w:cs="Times New Roman"/>
              </w:rPr>
              <w:commentReference w:id="0"/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36D414" w14:textId="77777777" w:rsidR="00D95533" w:rsidRPr="00834EF5" w:rsidRDefault="008E7CA9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  <w:t>практические работы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2D11D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D3B2C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</w:tr>
      <w:tr w:rsidR="00921827" w:rsidRPr="00834EF5" w14:paraId="4E334E35" w14:textId="77777777" w:rsidTr="00B006D0">
        <w:trPr>
          <w:trHeight w:hRule="exact" w:val="11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784AF" w14:textId="77777777" w:rsidR="00921827" w:rsidRPr="00834EF5" w:rsidRDefault="00921827" w:rsidP="003B1BC9">
            <w:pPr>
              <w:pStyle w:val="ae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A13B5" w14:textId="77777777" w:rsidR="00921827" w:rsidRPr="00834EF5" w:rsidRDefault="007F54C6" w:rsidP="007F54C6">
            <w:pPr>
              <w:rPr>
                <w:rFonts w:ascii="Times New Roman" w:hAnsi="Times New Roman" w:cs="Times New Roman"/>
                <w:lang w:val="ru-RU"/>
              </w:rPr>
            </w:pPr>
            <w:commentRangeStart w:id="1"/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Повторение. Нумерация. Счет предметов. Разряды.</w:t>
            </w:r>
            <w:commentRangeEnd w:id="1"/>
            <w:r w:rsidR="002E4912" w:rsidRPr="00834EF5">
              <w:rPr>
                <w:rStyle w:val="aff9"/>
                <w:rFonts w:ascii="Times New Roman" w:hAnsi="Times New Roman" w:cs="Times New Roman"/>
              </w:rPr>
              <w:commentReference w:id="1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82C0F9" w14:textId="77777777" w:rsidR="00921827" w:rsidRPr="00834EF5" w:rsidRDefault="00CF2EE3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31EF77" w14:textId="77777777" w:rsidR="00921827" w:rsidRPr="00834EF5" w:rsidRDefault="00921827">
            <w:pPr>
              <w:autoSpaceDE w:val="0"/>
              <w:autoSpaceDN w:val="0"/>
              <w:spacing w:before="96" w:after="0" w:line="262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BC8E5D" w14:textId="77777777" w:rsidR="00921827" w:rsidRPr="00834EF5" w:rsidRDefault="00921827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E2901" w14:textId="77777777" w:rsidR="00921827" w:rsidRPr="00834EF5" w:rsidRDefault="00921827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64962" w14:textId="77777777" w:rsidR="00945425" w:rsidRPr="00834EF5" w:rsidRDefault="00945425" w:rsidP="00921827">
            <w:pP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  <w:p w14:paraId="6967CD13" w14:textId="77777777" w:rsidR="00921827" w:rsidRPr="00834EF5" w:rsidRDefault="00A33F99" w:rsidP="00921827">
            <w:pPr>
              <w:rPr>
                <w:rFonts w:ascii="Times New Roman" w:hAnsi="Times New Roman" w:cs="Times New Roman"/>
                <w:lang w:val="ru-RU"/>
              </w:rPr>
            </w:pPr>
            <w:commentRangeStart w:id="2"/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  <w:commentRangeEnd w:id="2"/>
            <w:r w:rsidR="00945425" w:rsidRPr="00834EF5">
              <w:rPr>
                <w:rStyle w:val="aff9"/>
                <w:rFonts w:ascii="Times New Roman" w:hAnsi="Times New Roman" w:cs="Times New Roman"/>
              </w:rPr>
              <w:commentReference w:id="2"/>
            </w:r>
            <w:r w:rsidR="00921827" w:rsidRPr="00834EF5">
              <w:rPr>
                <w:rFonts w:ascii="Times New Roman" w:hAnsi="Times New Roman" w:cs="Times New Roman"/>
                <w:lang w:val="ru-RU"/>
              </w:rPr>
              <w:br/>
            </w:r>
            <w:r w:rsidR="00921827" w:rsidRPr="00834EF5">
              <w:rPr>
                <w:rFonts w:ascii="Times New Roman" w:hAnsi="Times New Roman" w:cs="Times New Roman"/>
                <w:lang w:val="ru-RU"/>
              </w:rPr>
              <w:br/>
            </w:r>
          </w:p>
        </w:tc>
      </w:tr>
      <w:tr w:rsidR="00A33F99" w:rsidRPr="00834EF5" w14:paraId="3BA0B02B" w14:textId="77777777" w:rsidTr="00B006D0">
        <w:trPr>
          <w:trHeight w:hRule="exact" w:val="11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C2E35" w14:textId="77777777" w:rsidR="00A33F99" w:rsidRPr="00834EF5" w:rsidRDefault="00A33F99" w:rsidP="00A33F99">
            <w:pPr>
              <w:pStyle w:val="ae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570C3" w14:textId="77777777" w:rsidR="00A33F99" w:rsidRPr="00834EF5" w:rsidRDefault="00A33F99" w:rsidP="00A33F99">
            <w:pP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3"/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Порядок действий в числовых выражениях. </w:t>
            </w:r>
            <w:commentRangeEnd w:id="3"/>
            <w:r w:rsidR="002E4912" w:rsidRPr="00834EF5">
              <w:rPr>
                <w:rStyle w:val="aff9"/>
                <w:rFonts w:ascii="Times New Roman" w:hAnsi="Times New Roman" w:cs="Times New Roman"/>
              </w:rPr>
              <w:commentReference w:id="3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13A396" w14:textId="77777777" w:rsidR="00A33F99" w:rsidRPr="00834EF5" w:rsidRDefault="00A33F99" w:rsidP="00A33F9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77748F" w14:textId="77777777" w:rsidR="00A33F99" w:rsidRPr="00834EF5" w:rsidRDefault="00A33F99" w:rsidP="00A33F99">
            <w:pPr>
              <w:autoSpaceDE w:val="0"/>
              <w:autoSpaceDN w:val="0"/>
              <w:spacing w:before="96" w:after="0" w:line="262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BF4BDE" w14:textId="77777777" w:rsidR="00A33F99" w:rsidRPr="00834EF5" w:rsidRDefault="00A33F99" w:rsidP="00A33F99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E6D26" w14:textId="77777777" w:rsidR="00A33F99" w:rsidRPr="00834EF5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E1B0D" w14:textId="77777777" w:rsidR="00A33F99" w:rsidRPr="00834EF5" w:rsidRDefault="00A33F99" w:rsidP="00A33F99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834EF5" w14:paraId="38484E3D" w14:textId="77777777" w:rsidTr="00B006D0">
        <w:trPr>
          <w:trHeight w:hRule="exact" w:val="11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33192" w14:textId="77777777" w:rsidR="00A33F99" w:rsidRPr="00834EF5" w:rsidRDefault="00A33F99" w:rsidP="00A33F99">
            <w:pPr>
              <w:pStyle w:val="ae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1809D" w14:textId="77777777" w:rsidR="00A33F99" w:rsidRPr="00834EF5" w:rsidRDefault="00A33F99" w:rsidP="00A33F99">
            <w:pP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4"/>
            <w:r w:rsidRPr="00834EF5"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  <w:t>Сложение нескольких слагаемых</w:t>
            </w:r>
            <w:commentRangeEnd w:id="4"/>
            <w:r w:rsidR="002E4912" w:rsidRPr="00834EF5">
              <w:rPr>
                <w:rStyle w:val="aff9"/>
                <w:rFonts w:ascii="Times New Roman" w:hAnsi="Times New Roman" w:cs="Times New Roman"/>
              </w:rPr>
              <w:commentReference w:id="4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0FC0F4" w14:textId="77777777" w:rsidR="00A33F99" w:rsidRPr="00834EF5" w:rsidRDefault="00A33F99" w:rsidP="00A33F9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6A3A24" w14:textId="77777777" w:rsidR="00A33F99" w:rsidRPr="00834EF5" w:rsidRDefault="00A33F99" w:rsidP="00A33F99">
            <w:pPr>
              <w:autoSpaceDE w:val="0"/>
              <w:autoSpaceDN w:val="0"/>
              <w:spacing w:before="96" w:after="0" w:line="262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454754" w14:textId="77777777" w:rsidR="00A33F99" w:rsidRPr="00834EF5" w:rsidRDefault="00A33F99" w:rsidP="00A33F99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E2998" w14:textId="77777777" w:rsidR="00A33F99" w:rsidRPr="00834EF5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EA262" w14:textId="77777777" w:rsidR="00A33F99" w:rsidRPr="00834EF5" w:rsidRDefault="00A33F99" w:rsidP="00A33F99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834EF5" w14:paraId="40B07513" w14:textId="77777777" w:rsidTr="00B006D0">
        <w:trPr>
          <w:trHeight w:hRule="exact" w:val="11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E3C52" w14:textId="77777777" w:rsidR="00A33F99" w:rsidRPr="00834EF5" w:rsidRDefault="00A33F99" w:rsidP="00A33F99">
            <w:pPr>
              <w:pStyle w:val="ae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CFE89" w14:textId="77777777" w:rsidR="00A33F99" w:rsidRPr="00834EF5" w:rsidRDefault="00A33F99" w:rsidP="00A33F99">
            <w:pPr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</w:pPr>
            <w:commentRangeStart w:id="5"/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Алгоритм письменного вычитания трёхзначных чисел</w:t>
            </w:r>
            <w:commentRangeEnd w:id="5"/>
            <w:r w:rsidR="002E4912" w:rsidRPr="00834EF5">
              <w:rPr>
                <w:rStyle w:val="aff9"/>
                <w:rFonts w:ascii="Times New Roman" w:hAnsi="Times New Roman" w:cs="Times New Roman"/>
              </w:rPr>
              <w:commentReference w:id="5"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0DCB6D" w14:textId="77777777" w:rsidR="00A33F99" w:rsidRPr="00834EF5" w:rsidRDefault="00A33F99" w:rsidP="00A33F9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41DF9A" w14:textId="77777777" w:rsidR="00A33F99" w:rsidRPr="00834EF5" w:rsidRDefault="00A33F99" w:rsidP="00A33F99">
            <w:pPr>
              <w:autoSpaceDE w:val="0"/>
              <w:autoSpaceDN w:val="0"/>
              <w:spacing w:before="96" w:after="0" w:line="262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2BE9F7" w14:textId="77777777" w:rsidR="00A33F99" w:rsidRPr="00834EF5" w:rsidRDefault="00A33F99" w:rsidP="00A33F99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B8C77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85BA4" w14:textId="77777777" w:rsidR="00A33F99" w:rsidRPr="00834EF5" w:rsidRDefault="00A33F99" w:rsidP="00A33F99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834EF5" w14:paraId="68A65387" w14:textId="77777777" w:rsidTr="00B006D0">
        <w:trPr>
          <w:trHeight w:hRule="exact" w:val="14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83337" w14:textId="77777777" w:rsidR="00A33F99" w:rsidRPr="00834EF5" w:rsidRDefault="00A33F99" w:rsidP="00A33F99">
            <w:pPr>
              <w:pStyle w:val="ae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1B29A" w14:textId="77777777" w:rsidR="00A33F99" w:rsidRPr="00834EF5" w:rsidRDefault="00A33F99" w:rsidP="00A33F99">
            <w:pP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6"/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Письменное умножение трехзначного числа на однозначное. Свойства умножения.</w:t>
            </w:r>
            <w:commentRangeEnd w:id="6"/>
            <w:r w:rsidR="002E4912" w:rsidRPr="00834EF5">
              <w:rPr>
                <w:rStyle w:val="aff9"/>
                <w:rFonts w:ascii="Times New Roman" w:hAnsi="Times New Roman" w:cs="Times New Roman"/>
              </w:rPr>
              <w:commentReference w:id="6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CD8DD2" w14:textId="77777777" w:rsidR="00A33F99" w:rsidRPr="00834EF5" w:rsidRDefault="00A33F99" w:rsidP="00A33F9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C67CE5" w14:textId="77777777" w:rsidR="00A33F99" w:rsidRPr="00834EF5" w:rsidRDefault="00A33F99" w:rsidP="00A33F99">
            <w:pPr>
              <w:autoSpaceDE w:val="0"/>
              <w:autoSpaceDN w:val="0"/>
              <w:spacing w:before="96" w:after="0" w:line="262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B21B3B" w14:textId="77777777" w:rsidR="00A33F99" w:rsidRPr="00834EF5" w:rsidRDefault="00A33F99" w:rsidP="00A33F99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B8F8F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F34B8" w14:textId="77777777" w:rsidR="00A33F99" w:rsidRPr="00834EF5" w:rsidRDefault="00A33F99" w:rsidP="00A33F99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834EF5" w14:paraId="2CC9433C" w14:textId="77777777" w:rsidTr="00B006D0">
        <w:trPr>
          <w:trHeight w:hRule="exact" w:val="11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F5655" w14:textId="77777777" w:rsidR="00A33F99" w:rsidRPr="00834EF5" w:rsidRDefault="00A33F99" w:rsidP="00A33F99">
            <w:pPr>
              <w:pStyle w:val="ae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FD11F" w14:textId="17BA2D9F" w:rsidR="00A33F99" w:rsidRPr="00834EF5" w:rsidRDefault="002E4912" w:rsidP="00A33F99">
            <w:pP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Алгоритм </w:t>
            </w:r>
            <w:commentRangeStart w:id="7"/>
            <w:r w:rsidR="00A33F99"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 письменного деления трехзначных чисел на однозначные.</w:t>
            </w:r>
            <w:commentRangeEnd w:id="7"/>
            <w:r w:rsidRPr="00834EF5">
              <w:rPr>
                <w:rStyle w:val="aff9"/>
                <w:rFonts w:ascii="Times New Roman" w:hAnsi="Times New Roman" w:cs="Times New Roman"/>
              </w:rPr>
              <w:commentReference w:id="7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066EBA" w14:textId="77777777" w:rsidR="00A33F99" w:rsidRPr="00834EF5" w:rsidRDefault="00A33F99" w:rsidP="00A33F9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D28E97" w14:textId="77777777" w:rsidR="00A33F99" w:rsidRPr="00834EF5" w:rsidRDefault="00A33F99" w:rsidP="00A33F99">
            <w:pPr>
              <w:autoSpaceDE w:val="0"/>
              <w:autoSpaceDN w:val="0"/>
              <w:spacing w:before="96" w:after="0" w:line="262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B51976" w14:textId="77777777" w:rsidR="00A33F99" w:rsidRPr="00834EF5" w:rsidRDefault="00A33F99" w:rsidP="00A33F99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EB636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0F023" w14:textId="77777777" w:rsidR="00A33F99" w:rsidRPr="00834EF5" w:rsidRDefault="00A33F99" w:rsidP="00A33F99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2E4912" w:rsidRPr="00834EF5" w14:paraId="184D96E1" w14:textId="77777777" w:rsidTr="00B006D0">
        <w:trPr>
          <w:trHeight w:hRule="exact" w:val="11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6088C" w14:textId="77777777" w:rsidR="002E4912" w:rsidRPr="00834EF5" w:rsidRDefault="002E4912" w:rsidP="00A33F99">
            <w:pPr>
              <w:pStyle w:val="ae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2C039" w14:textId="24408D68" w:rsidR="002E4912" w:rsidRPr="00834EF5" w:rsidRDefault="002E4912" w:rsidP="00A33F99">
            <w:pP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8"/>
            <w:r w:rsidRPr="00834EF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Приёмы письменного деления</w:t>
            </w:r>
            <w:commentRangeEnd w:id="8"/>
            <w:r w:rsidRPr="00834EF5">
              <w:rPr>
                <w:rStyle w:val="aff9"/>
                <w:rFonts w:ascii="Times New Roman" w:hAnsi="Times New Roman" w:cs="Times New Roman"/>
              </w:rPr>
              <w:commentReference w:id="8"/>
            </w:r>
            <w:r w:rsidRPr="00834EF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A50A9E" w14:textId="77777777" w:rsidR="002E4912" w:rsidRPr="00834EF5" w:rsidRDefault="002E4912" w:rsidP="00A33F9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954D46" w14:textId="77777777" w:rsidR="002E4912" w:rsidRPr="00834EF5" w:rsidRDefault="002E4912" w:rsidP="00A33F99">
            <w:pPr>
              <w:autoSpaceDE w:val="0"/>
              <w:autoSpaceDN w:val="0"/>
              <w:spacing w:before="96" w:after="0" w:line="262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C27CA0" w14:textId="77777777" w:rsidR="002E4912" w:rsidRPr="00834EF5" w:rsidRDefault="002E4912" w:rsidP="00A33F99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3EC40" w14:textId="77777777" w:rsidR="002E4912" w:rsidRPr="00834EF5" w:rsidRDefault="002E4912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B4331" w14:textId="77777777" w:rsidR="002E4912" w:rsidRPr="00834EF5" w:rsidRDefault="002E4912" w:rsidP="00A33F99">
            <w:pP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</w:tr>
      <w:tr w:rsidR="00A33F99" w:rsidRPr="00834EF5" w14:paraId="76B44847" w14:textId="77777777" w:rsidTr="00B006D0">
        <w:trPr>
          <w:trHeight w:hRule="exact" w:val="18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52A71" w14:textId="77777777" w:rsidR="00A33F99" w:rsidRPr="00834EF5" w:rsidRDefault="00A33F99" w:rsidP="00A33F99">
            <w:pPr>
              <w:pStyle w:val="ae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9FC20" w14:textId="77777777" w:rsidR="00A33F99" w:rsidRPr="00834EF5" w:rsidRDefault="00A33F99" w:rsidP="00A33F99">
            <w:pPr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  <w:t>Данные о реальных процессах и явлениях окружающего мира, представленные на столбчатых диаграммах</w:t>
            </w:r>
          </w:p>
          <w:p w14:paraId="01AA57FB" w14:textId="77777777" w:rsidR="00A33F99" w:rsidRPr="00834EF5" w:rsidRDefault="00A33F99" w:rsidP="00A33F99">
            <w:pPr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FDF180" w14:textId="77777777" w:rsidR="00A33F99" w:rsidRPr="00834EF5" w:rsidRDefault="00A33F99" w:rsidP="00A33F9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26B9FA" w14:textId="77777777" w:rsidR="00A33F99" w:rsidRPr="00834EF5" w:rsidRDefault="00A33F99" w:rsidP="00A33F99">
            <w:pPr>
              <w:autoSpaceDE w:val="0"/>
              <w:autoSpaceDN w:val="0"/>
              <w:spacing w:before="96" w:after="0" w:line="262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B9A894" w14:textId="77777777" w:rsidR="00A33F99" w:rsidRPr="00834EF5" w:rsidRDefault="00A33F99" w:rsidP="00A33F99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4F9E0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2E47B" w14:textId="77777777" w:rsidR="00A33F99" w:rsidRPr="00834EF5" w:rsidRDefault="00A33F99" w:rsidP="00A33F99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CF2EE3" w:rsidRPr="00834EF5" w14:paraId="379C59C4" w14:textId="77777777" w:rsidTr="00B006D0">
        <w:trPr>
          <w:trHeight w:hRule="exact" w:val="9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5C6E6" w14:textId="77777777" w:rsidR="00CF2EE3" w:rsidRPr="00834EF5" w:rsidRDefault="00CF2EE3" w:rsidP="003B1BC9">
            <w:pPr>
              <w:pStyle w:val="ae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C502D" w14:textId="77777777" w:rsidR="00CF2EE3" w:rsidRPr="00834EF5" w:rsidRDefault="009508BD" w:rsidP="00CF2EE3">
            <w:pPr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</w:pPr>
            <w:commentRangeStart w:id="9"/>
            <w:r w:rsidRPr="00834EF5">
              <w:rPr>
                <w:rFonts w:ascii="Times New Roman" w:eastAsia="Times New Roman" w:hAnsi="Times New Roman" w:cs="Times New Roman"/>
                <w:b/>
                <w:w w:val="98"/>
                <w:sz w:val="24"/>
                <w:lang w:val="ru-RU"/>
              </w:rPr>
              <w:t xml:space="preserve"> Стартовая диагностическая работа</w:t>
            </w:r>
            <w:commentRangeEnd w:id="9"/>
            <w:r w:rsidR="00B006D0" w:rsidRPr="00834EF5">
              <w:rPr>
                <w:rStyle w:val="aff9"/>
                <w:rFonts w:ascii="Times New Roman" w:hAnsi="Times New Roman" w:cs="Times New Roman"/>
              </w:rPr>
              <w:commentReference w:id="9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CCBA79" w14:textId="77777777" w:rsidR="00CF2EE3" w:rsidRPr="00834EF5" w:rsidRDefault="00044476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1A6BA0" w14:textId="77777777" w:rsidR="00CF2EE3" w:rsidRPr="00834EF5" w:rsidRDefault="00CF2EE3">
            <w:pPr>
              <w:autoSpaceDE w:val="0"/>
              <w:autoSpaceDN w:val="0"/>
              <w:spacing w:before="96" w:after="0" w:line="262" w:lineRule="auto"/>
              <w:ind w:left="7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9FD7C2" w14:textId="77777777" w:rsidR="00CF2EE3" w:rsidRPr="00834EF5" w:rsidRDefault="00CF2EE3">
            <w:pPr>
              <w:autoSpaceDE w:val="0"/>
              <w:autoSpaceDN w:val="0"/>
              <w:spacing w:before="96" w:after="0" w:line="262" w:lineRule="auto"/>
              <w:ind w:left="70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4E00E" w14:textId="77777777" w:rsidR="00CF2EE3" w:rsidRPr="00834EF5" w:rsidRDefault="00CF2EE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443DD" w14:textId="77777777" w:rsidR="00CF2EE3" w:rsidRPr="00834EF5" w:rsidRDefault="00B006D0" w:rsidP="00B006D0">
            <w:pP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Диагностическая работа</w:t>
            </w:r>
            <w:r w:rsidR="009508BD"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;</w:t>
            </w:r>
          </w:p>
        </w:tc>
      </w:tr>
      <w:tr w:rsidR="00A33F99" w:rsidRPr="00834EF5" w14:paraId="7F1448C1" w14:textId="77777777" w:rsidTr="00B006D0">
        <w:trPr>
          <w:trHeight w:hRule="exact" w:val="127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2C7E03" w14:textId="77777777" w:rsidR="00A33F99" w:rsidRPr="00834EF5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3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EAE958" w14:textId="77777777" w:rsidR="00A33F99" w:rsidRPr="00834EF5" w:rsidRDefault="00A33F99" w:rsidP="00A33F99">
            <w:pPr>
              <w:autoSpaceDE w:val="0"/>
              <w:autoSpaceDN w:val="0"/>
              <w:spacing w:before="96" w:after="0" w:line="262" w:lineRule="auto"/>
              <w:ind w:left="72" w:right="432"/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</w:pPr>
            <w:commentRangeStart w:id="10"/>
            <w:r w:rsidRPr="00834EF5"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  <w:t>Числа в пределах миллиона: чтение, запись</w:t>
            </w:r>
            <w:commentRangeEnd w:id="10"/>
            <w:r w:rsidR="00114A41" w:rsidRPr="00834EF5">
              <w:rPr>
                <w:rStyle w:val="aff9"/>
                <w:rFonts w:ascii="Times New Roman" w:hAnsi="Times New Roman" w:cs="Times New Roman"/>
              </w:rPr>
              <w:commentReference w:id="10"/>
            </w:r>
          </w:p>
          <w:p w14:paraId="0406ADEA" w14:textId="77777777" w:rsidR="00A33F99" w:rsidRPr="00834EF5" w:rsidRDefault="00A33F99" w:rsidP="00A33F99">
            <w:pPr>
              <w:autoSpaceDE w:val="0"/>
              <w:autoSpaceDN w:val="0"/>
              <w:spacing w:before="96" w:after="0" w:line="262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4A8E6D" w14:textId="77777777" w:rsidR="00A33F99" w:rsidRPr="00834EF5" w:rsidRDefault="00A33F99" w:rsidP="00A33F9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46A9B7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E99B36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F43643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D2ABC3" w14:textId="77777777" w:rsidR="00A33F99" w:rsidRPr="00834EF5" w:rsidRDefault="00A33F99" w:rsidP="00A33F99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834EF5" w14:paraId="5198E5AD" w14:textId="77777777" w:rsidTr="00B006D0">
        <w:trPr>
          <w:trHeight w:hRule="exact" w:val="11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380A20" w14:textId="77777777" w:rsidR="00A33F99" w:rsidRPr="00834EF5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E94AC3" w14:textId="77777777" w:rsidR="00A33F99" w:rsidRPr="00834EF5" w:rsidRDefault="00A33F99" w:rsidP="00A33F99">
            <w:pPr>
              <w:autoSpaceDE w:val="0"/>
              <w:autoSpaceDN w:val="0"/>
              <w:spacing w:before="70" w:after="0" w:line="271" w:lineRule="auto"/>
              <w:ind w:left="72" w:right="144"/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</w:pPr>
            <w:commentRangeStart w:id="11"/>
            <w:r w:rsidRPr="00834EF5"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  <w:t xml:space="preserve">Изменение значения цифры в зависимости от её места в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  <w:t>записи числа</w:t>
            </w:r>
            <w:commentRangeEnd w:id="11"/>
            <w:r w:rsidR="00114A41" w:rsidRPr="00834EF5">
              <w:rPr>
                <w:rStyle w:val="aff9"/>
                <w:rFonts w:ascii="Times New Roman" w:hAnsi="Times New Roman" w:cs="Times New Roman"/>
              </w:rPr>
              <w:commentReference w:id="11"/>
            </w:r>
          </w:p>
          <w:p w14:paraId="18E5EC37" w14:textId="77777777" w:rsidR="00A33F99" w:rsidRPr="00834EF5" w:rsidRDefault="00A33F99" w:rsidP="00A33F99">
            <w:pPr>
              <w:autoSpaceDE w:val="0"/>
              <w:autoSpaceDN w:val="0"/>
              <w:spacing w:before="70" w:after="0" w:line="271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A3B77F" w14:textId="77777777" w:rsidR="00A33F99" w:rsidRPr="00834EF5" w:rsidRDefault="00A33F99" w:rsidP="00A33F9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C361D8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8D8C16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440221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129988" w14:textId="77777777" w:rsidR="00A33F99" w:rsidRPr="00834EF5" w:rsidRDefault="00A33F99" w:rsidP="00A33F99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834EF5" w14:paraId="26D19E5C" w14:textId="77777777" w:rsidTr="00B006D0">
        <w:trPr>
          <w:trHeight w:hRule="exact" w:val="18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AFED92" w14:textId="77777777" w:rsidR="00A33F99" w:rsidRPr="00834EF5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39DE12" w14:textId="427CC6B5" w:rsidR="00A33F99" w:rsidRPr="00834EF5" w:rsidRDefault="00A33F99" w:rsidP="00A33F99">
            <w:pPr>
              <w:autoSpaceDE w:val="0"/>
              <w:autoSpaceDN w:val="0"/>
              <w:spacing w:before="96" w:after="0" w:line="281" w:lineRule="auto"/>
              <w:ind w:left="72" w:right="144"/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</w:pPr>
            <w:commentRangeStart w:id="12"/>
            <w:r w:rsidRPr="00834EF5"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  <w:t xml:space="preserve">Числа в пределах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  <w:t xml:space="preserve">миллиона: поразрядное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  <w:t>сравнение. Представление многозначного числа в виде суммы разрядных слагаемых</w:t>
            </w:r>
            <w:commentRangeEnd w:id="12"/>
            <w:r w:rsidR="00114A41" w:rsidRPr="00834EF5">
              <w:rPr>
                <w:rStyle w:val="aff9"/>
                <w:rFonts w:ascii="Times New Roman" w:hAnsi="Times New Roman" w:cs="Times New Roman"/>
              </w:rPr>
              <w:commentReference w:id="12"/>
            </w:r>
          </w:p>
          <w:p w14:paraId="18091EE6" w14:textId="77777777" w:rsidR="00A33F99" w:rsidRPr="00834EF5" w:rsidRDefault="00A33F99" w:rsidP="00A33F99">
            <w:pPr>
              <w:autoSpaceDE w:val="0"/>
              <w:autoSpaceDN w:val="0"/>
              <w:spacing w:before="96" w:after="0" w:line="281" w:lineRule="auto"/>
              <w:ind w:left="72" w:right="144"/>
              <w:rPr>
                <w:rFonts w:ascii="Times New Roman" w:eastAsia="Times New Roman" w:hAnsi="Times New Roman" w:cs="Times New Roman"/>
                <w:color w:val="FF0000"/>
                <w:w w:val="98"/>
                <w:sz w:val="24"/>
                <w:lang w:val="ru-RU"/>
              </w:rPr>
            </w:pPr>
          </w:p>
          <w:p w14:paraId="30F32689" w14:textId="77777777" w:rsidR="00A33F99" w:rsidRPr="00834EF5" w:rsidRDefault="00A33F99" w:rsidP="00A33F99">
            <w:pPr>
              <w:autoSpaceDE w:val="0"/>
              <w:autoSpaceDN w:val="0"/>
              <w:spacing w:before="96" w:after="0" w:line="281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1A2C75" w14:textId="77777777" w:rsidR="00A33F99" w:rsidRPr="00834EF5" w:rsidRDefault="00A33F99" w:rsidP="00A33F9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288AC7" w14:textId="77777777" w:rsidR="00A33F99" w:rsidRPr="00834EF5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60BAF3" w14:textId="77777777" w:rsidR="00A33F99" w:rsidRPr="00834EF5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F0E122" w14:textId="77777777" w:rsidR="00A33F99" w:rsidRPr="00834EF5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F99B8E" w14:textId="77777777" w:rsidR="00A33F99" w:rsidRPr="00834EF5" w:rsidRDefault="00A33F99" w:rsidP="00A33F99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834EF5" w14:paraId="650EDBDD" w14:textId="77777777" w:rsidTr="00B006D0">
        <w:trPr>
          <w:trHeight w:hRule="exact" w:val="18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B4E7FE" w14:textId="77777777" w:rsidR="00A33F99" w:rsidRPr="00834EF5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34DA70" w14:textId="77777777" w:rsidR="00A33F99" w:rsidRPr="00834EF5" w:rsidRDefault="00A33F99" w:rsidP="00A33F99">
            <w:pPr>
              <w:autoSpaceDE w:val="0"/>
              <w:autoSpaceDN w:val="0"/>
              <w:spacing w:before="96" w:after="0" w:line="281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13"/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Числа. Числа в пределах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миллиона: поразрядное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сравнение. Выделение в числе общего количества единиц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любого разряда</w:t>
            </w:r>
            <w:commentRangeEnd w:id="13"/>
            <w:r w:rsidR="00822466" w:rsidRPr="00834EF5">
              <w:rPr>
                <w:rStyle w:val="aff9"/>
                <w:rFonts w:ascii="Times New Roman" w:hAnsi="Times New Roman" w:cs="Times New Roman"/>
              </w:rPr>
              <w:commentReference w:id="13"/>
            </w:r>
          </w:p>
          <w:p w14:paraId="63ACA206" w14:textId="77777777" w:rsidR="00A33F99" w:rsidRPr="00834EF5" w:rsidRDefault="00A33F99" w:rsidP="00A33F99">
            <w:pPr>
              <w:autoSpaceDE w:val="0"/>
              <w:autoSpaceDN w:val="0"/>
              <w:spacing w:before="96" w:after="0" w:line="281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  <w:p w14:paraId="70D0A7E1" w14:textId="77777777" w:rsidR="00A33F99" w:rsidRPr="00834EF5" w:rsidRDefault="00A33F99" w:rsidP="00A33F99">
            <w:pPr>
              <w:autoSpaceDE w:val="0"/>
              <w:autoSpaceDN w:val="0"/>
              <w:spacing w:before="96" w:after="0" w:line="281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C55708" w14:textId="77777777" w:rsidR="00A33F99" w:rsidRPr="00834EF5" w:rsidRDefault="00A33F99" w:rsidP="00A33F9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A87DCA" w14:textId="77777777" w:rsidR="00A33F99" w:rsidRPr="00834EF5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EE647A" w14:textId="77777777" w:rsidR="00A33F99" w:rsidRPr="00834EF5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91A212" w14:textId="77777777" w:rsidR="00A33F99" w:rsidRPr="00834EF5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0348DB" w14:textId="77777777" w:rsidR="00A33F99" w:rsidRPr="00834EF5" w:rsidRDefault="00A33F99" w:rsidP="00A33F99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834EF5" w14:paraId="1E9C1B5E" w14:textId="77777777" w:rsidTr="00822466">
        <w:trPr>
          <w:trHeight w:hRule="exact" w:val="17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15931E" w14:textId="77777777" w:rsidR="00A33F99" w:rsidRPr="00834EF5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B9939C" w14:textId="77777777" w:rsidR="00A33F99" w:rsidRPr="00834EF5" w:rsidRDefault="00A33F99" w:rsidP="00A33F99">
            <w:pPr>
              <w:autoSpaceDE w:val="0"/>
              <w:autoSpaceDN w:val="0"/>
              <w:spacing w:before="98" w:after="0" w:line="271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14"/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Числа. Числа в пределах миллиона: поразрядное сравнение</w:t>
            </w:r>
            <w:commentRangeEnd w:id="14"/>
            <w:r w:rsidR="00114A41" w:rsidRPr="00834EF5">
              <w:rPr>
                <w:rStyle w:val="aff9"/>
                <w:rFonts w:ascii="Times New Roman" w:hAnsi="Times New Roman" w:cs="Times New Roman"/>
              </w:rPr>
              <w:commentReference w:id="14"/>
            </w:r>
          </w:p>
          <w:p w14:paraId="5E607381" w14:textId="77777777" w:rsidR="00A33F99" w:rsidRPr="00834EF5" w:rsidRDefault="00A33F99" w:rsidP="00A33F99">
            <w:pPr>
              <w:autoSpaceDE w:val="0"/>
              <w:autoSpaceDN w:val="0"/>
              <w:spacing w:before="98" w:after="0" w:line="271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  <w:p w14:paraId="353BFFAB" w14:textId="77777777" w:rsidR="00A33F99" w:rsidRPr="00834EF5" w:rsidRDefault="00A33F99" w:rsidP="00A33F99">
            <w:pPr>
              <w:autoSpaceDE w:val="0"/>
              <w:autoSpaceDN w:val="0"/>
              <w:spacing w:before="98" w:after="0" w:line="271" w:lineRule="auto"/>
              <w:ind w:left="72" w:right="57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CC1ADC" w14:textId="77777777" w:rsidR="00A33F99" w:rsidRPr="00834EF5" w:rsidRDefault="00A33F99" w:rsidP="00A33F9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2F5EAA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4F5315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3336BB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C75F33" w14:textId="77777777" w:rsidR="00A33F99" w:rsidRPr="00834EF5" w:rsidRDefault="00A33F99" w:rsidP="00A33F99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834EF5" w14:paraId="5A569C3C" w14:textId="77777777" w:rsidTr="00B006D0">
        <w:trPr>
          <w:trHeight w:hRule="exact" w:val="12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D2B818" w14:textId="77777777" w:rsidR="00A33F99" w:rsidRPr="00834EF5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ED4D7A" w14:textId="77777777" w:rsidR="00A33F99" w:rsidRPr="00834EF5" w:rsidRDefault="00A33F99" w:rsidP="00A33F99">
            <w:pPr>
              <w:autoSpaceDE w:val="0"/>
              <w:autoSpaceDN w:val="0"/>
              <w:spacing w:before="96" w:after="0" w:line="262" w:lineRule="auto"/>
              <w:ind w:right="576"/>
              <w:jc w:val="center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</w:pPr>
            <w:commentRangeStart w:id="15"/>
            <w:r w:rsidRPr="00834EF5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Числа. Числа в пределах миллиона: упорядочение</w:t>
            </w:r>
            <w:commentRangeEnd w:id="15"/>
            <w:r w:rsidR="00B71639" w:rsidRPr="00834EF5">
              <w:rPr>
                <w:rStyle w:val="aff9"/>
                <w:rFonts w:ascii="Times New Roman" w:hAnsi="Times New Roman" w:cs="Times New Roman"/>
                <w:color w:val="0070C0"/>
              </w:rPr>
              <w:commentReference w:id="15"/>
            </w:r>
          </w:p>
          <w:p w14:paraId="2DC23C94" w14:textId="0891BDF1" w:rsidR="00A33F99" w:rsidRPr="00834EF5" w:rsidRDefault="00B71639" w:rsidP="00B71639">
            <w:pPr>
              <w:autoSpaceDE w:val="0"/>
              <w:autoSpaceDN w:val="0"/>
              <w:spacing w:before="96" w:after="0" w:line="262" w:lineRule="auto"/>
              <w:ind w:right="576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&lt;</w:t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&gt;</w:t>
            </w:r>
          </w:p>
          <w:p w14:paraId="0F9ACBE4" w14:textId="77777777" w:rsidR="00A33F99" w:rsidRPr="00834EF5" w:rsidRDefault="00A33F99" w:rsidP="00A33F99">
            <w:pPr>
              <w:autoSpaceDE w:val="0"/>
              <w:autoSpaceDN w:val="0"/>
              <w:spacing w:before="96" w:after="0" w:line="262" w:lineRule="auto"/>
              <w:ind w:right="576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8CA04D" w14:textId="77777777" w:rsidR="00A33F99" w:rsidRPr="00834EF5" w:rsidRDefault="00A33F99" w:rsidP="00A33F9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EE85D5" w14:textId="77777777" w:rsidR="00A33F99" w:rsidRPr="00834EF5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9130BD" w14:textId="77777777" w:rsidR="00A33F99" w:rsidRPr="00834EF5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07C64F" w14:textId="77777777" w:rsidR="00A33F99" w:rsidRPr="00834EF5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4FA416" w14:textId="77777777" w:rsidR="00A33F99" w:rsidRPr="00834EF5" w:rsidRDefault="00A33F99" w:rsidP="00A33F99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834EF5" w14:paraId="4404F0D0" w14:textId="77777777" w:rsidTr="00B71639">
        <w:trPr>
          <w:trHeight w:hRule="exact" w:val="19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B48522" w14:textId="77777777" w:rsidR="00A33F99" w:rsidRPr="00834EF5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B6ABED" w14:textId="77777777" w:rsidR="00A33F99" w:rsidRPr="00834EF5" w:rsidRDefault="00A33F99" w:rsidP="00A33F99">
            <w:pPr>
              <w:autoSpaceDE w:val="0"/>
              <w:autoSpaceDN w:val="0"/>
              <w:spacing w:before="98" w:after="0"/>
              <w:ind w:left="72" w:right="288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</w:pPr>
            <w:commentRangeStart w:id="16"/>
            <w:r w:rsidRPr="00834EF5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Числа. Число, большее или меньшее данного числа на заданное число разрядных единиц</w:t>
            </w:r>
            <w:commentRangeEnd w:id="16"/>
            <w:r w:rsidR="00B71639" w:rsidRPr="00834EF5">
              <w:rPr>
                <w:rStyle w:val="aff9"/>
                <w:rFonts w:ascii="Times New Roman" w:hAnsi="Times New Roman" w:cs="Times New Roman"/>
                <w:color w:val="0070C0"/>
              </w:rPr>
              <w:commentReference w:id="16"/>
            </w:r>
          </w:p>
          <w:p w14:paraId="2473B6B3" w14:textId="77777777" w:rsidR="00B71639" w:rsidRPr="00834EF5" w:rsidRDefault="00B71639" w:rsidP="00B71639">
            <w:pPr>
              <w:autoSpaceDE w:val="0"/>
              <w:autoSpaceDN w:val="0"/>
              <w:spacing w:before="96" w:after="0" w:line="262" w:lineRule="auto"/>
              <w:ind w:right="576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&lt;</w:t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&gt;</w:t>
            </w:r>
          </w:p>
          <w:p w14:paraId="7364534C" w14:textId="77777777" w:rsidR="00B71639" w:rsidRPr="00834EF5" w:rsidRDefault="00B71639" w:rsidP="00A33F99">
            <w:pPr>
              <w:autoSpaceDE w:val="0"/>
              <w:autoSpaceDN w:val="0"/>
              <w:spacing w:before="98" w:after="0"/>
              <w:ind w:left="72" w:right="288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DC84AA" w14:textId="77777777" w:rsidR="00A33F99" w:rsidRPr="00834EF5" w:rsidRDefault="00A33F99" w:rsidP="00A33F9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DA69EA" w14:textId="77777777" w:rsidR="00A33F99" w:rsidRPr="00834EF5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1E0F19" w14:textId="77777777" w:rsidR="00A33F99" w:rsidRPr="00834EF5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360ACC" w14:textId="77777777" w:rsidR="00A33F99" w:rsidRPr="00834EF5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491059" w14:textId="77777777" w:rsidR="00A33F99" w:rsidRPr="00834EF5" w:rsidRDefault="00A33F99" w:rsidP="00A33F99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834EF5" w14:paraId="4E3CFB9E" w14:textId="77777777" w:rsidTr="00B71639">
        <w:trPr>
          <w:trHeight w:hRule="exact" w:val="183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97242C" w14:textId="77777777" w:rsidR="00A33F99" w:rsidRPr="00834EF5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0BC079" w14:textId="77777777" w:rsidR="00A33F99" w:rsidRPr="00834EF5" w:rsidRDefault="00A33F99" w:rsidP="00A33F99">
            <w:pPr>
              <w:autoSpaceDE w:val="0"/>
              <w:autoSpaceDN w:val="0"/>
              <w:spacing w:before="96" w:after="0"/>
              <w:ind w:left="72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</w:pPr>
            <w:commentRangeStart w:id="17"/>
            <w:r w:rsidRPr="00834EF5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 xml:space="preserve">Числа. Число, большее или </w:t>
            </w:r>
            <w:r w:rsidRPr="00834EF5">
              <w:rPr>
                <w:rFonts w:ascii="Times New Roman" w:hAnsi="Times New Roman" w:cs="Times New Roman"/>
                <w:color w:val="0070C0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 xml:space="preserve">меньшее данного числа в </w:t>
            </w:r>
            <w:r w:rsidRPr="00834EF5">
              <w:rPr>
                <w:rFonts w:ascii="Times New Roman" w:hAnsi="Times New Roman" w:cs="Times New Roman"/>
                <w:color w:val="0070C0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заданное число раз разрядных единиц</w:t>
            </w:r>
            <w:commentRangeEnd w:id="17"/>
            <w:r w:rsidR="00B71639" w:rsidRPr="00834EF5">
              <w:rPr>
                <w:rStyle w:val="aff9"/>
                <w:rFonts w:ascii="Times New Roman" w:hAnsi="Times New Roman" w:cs="Times New Roman"/>
                <w:color w:val="0070C0"/>
              </w:rPr>
              <w:commentReference w:id="17"/>
            </w:r>
          </w:p>
          <w:p w14:paraId="60E3D439" w14:textId="77777777" w:rsidR="00B71639" w:rsidRPr="00834EF5" w:rsidRDefault="00B71639" w:rsidP="00B71639">
            <w:pPr>
              <w:autoSpaceDE w:val="0"/>
              <w:autoSpaceDN w:val="0"/>
              <w:spacing w:before="96" w:after="0" w:line="262" w:lineRule="auto"/>
              <w:ind w:right="576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&lt;</w:t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&gt;</w:t>
            </w:r>
          </w:p>
          <w:p w14:paraId="1D535FD6" w14:textId="77777777" w:rsidR="00B71639" w:rsidRPr="00834EF5" w:rsidRDefault="00B71639" w:rsidP="00A33F99">
            <w:pPr>
              <w:autoSpaceDE w:val="0"/>
              <w:autoSpaceDN w:val="0"/>
              <w:spacing w:before="96" w:after="0"/>
              <w:ind w:left="7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9062E5" w14:textId="77777777" w:rsidR="00A33F99" w:rsidRPr="00834EF5" w:rsidRDefault="00A33F99" w:rsidP="00A33F99">
            <w:pPr>
              <w:autoSpaceDE w:val="0"/>
              <w:autoSpaceDN w:val="0"/>
              <w:spacing w:before="96" w:after="0" w:line="233" w:lineRule="auto"/>
              <w:ind w:left="70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2EAFFA" w14:textId="77777777" w:rsidR="00A33F99" w:rsidRPr="00834EF5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21D9EB" w14:textId="77777777" w:rsidR="00A33F99" w:rsidRPr="00834EF5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B1ECE0" w14:textId="77777777" w:rsidR="00A33F99" w:rsidRPr="00834EF5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D94BC7" w14:textId="77777777" w:rsidR="00A33F99" w:rsidRPr="00834EF5" w:rsidRDefault="00A33F99" w:rsidP="00A33F99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834EF5" w14:paraId="20767D41" w14:textId="77777777" w:rsidTr="00B71639">
        <w:trPr>
          <w:trHeight w:hRule="exact" w:val="19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8DACA6" w14:textId="77777777" w:rsidR="00A33F99" w:rsidRPr="00834EF5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C2F429" w14:textId="77777777" w:rsidR="00A33F99" w:rsidRPr="00834EF5" w:rsidRDefault="00A33F99" w:rsidP="00A33F99">
            <w:pPr>
              <w:autoSpaceDE w:val="0"/>
              <w:autoSpaceDN w:val="0"/>
              <w:spacing w:before="96" w:after="0"/>
              <w:ind w:left="72" w:right="144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</w:pPr>
            <w:commentRangeStart w:id="18"/>
            <w:r w:rsidRPr="00834EF5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Числа. Число, большее или меньшее данного числа на заданное число разрядных единиц, в заданное число раз</w:t>
            </w:r>
            <w:commentRangeEnd w:id="18"/>
            <w:r w:rsidR="00B71639" w:rsidRPr="00834EF5">
              <w:rPr>
                <w:rStyle w:val="aff9"/>
                <w:rFonts w:ascii="Times New Roman" w:hAnsi="Times New Roman" w:cs="Times New Roman"/>
                <w:color w:val="0070C0"/>
              </w:rPr>
              <w:commentReference w:id="18"/>
            </w:r>
          </w:p>
          <w:p w14:paraId="091D9DB8" w14:textId="77777777" w:rsidR="00B71639" w:rsidRPr="00834EF5" w:rsidRDefault="00B71639" w:rsidP="00B71639">
            <w:pPr>
              <w:autoSpaceDE w:val="0"/>
              <w:autoSpaceDN w:val="0"/>
              <w:spacing w:before="96" w:after="0" w:line="262" w:lineRule="auto"/>
              <w:ind w:right="576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&lt;</w:t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&gt;</w:t>
            </w:r>
          </w:p>
          <w:p w14:paraId="1A252463" w14:textId="77777777" w:rsidR="00B71639" w:rsidRPr="00834EF5" w:rsidRDefault="00B71639" w:rsidP="00A33F99">
            <w:pPr>
              <w:autoSpaceDE w:val="0"/>
              <w:autoSpaceDN w:val="0"/>
              <w:spacing w:before="96" w:after="0"/>
              <w:ind w:left="72" w:right="144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F1B9C4" w14:textId="77777777" w:rsidR="00A33F99" w:rsidRPr="00834EF5" w:rsidRDefault="00A33F99" w:rsidP="00A33F9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7058D6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0CF245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B70375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0C506F" w14:textId="77777777" w:rsidR="00A33F99" w:rsidRPr="00834EF5" w:rsidRDefault="00A33F99" w:rsidP="00A33F99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834EF5" w14:paraId="500C3EE2" w14:textId="77777777" w:rsidTr="00B006D0">
        <w:trPr>
          <w:trHeight w:hRule="exact" w:val="142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AFF2AA" w14:textId="77777777" w:rsidR="00A33F99" w:rsidRPr="00834EF5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FD4B9D" w14:textId="6B65E4FB" w:rsidR="00B71639" w:rsidRPr="00834EF5" w:rsidRDefault="00A33F99" w:rsidP="00A33F99">
            <w:pPr>
              <w:autoSpaceDE w:val="0"/>
              <w:autoSpaceDN w:val="0"/>
              <w:spacing w:before="96" w:after="0" w:line="262" w:lineRule="auto"/>
              <w:ind w:left="72" w:right="864"/>
              <w:rPr>
                <w:rFonts w:ascii="Times New Roman" w:hAnsi="Times New Roman" w:cs="Times New Roman"/>
                <w:color w:val="0070C0"/>
              </w:rPr>
            </w:pPr>
            <w:commentRangeStart w:id="19"/>
            <w:r w:rsidRPr="00834EF5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</w:rPr>
              <w:t>Числа</w:t>
            </w:r>
            <w:r w:rsidR="00B71639" w:rsidRPr="00834EF5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.</w:t>
            </w:r>
            <w:r w:rsidRPr="00834EF5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</w:rPr>
              <w:t xml:space="preserve">. Свойства </w:t>
            </w:r>
            <w:r w:rsidRPr="00834EF5">
              <w:rPr>
                <w:rFonts w:ascii="Times New Roman" w:hAnsi="Times New Roman" w:cs="Times New Roman"/>
                <w:color w:val="0070C0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</w:rPr>
              <w:t>многозначного числа</w:t>
            </w:r>
            <w:commentRangeEnd w:id="19"/>
            <w:r w:rsidR="00B71639" w:rsidRPr="00834EF5">
              <w:rPr>
                <w:rStyle w:val="aff9"/>
                <w:rFonts w:ascii="Times New Roman" w:hAnsi="Times New Roman" w:cs="Times New Roman"/>
                <w:color w:val="0070C0"/>
              </w:rPr>
              <w:commentReference w:id="19"/>
            </w:r>
          </w:p>
          <w:p w14:paraId="3EDF4BB0" w14:textId="77777777" w:rsidR="00B71639" w:rsidRPr="00834EF5" w:rsidRDefault="00B71639" w:rsidP="00B71639">
            <w:pPr>
              <w:autoSpaceDE w:val="0"/>
              <w:autoSpaceDN w:val="0"/>
              <w:spacing w:before="96" w:after="0" w:line="262" w:lineRule="auto"/>
              <w:ind w:right="576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&lt;</w:t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&gt;</w:t>
            </w:r>
          </w:p>
          <w:p w14:paraId="191467D0" w14:textId="77777777" w:rsidR="00A33F99" w:rsidRPr="00834EF5" w:rsidRDefault="00A33F99" w:rsidP="00B716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4A7039" w14:textId="77777777" w:rsidR="00A33F99" w:rsidRPr="00834EF5" w:rsidRDefault="00A33F99" w:rsidP="00A33F9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BFF84D" w14:textId="77777777" w:rsidR="00A33F99" w:rsidRPr="00834EF5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A56149" w14:textId="77777777" w:rsidR="00A33F99" w:rsidRPr="00834EF5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921A04" w14:textId="77777777" w:rsidR="00A33F99" w:rsidRPr="00834EF5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FCE5E5" w14:textId="77777777" w:rsidR="00A33F99" w:rsidRPr="00834EF5" w:rsidRDefault="00A33F99" w:rsidP="00A33F99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834EF5" w14:paraId="5CE13123" w14:textId="77777777" w:rsidTr="00B006D0">
        <w:trPr>
          <w:trHeight w:hRule="exact" w:val="113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D542E4" w14:textId="77777777" w:rsidR="00A33F99" w:rsidRPr="00834EF5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677076" w14:textId="77777777" w:rsidR="00A33F99" w:rsidRPr="00834EF5" w:rsidRDefault="00A33F99" w:rsidP="00A33F9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</w:pPr>
            <w:commentRangeStart w:id="20"/>
            <w:r w:rsidRPr="00834EF5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Числа. Дополнение числа до заданного круглого числа</w:t>
            </w:r>
            <w:commentRangeEnd w:id="20"/>
            <w:r w:rsidR="00B71639" w:rsidRPr="00834EF5">
              <w:rPr>
                <w:rStyle w:val="aff9"/>
                <w:rFonts w:ascii="Times New Roman" w:hAnsi="Times New Roman" w:cs="Times New Roman"/>
                <w:color w:val="0070C0"/>
              </w:rPr>
              <w:commentReference w:id="20"/>
            </w:r>
          </w:p>
          <w:p w14:paraId="76522A51" w14:textId="77777777" w:rsidR="00B71639" w:rsidRPr="00834EF5" w:rsidRDefault="00B71639" w:rsidP="00B71639">
            <w:pPr>
              <w:autoSpaceDE w:val="0"/>
              <w:autoSpaceDN w:val="0"/>
              <w:spacing w:before="96" w:after="0" w:line="262" w:lineRule="auto"/>
              <w:ind w:right="576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&lt;</w:t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&gt;</w:t>
            </w:r>
          </w:p>
          <w:p w14:paraId="1073CFB1" w14:textId="77777777" w:rsidR="00B71639" w:rsidRPr="00834EF5" w:rsidRDefault="00B71639" w:rsidP="00A33F9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F368E2" w14:textId="77777777" w:rsidR="00A33F99" w:rsidRPr="00834EF5" w:rsidRDefault="00A33F99" w:rsidP="00A33F9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0B7231" w14:textId="77777777" w:rsidR="00A33F99" w:rsidRPr="00834EF5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2899EB" w14:textId="77777777" w:rsidR="00A33F99" w:rsidRPr="00834EF5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A59739" w14:textId="77777777" w:rsidR="00A33F99" w:rsidRPr="00834EF5" w:rsidRDefault="00A33F99" w:rsidP="00A33F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A75127" w14:textId="77777777" w:rsidR="00A33F99" w:rsidRPr="00834EF5" w:rsidRDefault="00A33F99" w:rsidP="00A33F99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3B1BC9" w:rsidRPr="00834EF5" w14:paraId="225BDCC2" w14:textId="77777777" w:rsidTr="00B006D0">
        <w:trPr>
          <w:trHeight w:hRule="exact" w:val="113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27022D" w14:textId="77777777" w:rsidR="003B1BC9" w:rsidRPr="00834EF5" w:rsidRDefault="003B1BC9" w:rsidP="003B1BC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8B58DB" w14:textId="77777777" w:rsidR="003B1BC9" w:rsidRPr="00834EF5" w:rsidRDefault="003B1BC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Наши проекты. Числа вокруг нас.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DCA19A" w14:textId="77777777" w:rsidR="003B1BC9" w:rsidRPr="00834EF5" w:rsidRDefault="003B1BC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3054D4" w14:textId="77777777" w:rsidR="003B1BC9" w:rsidRPr="00834EF5" w:rsidRDefault="003B1BC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333896" w14:textId="77777777" w:rsidR="003B1BC9" w:rsidRPr="00834EF5" w:rsidRDefault="003B1BC9">
            <w:pPr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0E97B9" w14:textId="77777777" w:rsidR="003B1BC9" w:rsidRPr="00834EF5" w:rsidRDefault="003B1BC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DF8E1E" w14:textId="77777777" w:rsidR="003B1BC9" w:rsidRPr="00834EF5" w:rsidRDefault="003B1BC9" w:rsidP="00FC7700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Практическая работа</w:t>
            </w:r>
          </w:p>
        </w:tc>
      </w:tr>
      <w:tr w:rsidR="00D93FAE" w:rsidRPr="00834EF5" w14:paraId="26E8F1CF" w14:textId="77777777" w:rsidTr="00B006D0">
        <w:trPr>
          <w:trHeight w:hRule="exact" w:val="113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30B95F" w14:textId="77777777" w:rsidR="00D93FAE" w:rsidRPr="00834EF5" w:rsidRDefault="00D93FAE" w:rsidP="003B1BC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444283" w14:textId="77777777" w:rsidR="00D93FAE" w:rsidRPr="00834EF5" w:rsidRDefault="00D93FAE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Проверочная работа №1 «Числа в пределах миллиона. Нумерация»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B85CA0" w14:textId="77777777" w:rsidR="00D93FAE" w:rsidRPr="00834EF5" w:rsidRDefault="00D93FAE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C65970" w14:textId="77777777" w:rsidR="00D93FAE" w:rsidRPr="00834EF5" w:rsidRDefault="00A865FA">
            <w:pPr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620C6F" w14:textId="77777777" w:rsidR="00D93FAE" w:rsidRPr="00834EF5" w:rsidRDefault="00D93FA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83C3A1" w14:textId="77777777" w:rsidR="00D93FAE" w:rsidRPr="00834EF5" w:rsidRDefault="00D93FA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F4F85D" w14:textId="77777777" w:rsidR="00D93FAE" w:rsidRPr="00834EF5" w:rsidRDefault="00D93FAE" w:rsidP="00FC7700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Письменный контроль.</w:t>
            </w:r>
          </w:p>
        </w:tc>
      </w:tr>
      <w:tr w:rsidR="00A33F99" w:rsidRPr="00834EF5" w14:paraId="4DF21EFE" w14:textId="77777777" w:rsidTr="00B71639">
        <w:trPr>
          <w:trHeight w:hRule="exact" w:val="1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916CDD" w14:textId="77777777" w:rsidR="00A33F99" w:rsidRPr="00834EF5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0A2BE2" w14:textId="77777777" w:rsidR="00A33F99" w:rsidRPr="00834EF5" w:rsidRDefault="00A33F99" w:rsidP="00A33F9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Анализ проверочной работы</w:t>
            </w: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.</w:t>
            </w:r>
          </w:p>
          <w:p w14:paraId="48424F86" w14:textId="77777777" w:rsidR="00A33F99" w:rsidRPr="00834EF5" w:rsidRDefault="00A33F99" w:rsidP="00A33F99">
            <w:pPr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</w:pPr>
            <w:commentRangeStart w:id="21"/>
            <w:r w:rsidRPr="00834EF5">
              <w:rPr>
                <w:rFonts w:ascii="Times New Roman" w:eastAsia="Times New Roman" w:hAnsi="Times New Roman" w:cs="Times New Roman"/>
                <w:b/>
                <w:color w:val="0070C0"/>
                <w:w w:val="98"/>
                <w:sz w:val="24"/>
                <w:lang w:val="ru-RU"/>
              </w:rPr>
              <w:t xml:space="preserve">Величины. </w:t>
            </w:r>
            <w:r w:rsidRPr="00834EF5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 xml:space="preserve">Единица </w:t>
            </w:r>
            <w:r w:rsidRPr="00834EF5">
              <w:rPr>
                <w:rFonts w:ascii="Times New Roman" w:hAnsi="Times New Roman" w:cs="Times New Roman"/>
                <w:color w:val="0070C0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вместимости (литр)</w:t>
            </w:r>
            <w:r w:rsidR="00B71639" w:rsidRPr="00834EF5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 xml:space="preserve"> </w:t>
            </w:r>
            <w:commentRangeEnd w:id="21"/>
            <w:r w:rsidR="005C0783" w:rsidRPr="00834EF5">
              <w:rPr>
                <w:rStyle w:val="aff9"/>
                <w:rFonts w:ascii="Times New Roman" w:hAnsi="Times New Roman" w:cs="Times New Roman"/>
              </w:rPr>
              <w:commentReference w:id="21"/>
            </w:r>
          </w:p>
          <w:p w14:paraId="5AF63A64" w14:textId="77777777" w:rsidR="00B71639" w:rsidRPr="00834EF5" w:rsidRDefault="00B71639" w:rsidP="00B71639">
            <w:pPr>
              <w:autoSpaceDE w:val="0"/>
              <w:autoSpaceDN w:val="0"/>
              <w:spacing w:before="96" w:after="0" w:line="262" w:lineRule="auto"/>
              <w:ind w:right="576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&lt;</w:t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&gt;</w:t>
            </w:r>
          </w:p>
          <w:p w14:paraId="289F2F06" w14:textId="77777777" w:rsidR="00B71639" w:rsidRPr="00834EF5" w:rsidRDefault="00B71639" w:rsidP="00A33F99">
            <w:pPr>
              <w:rPr>
                <w:rFonts w:ascii="Times New Roman" w:hAnsi="Times New Roman" w:cs="Times New Roman"/>
                <w:color w:val="0070C0"/>
                <w:lang w:val="ru-RU"/>
              </w:rPr>
            </w:pPr>
          </w:p>
          <w:p w14:paraId="32F19A07" w14:textId="77777777" w:rsidR="00A33F99" w:rsidRPr="00834EF5" w:rsidRDefault="00A33F99" w:rsidP="00A33F9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AEC9EB" w14:textId="77777777" w:rsidR="00A33F99" w:rsidRPr="00834EF5" w:rsidRDefault="00A33F99" w:rsidP="00A33F9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85323C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E4F6FF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E46E40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667062" w14:textId="77777777" w:rsidR="00A33F99" w:rsidRPr="00834EF5" w:rsidRDefault="00A33F99" w:rsidP="00A33F99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834EF5" w14:paraId="63085DDB" w14:textId="77777777" w:rsidTr="00B71639">
        <w:trPr>
          <w:trHeight w:hRule="exact" w:val="169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9BC360" w14:textId="7DDBBDA9" w:rsidR="00A33F99" w:rsidRPr="00834EF5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5512DC" w14:textId="77777777" w:rsidR="00A33F99" w:rsidRPr="00834EF5" w:rsidRDefault="00A33F99" w:rsidP="00A33F9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22"/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Величины. Единицы длины </w:t>
            </w:r>
            <w:r w:rsidRPr="00834EF5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 xml:space="preserve">(миллиметр, сантиметр, </w:t>
            </w:r>
            <w:r w:rsidRPr="00834EF5">
              <w:rPr>
                <w:rFonts w:ascii="Times New Roman" w:hAnsi="Times New Roman" w:cs="Times New Roman"/>
                <w:color w:val="0070C0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дециметр, метр,</w:t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 километр)</w:t>
            </w:r>
            <w:commentRangeEnd w:id="22"/>
            <w:r w:rsidR="00B71639" w:rsidRPr="00834EF5">
              <w:rPr>
                <w:rStyle w:val="aff9"/>
                <w:rFonts w:ascii="Times New Roman" w:hAnsi="Times New Roman" w:cs="Times New Roman"/>
              </w:rPr>
              <w:commentReference w:id="22"/>
            </w:r>
          </w:p>
          <w:p w14:paraId="54C14D13" w14:textId="77777777" w:rsidR="00B71639" w:rsidRPr="00834EF5" w:rsidRDefault="00B71639" w:rsidP="00B71639">
            <w:pPr>
              <w:autoSpaceDE w:val="0"/>
              <w:autoSpaceDN w:val="0"/>
              <w:spacing w:before="96" w:after="0" w:line="262" w:lineRule="auto"/>
              <w:ind w:right="576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&lt;</w:t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Нет в учебнике</w:t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&gt;</w:t>
            </w:r>
          </w:p>
          <w:p w14:paraId="5EA31031" w14:textId="77777777" w:rsidR="00B71639" w:rsidRPr="00834EF5" w:rsidRDefault="00B71639" w:rsidP="00A33F9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B10B3B" w14:textId="77777777" w:rsidR="00A33F99" w:rsidRPr="00834EF5" w:rsidRDefault="00A33F99" w:rsidP="00A33F9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08B1B3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95DCA5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3E7DC2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6B50D2" w14:textId="77777777" w:rsidR="00A33F99" w:rsidRPr="00834EF5" w:rsidRDefault="00A33F99" w:rsidP="00A33F99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834EF5" w14:paraId="25387DF1" w14:textId="77777777" w:rsidTr="00B006D0">
        <w:trPr>
          <w:trHeight w:hRule="exact" w:val="14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058508" w14:textId="77777777" w:rsidR="00A33F99" w:rsidRPr="00834EF5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FB7509" w14:textId="77777777" w:rsidR="005C0783" w:rsidRPr="00834EF5" w:rsidRDefault="00A33F99" w:rsidP="005C0783">
            <w:pPr>
              <w:autoSpaceDE w:val="0"/>
              <w:autoSpaceDN w:val="0"/>
              <w:spacing w:before="68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23"/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Величины. Таблица единиц длины.</w:t>
            </w:r>
            <w:commentRangeEnd w:id="23"/>
            <w:r w:rsidR="005C0783" w:rsidRPr="00834EF5">
              <w:rPr>
                <w:rStyle w:val="aff9"/>
                <w:rFonts w:ascii="Times New Roman" w:hAnsi="Times New Roman" w:cs="Times New Roman"/>
              </w:rPr>
              <w:commentReference w:id="23"/>
            </w:r>
            <w:r w:rsidR="005C0783"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 </w:t>
            </w:r>
          </w:p>
          <w:p w14:paraId="033612B1" w14:textId="21C59B76" w:rsidR="00A33F99" w:rsidRPr="00834EF5" w:rsidRDefault="00A33F99" w:rsidP="005C0783">
            <w:pPr>
              <w:autoSpaceDE w:val="0"/>
              <w:autoSpaceDN w:val="0"/>
              <w:spacing w:before="68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commentRangeStart w:id="24"/>
            <w:r w:rsidRPr="00834EF5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 xml:space="preserve">Соотношение между </w:t>
            </w:r>
            <w:r w:rsidRPr="00834EF5">
              <w:rPr>
                <w:rFonts w:ascii="Times New Roman" w:hAnsi="Times New Roman" w:cs="Times New Roman"/>
                <w:color w:val="0070C0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единицами в пределах 100 000</w:t>
            </w:r>
            <w:commentRangeEnd w:id="24"/>
            <w:r w:rsidR="005C0783" w:rsidRPr="00834EF5">
              <w:rPr>
                <w:rStyle w:val="aff9"/>
                <w:rFonts w:ascii="Times New Roman" w:hAnsi="Times New Roman" w:cs="Times New Roman"/>
              </w:rPr>
              <w:commentReference w:id="24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77BE9B" w14:textId="77777777" w:rsidR="00A33F99" w:rsidRPr="00834EF5" w:rsidRDefault="00A33F99" w:rsidP="00A33F9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D823E4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E5BBAC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5D60CB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572523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834EF5" w14:paraId="41AA3A59" w14:textId="77777777" w:rsidTr="009760D5">
        <w:trPr>
          <w:trHeight w:hRule="exact" w:val="16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44524F" w14:textId="77777777" w:rsidR="00A33F99" w:rsidRPr="00834EF5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7444AE" w14:textId="77777777" w:rsidR="009760D5" w:rsidRPr="00834EF5" w:rsidRDefault="00A33F99" w:rsidP="009760D5">
            <w:pPr>
              <w:autoSpaceDE w:val="0"/>
              <w:autoSpaceDN w:val="0"/>
              <w:spacing w:before="96" w:after="0" w:line="262" w:lineRule="auto"/>
              <w:ind w:right="576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25"/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Величины. Единицы площади </w:t>
            </w:r>
            <w:r w:rsidRPr="00834EF5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 xml:space="preserve">(квадратный метр, </w:t>
            </w:r>
            <w:r w:rsidRPr="00834EF5">
              <w:rPr>
                <w:rFonts w:ascii="Times New Roman" w:hAnsi="Times New Roman" w:cs="Times New Roman"/>
                <w:color w:val="0070C0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 xml:space="preserve">квадратный дециметр, </w:t>
            </w:r>
            <w:r w:rsidRPr="00834EF5">
              <w:rPr>
                <w:rFonts w:ascii="Times New Roman" w:hAnsi="Times New Roman" w:cs="Times New Roman"/>
                <w:color w:val="0070C0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квадратный сантиметр)</w:t>
            </w:r>
            <w:commentRangeEnd w:id="25"/>
            <w:r w:rsidR="005C0783" w:rsidRPr="00834EF5">
              <w:rPr>
                <w:rStyle w:val="aff9"/>
                <w:rFonts w:ascii="Times New Roman" w:hAnsi="Times New Roman" w:cs="Times New Roman"/>
              </w:rPr>
              <w:commentReference w:id="25"/>
            </w:r>
            <w:r w:rsidR="009760D5"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&lt;Нет в учебнике&gt;</w:t>
            </w:r>
          </w:p>
          <w:p w14:paraId="6F164650" w14:textId="77777777" w:rsidR="00A33F99" w:rsidRPr="00834EF5" w:rsidRDefault="00A33F99" w:rsidP="00A33F99">
            <w:pPr>
              <w:autoSpaceDE w:val="0"/>
              <w:autoSpaceDN w:val="0"/>
              <w:spacing w:before="68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944BF2" w14:textId="77777777" w:rsidR="00A33F99" w:rsidRPr="00834EF5" w:rsidRDefault="00A33F99" w:rsidP="00A33F9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326E71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C38B44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C27B9C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0CC339" w14:textId="77777777" w:rsidR="00A33F99" w:rsidRPr="00834EF5" w:rsidRDefault="00A33F99" w:rsidP="00A33F99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834EF5" w14:paraId="77DFC06D" w14:textId="77777777" w:rsidTr="00B006D0">
        <w:trPr>
          <w:trHeight w:hRule="exact" w:val="14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8D3D9A" w14:textId="77777777" w:rsidR="00A33F99" w:rsidRPr="00834EF5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810B8B" w14:textId="77777777" w:rsidR="00A33F99" w:rsidRPr="00834EF5" w:rsidRDefault="00A33F99" w:rsidP="00A33F99">
            <w:pPr>
              <w:autoSpaceDE w:val="0"/>
              <w:autoSpaceDN w:val="0"/>
              <w:spacing w:before="70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commentRangeStart w:id="26"/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Таблица единиц площади.</w:t>
            </w:r>
            <w:commentRangeEnd w:id="26"/>
            <w:r w:rsidR="00727AC7" w:rsidRPr="00834EF5">
              <w:rPr>
                <w:rStyle w:val="aff9"/>
                <w:rFonts w:ascii="Times New Roman" w:hAnsi="Times New Roman" w:cs="Times New Roman"/>
              </w:rPr>
              <w:commentReference w:id="26"/>
            </w:r>
          </w:p>
          <w:p w14:paraId="317B9969" w14:textId="56411075" w:rsidR="009760D5" w:rsidRPr="00834EF5" w:rsidRDefault="00A33F99" w:rsidP="009760D5">
            <w:pPr>
              <w:autoSpaceDE w:val="0"/>
              <w:autoSpaceDN w:val="0"/>
              <w:spacing w:before="96" w:after="0" w:line="262" w:lineRule="auto"/>
              <w:ind w:right="576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27"/>
            <w:r w:rsidRPr="00834EF5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 xml:space="preserve">Соотношение между </w:t>
            </w:r>
            <w:r w:rsidRPr="00834EF5">
              <w:rPr>
                <w:rFonts w:ascii="Times New Roman" w:hAnsi="Times New Roman" w:cs="Times New Roman"/>
                <w:color w:val="0070C0"/>
                <w:lang w:val="ru-RU"/>
              </w:rPr>
              <w:br/>
            </w:r>
            <w:r w:rsidR="009760D5" w:rsidRPr="00834EF5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единицами в пределах100</w:t>
            </w:r>
            <w:r w:rsidRPr="00834EF5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000</w:t>
            </w:r>
            <w:commentRangeEnd w:id="27"/>
            <w:r w:rsidR="009760D5" w:rsidRPr="00834EF5">
              <w:rPr>
                <w:rStyle w:val="aff9"/>
                <w:rFonts w:ascii="Times New Roman" w:hAnsi="Times New Roman" w:cs="Times New Roman"/>
              </w:rPr>
              <w:commentReference w:id="27"/>
            </w:r>
            <w:r w:rsidR="009760D5" w:rsidRPr="00834EF5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 xml:space="preserve">                   </w:t>
            </w:r>
            <w:r w:rsidR="009760D5"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&lt;Нет в учебнике&gt;</w:t>
            </w:r>
          </w:p>
          <w:p w14:paraId="0CA4C218" w14:textId="77777777" w:rsidR="00A33F99" w:rsidRPr="00834EF5" w:rsidRDefault="00A33F99" w:rsidP="00A33F99">
            <w:pPr>
              <w:autoSpaceDE w:val="0"/>
              <w:autoSpaceDN w:val="0"/>
              <w:spacing w:before="68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B6CA18" w14:textId="77777777" w:rsidR="00A33F99" w:rsidRPr="00834EF5" w:rsidRDefault="00A33F99" w:rsidP="00A33F9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73B71D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449672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4C751F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35FAB4" w14:textId="77777777" w:rsidR="00A33F99" w:rsidRPr="00834EF5" w:rsidRDefault="00A33F99" w:rsidP="00A33F99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834EF5" w14:paraId="7DAA73A6" w14:textId="77777777" w:rsidTr="00B006D0">
        <w:trPr>
          <w:trHeight w:hRule="exact" w:val="14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E60B4F" w14:textId="77777777" w:rsidR="00A33F99" w:rsidRPr="00834EF5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4CBD53" w14:textId="77777777" w:rsidR="00A33F99" w:rsidRPr="00834EF5" w:rsidRDefault="00A33F99" w:rsidP="00A33F99">
            <w:pPr>
              <w:autoSpaceDE w:val="0"/>
              <w:autoSpaceDN w:val="0"/>
              <w:spacing w:before="98" w:after="0" w:line="271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commentRangeStart w:id="28"/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Величины. Единицы массы —центнер, тонна; соотношения между единицами массы</w:t>
            </w:r>
            <w:commentRangeEnd w:id="28"/>
            <w:r w:rsidR="009760D5" w:rsidRPr="00834EF5">
              <w:rPr>
                <w:rStyle w:val="aff9"/>
                <w:rFonts w:ascii="Times New Roman" w:hAnsi="Times New Roman" w:cs="Times New Roman"/>
              </w:rPr>
              <w:commentReference w:id="28"/>
            </w:r>
          </w:p>
          <w:p w14:paraId="6407FB02" w14:textId="77777777" w:rsidR="00A33F99" w:rsidRPr="00834EF5" w:rsidRDefault="00A33F99" w:rsidP="00A33F99">
            <w:pPr>
              <w:autoSpaceDE w:val="0"/>
              <w:autoSpaceDN w:val="0"/>
              <w:spacing w:before="70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355E1C" w14:textId="77777777" w:rsidR="00A33F99" w:rsidRPr="00834EF5" w:rsidRDefault="00A33F99" w:rsidP="00A33F9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681E9B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6AF043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8FE68B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8C6925" w14:textId="77777777" w:rsidR="00A33F99" w:rsidRPr="00834EF5" w:rsidRDefault="00A33F99" w:rsidP="00A33F99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834EF5" w14:paraId="34EC39A1" w14:textId="77777777" w:rsidTr="00B006D0">
        <w:trPr>
          <w:trHeight w:hRule="exact" w:val="14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23A4E3" w14:textId="77777777" w:rsidR="00A33F99" w:rsidRPr="00834EF5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795C6C" w14:textId="77777777" w:rsidR="00A33F99" w:rsidRPr="00834EF5" w:rsidRDefault="00A33F99" w:rsidP="00A33F99">
            <w:pPr>
              <w:autoSpaceDE w:val="0"/>
              <w:autoSpaceDN w:val="0"/>
              <w:spacing w:before="68" w:after="0" w:line="23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commentRangeStart w:id="29"/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Таблица единиц массы.</w:t>
            </w:r>
            <w:commentRangeEnd w:id="29"/>
            <w:r w:rsidR="009760D5" w:rsidRPr="00834EF5">
              <w:rPr>
                <w:rStyle w:val="aff9"/>
                <w:rFonts w:ascii="Times New Roman" w:hAnsi="Times New Roman" w:cs="Times New Roman"/>
              </w:rPr>
              <w:commentReference w:id="29"/>
            </w:r>
          </w:p>
          <w:p w14:paraId="7BDB91C5" w14:textId="77777777" w:rsidR="00A33F99" w:rsidRPr="00834EF5" w:rsidRDefault="00A33F99" w:rsidP="00A33F99">
            <w:pPr>
              <w:autoSpaceDE w:val="0"/>
              <w:autoSpaceDN w:val="0"/>
              <w:spacing w:before="98" w:after="0" w:line="271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30"/>
            <w:r w:rsidRPr="00834EF5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 xml:space="preserve">Соотношение между </w:t>
            </w:r>
            <w:r w:rsidRPr="00834EF5">
              <w:rPr>
                <w:rFonts w:ascii="Times New Roman" w:hAnsi="Times New Roman" w:cs="Times New Roman"/>
                <w:color w:val="0070C0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единицами в пределах 100 000</w:t>
            </w:r>
            <w:commentRangeEnd w:id="30"/>
            <w:r w:rsidR="009760D5" w:rsidRPr="00834EF5">
              <w:rPr>
                <w:rStyle w:val="aff9"/>
                <w:rFonts w:ascii="Times New Roman" w:hAnsi="Times New Roman" w:cs="Times New Roman"/>
              </w:rPr>
              <w:commentReference w:id="30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741A0B" w14:textId="77777777" w:rsidR="00A33F99" w:rsidRPr="00834EF5" w:rsidRDefault="00A33F99" w:rsidP="00A33F99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17EBFD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C53A81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62286D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B5B4F6" w14:textId="77777777" w:rsidR="00A33F99" w:rsidRPr="00834EF5" w:rsidRDefault="00A33F99" w:rsidP="00A33F99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834EF5" w14:paraId="42EE8EF8" w14:textId="77777777" w:rsidTr="00B006D0">
        <w:trPr>
          <w:trHeight w:hRule="exact" w:val="18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6B9D7E" w14:textId="77777777" w:rsidR="00A33F99" w:rsidRPr="00834EF5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85D9F7" w14:textId="77777777" w:rsidR="00A33F99" w:rsidRPr="00834EF5" w:rsidRDefault="00A33F99" w:rsidP="00A33F99">
            <w:pPr>
              <w:autoSpaceDE w:val="0"/>
              <w:autoSpaceDN w:val="0"/>
              <w:spacing w:before="96" w:after="0" w:line="281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commentRangeStart w:id="31"/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Величины. Единицы времени (сутки, неделя, месяц, год,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век</w:t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), соотношение между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ними. </w:t>
            </w:r>
            <w:r w:rsidRPr="00834EF5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Календарь</w:t>
            </w:r>
            <w:commentRangeEnd w:id="31"/>
            <w:r w:rsidR="00465BBB" w:rsidRPr="00834EF5">
              <w:rPr>
                <w:rStyle w:val="aff9"/>
                <w:rFonts w:ascii="Times New Roman" w:hAnsi="Times New Roman" w:cs="Times New Roman"/>
              </w:rPr>
              <w:commentReference w:id="31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07C7D9" w14:textId="77777777" w:rsidR="00A33F99" w:rsidRPr="00834EF5" w:rsidRDefault="00A33F99" w:rsidP="00A33F9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8AB80E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C3E454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1B2BED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7112E4" w14:textId="77777777" w:rsidR="00A33F99" w:rsidRPr="00834EF5" w:rsidRDefault="00A33F99" w:rsidP="00A33F99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834EF5" w14:paraId="7E595D28" w14:textId="77777777" w:rsidTr="00B006D0">
        <w:trPr>
          <w:trHeight w:hRule="exact" w:val="11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EF8746" w14:textId="77777777" w:rsidR="00A33F99" w:rsidRPr="00834EF5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2577B4" w14:textId="77777777" w:rsidR="00A33F99" w:rsidRPr="00834EF5" w:rsidRDefault="00A33F99" w:rsidP="00A33F99">
            <w:pPr>
              <w:autoSpaceDE w:val="0"/>
              <w:autoSpaceDN w:val="0"/>
              <w:spacing w:before="96" w:after="0"/>
              <w:ind w:left="72" w:right="144"/>
              <w:rPr>
                <w:rFonts w:ascii="Times New Roman" w:hAnsi="Times New Roman" w:cs="Times New Roman"/>
                <w:lang w:val="ru-RU"/>
              </w:rPr>
            </w:pPr>
            <w:commentRangeStart w:id="32"/>
            <w:r w:rsidRPr="00834EF5">
              <w:rPr>
                <w:rFonts w:ascii="Times New Roman" w:hAnsi="Times New Roman" w:cs="Times New Roman"/>
                <w:lang w:val="ru-RU"/>
              </w:rPr>
              <w:t>24-часовое исчисление времени суток</w:t>
            </w:r>
            <w:commentRangeEnd w:id="32"/>
            <w:r w:rsidR="00465BBB" w:rsidRPr="00834EF5">
              <w:rPr>
                <w:rStyle w:val="aff9"/>
                <w:rFonts w:ascii="Times New Roman" w:hAnsi="Times New Roman" w:cs="Times New Roman"/>
              </w:rPr>
              <w:commentReference w:id="32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6DDDC1" w14:textId="77777777" w:rsidR="00A33F99" w:rsidRPr="00834EF5" w:rsidRDefault="00A33F99" w:rsidP="00A33F9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E0F2C8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CEA8F1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33E790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475A20" w14:textId="77777777" w:rsidR="00A33F99" w:rsidRPr="00834EF5" w:rsidRDefault="00A33F99" w:rsidP="00A33F99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834EF5" w14:paraId="4923E75C" w14:textId="77777777" w:rsidTr="00B006D0">
        <w:trPr>
          <w:trHeight w:hRule="exact" w:val="11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57B813" w14:textId="77777777" w:rsidR="00A33F99" w:rsidRPr="00834EF5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3D8426" w14:textId="77777777" w:rsidR="00A33F99" w:rsidRPr="00834EF5" w:rsidRDefault="00A33F99" w:rsidP="00A33F99">
            <w:pPr>
              <w:autoSpaceDE w:val="0"/>
              <w:autoSpaceDN w:val="0"/>
              <w:spacing w:before="96" w:after="0"/>
              <w:ind w:left="72" w:right="144"/>
              <w:rPr>
                <w:rFonts w:ascii="Times New Roman" w:hAnsi="Times New Roman" w:cs="Times New Roman"/>
                <w:lang w:val="ru-RU"/>
              </w:rPr>
            </w:pPr>
            <w:commentRangeStart w:id="33"/>
            <w:r w:rsidRPr="00834EF5">
              <w:rPr>
                <w:rFonts w:ascii="Times New Roman" w:hAnsi="Times New Roman" w:cs="Times New Roman"/>
                <w:lang w:val="ru-RU"/>
              </w:rPr>
              <w:t>Решение задач на определение начала, продолжительности и окончания события.</w:t>
            </w:r>
            <w:commentRangeEnd w:id="33"/>
            <w:r w:rsidR="00465BBB" w:rsidRPr="00834EF5">
              <w:rPr>
                <w:rStyle w:val="aff9"/>
                <w:rFonts w:ascii="Times New Roman" w:hAnsi="Times New Roman" w:cs="Times New Roman"/>
              </w:rPr>
              <w:commentReference w:id="33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037814" w14:textId="77777777" w:rsidR="00A33F99" w:rsidRPr="00834EF5" w:rsidRDefault="00A33F99" w:rsidP="00A33F9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225BAC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23CF78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DAFD57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35EF22" w14:textId="77777777" w:rsidR="00A33F99" w:rsidRPr="00834EF5" w:rsidRDefault="00A33F99" w:rsidP="00A33F99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834EF5" w14:paraId="01481C04" w14:textId="77777777" w:rsidTr="00B006D0">
        <w:trPr>
          <w:trHeight w:hRule="exact" w:val="11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6F7F94" w14:textId="77777777" w:rsidR="00A33F99" w:rsidRPr="00834EF5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7E0B5C" w14:textId="1FEA978A" w:rsidR="00A33F99" w:rsidRPr="00834EF5" w:rsidRDefault="00A33F99" w:rsidP="00465BBB">
            <w:pPr>
              <w:autoSpaceDE w:val="0"/>
              <w:autoSpaceDN w:val="0"/>
              <w:spacing w:before="96" w:after="0"/>
              <w:ind w:left="72" w:right="144"/>
              <w:rPr>
                <w:rFonts w:ascii="Times New Roman" w:hAnsi="Times New Roman" w:cs="Times New Roman"/>
                <w:lang w:val="ru-RU"/>
              </w:rPr>
            </w:pPr>
            <w:commentRangeStart w:id="34"/>
            <w:r w:rsidRPr="00834EF5">
              <w:rPr>
                <w:rFonts w:ascii="Times New Roman" w:hAnsi="Times New Roman" w:cs="Times New Roman"/>
                <w:lang w:val="ru-RU"/>
              </w:rPr>
              <w:t xml:space="preserve">Единица времени секунда. </w:t>
            </w:r>
            <w:commentRangeEnd w:id="34"/>
            <w:r w:rsidR="0061367E" w:rsidRPr="00834EF5">
              <w:rPr>
                <w:rStyle w:val="aff9"/>
                <w:rFonts w:ascii="Times New Roman" w:hAnsi="Times New Roman" w:cs="Times New Roman"/>
              </w:rPr>
              <w:commentReference w:id="34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86A3E9" w14:textId="77777777" w:rsidR="00A33F99" w:rsidRPr="00834EF5" w:rsidRDefault="00A33F99" w:rsidP="00A33F9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4AFEAB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18C02F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91B1A8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5920B3" w14:textId="77777777" w:rsidR="00A33F99" w:rsidRPr="00834EF5" w:rsidRDefault="00A33F99" w:rsidP="00A33F99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33F99" w:rsidRPr="00834EF5" w14:paraId="59B3BEBD" w14:textId="77777777" w:rsidTr="00B006D0">
        <w:trPr>
          <w:trHeight w:hRule="exact" w:val="11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6786A4" w14:textId="77777777" w:rsidR="00A33F99" w:rsidRPr="00834EF5" w:rsidRDefault="00A33F99" w:rsidP="00A33F99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A51C79" w14:textId="77777777" w:rsidR="00A33F99" w:rsidRPr="00834EF5" w:rsidRDefault="00A33F99" w:rsidP="00A33F99">
            <w:pPr>
              <w:autoSpaceDE w:val="0"/>
              <w:autoSpaceDN w:val="0"/>
              <w:spacing w:before="98" w:after="0" w:line="281" w:lineRule="auto"/>
              <w:ind w:left="72" w:right="144"/>
              <w:rPr>
                <w:rFonts w:ascii="Times New Roman" w:hAnsi="Times New Roman" w:cs="Times New Roman"/>
              </w:rPr>
            </w:pPr>
            <w:commentRangeStart w:id="35"/>
            <w:r w:rsidRPr="00834EF5">
              <w:rPr>
                <w:rFonts w:ascii="Times New Roman" w:eastAsia="Times New Roman" w:hAnsi="Times New Roman" w:cs="Times New Roman"/>
                <w:w w:val="98"/>
                <w:sz w:val="24"/>
              </w:rPr>
              <w:t>Таблица единиц времени.</w:t>
            </w:r>
            <w:commentRangeEnd w:id="35"/>
            <w:r w:rsidR="0061367E" w:rsidRPr="00834EF5">
              <w:rPr>
                <w:rStyle w:val="aff9"/>
                <w:rFonts w:ascii="Times New Roman" w:hAnsi="Times New Roman" w:cs="Times New Roman"/>
              </w:rPr>
              <w:commentReference w:id="35"/>
            </w:r>
          </w:p>
          <w:p w14:paraId="3541F333" w14:textId="77777777" w:rsidR="00A33F99" w:rsidRPr="00834EF5" w:rsidRDefault="00A33F99" w:rsidP="00A33F99">
            <w:pPr>
              <w:autoSpaceDE w:val="0"/>
              <w:autoSpaceDN w:val="0"/>
              <w:spacing w:before="96" w:after="0"/>
              <w:ind w:left="72" w:right="144"/>
              <w:rPr>
                <w:rFonts w:ascii="Times New Roman" w:hAnsi="Times New Roman" w:cs="Times New Roman"/>
                <w:lang w:val="ru-RU"/>
              </w:rPr>
            </w:pPr>
            <w:commentRangeStart w:id="36"/>
            <w:r w:rsidRPr="00834EF5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 xml:space="preserve">Соотношение между </w:t>
            </w:r>
            <w:r w:rsidRPr="00834EF5">
              <w:rPr>
                <w:rFonts w:ascii="Times New Roman" w:hAnsi="Times New Roman" w:cs="Times New Roman"/>
                <w:color w:val="0070C0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единицами в пределах 100 000</w:t>
            </w:r>
            <w:commentRangeEnd w:id="36"/>
            <w:r w:rsidR="0061367E" w:rsidRPr="00834EF5">
              <w:rPr>
                <w:rStyle w:val="aff9"/>
                <w:rFonts w:ascii="Times New Roman" w:hAnsi="Times New Roman" w:cs="Times New Roman"/>
              </w:rPr>
              <w:commentReference w:id="36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1BA992" w14:textId="77777777" w:rsidR="00A33F99" w:rsidRPr="00834EF5" w:rsidRDefault="00A33F99" w:rsidP="00A33F9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4508CD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6F743E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CB4B37" w14:textId="77777777" w:rsidR="00A33F99" w:rsidRPr="00834EF5" w:rsidRDefault="00A33F99" w:rsidP="00A33F9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11248C" w14:textId="77777777" w:rsidR="00A33F99" w:rsidRPr="00834EF5" w:rsidRDefault="00A33F99" w:rsidP="00A33F99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</w:tbl>
    <w:p w14:paraId="5FA9351F" w14:textId="77777777" w:rsidR="00D95533" w:rsidRPr="00834EF5" w:rsidRDefault="00D95533">
      <w:pPr>
        <w:autoSpaceDE w:val="0"/>
        <w:autoSpaceDN w:val="0"/>
        <w:spacing w:after="0" w:line="14" w:lineRule="exact"/>
        <w:rPr>
          <w:rFonts w:ascii="Times New Roman" w:hAnsi="Times New Roman" w:cs="Times New Roman"/>
          <w:lang w:val="ru-RU"/>
        </w:rPr>
      </w:pPr>
    </w:p>
    <w:tbl>
      <w:tblPr>
        <w:tblW w:w="10773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1134"/>
        <w:gridCol w:w="850"/>
        <w:gridCol w:w="1418"/>
        <w:gridCol w:w="1276"/>
        <w:gridCol w:w="1842"/>
      </w:tblGrid>
      <w:tr w:rsidR="00D95533" w:rsidRPr="00834EF5" w14:paraId="43DB9241" w14:textId="77777777" w:rsidTr="00F518FD">
        <w:trPr>
          <w:trHeight w:hRule="exact" w:val="11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67C5A4" w14:textId="77777777" w:rsidR="00D95533" w:rsidRPr="00834EF5" w:rsidRDefault="00D95533" w:rsidP="00C12696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5A530C" w14:textId="77777777" w:rsidR="00D95533" w:rsidRPr="00834EF5" w:rsidRDefault="008E7CA9">
            <w:pPr>
              <w:autoSpaceDE w:val="0"/>
              <w:autoSpaceDN w:val="0"/>
              <w:spacing w:before="96" w:after="0" w:line="262" w:lineRule="auto"/>
              <w:ind w:left="72" w:right="288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</w:pPr>
            <w:commentRangeStart w:id="37"/>
            <w:r w:rsidRPr="00834EF5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Величины. Доля величины времени, массы, длины</w:t>
            </w:r>
          </w:p>
          <w:p w14:paraId="1D162D8D" w14:textId="6A30EAB8" w:rsidR="0061367E" w:rsidRPr="00834EF5" w:rsidRDefault="0061367E">
            <w:pPr>
              <w:autoSpaceDE w:val="0"/>
              <w:autoSpaceDN w:val="0"/>
              <w:spacing w:before="96" w:after="0" w:line="262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&lt;Нет в учебнике&gt;</w:t>
            </w:r>
            <w:commentRangeEnd w:id="37"/>
            <w:r w:rsidR="00A77E30" w:rsidRPr="00834EF5">
              <w:rPr>
                <w:rStyle w:val="aff9"/>
                <w:rFonts w:ascii="Times New Roman" w:hAnsi="Times New Roman" w:cs="Times New Roman"/>
              </w:rPr>
              <w:commentReference w:id="37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DE2F32" w14:textId="77777777" w:rsidR="00D95533" w:rsidRPr="00834EF5" w:rsidRDefault="008E7CA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C57B1D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10DB61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BCFBE5" w14:textId="77777777" w:rsidR="00D95533" w:rsidRPr="00834EF5" w:rsidRDefault="00D955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1849FF" w14:textId="77777777" w:rsidR="00D95533" w:rsidRPr="00834EF5" w:rsidRDefault="00A33F99" w:rsidP="007A1436">
            <w:pPr>
              <w:autoSpaceDE w:val="0"/>
              <w:autoSpaceDN w:val="0"/>
              <w:spacing w:before="96" w:after="0" w:line="288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4E35E3" w:rsidRPr="00834EF5" w14:paraId="07121CD9" w14:textId="77777777" w:rsidTr="00F518FD">
        <w:trPr>
          <w:trHeight w:hRule="exact" w:val="18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86A08D" w14:textId="77777777" w:rsidR="004E35E3" w:rsidRPr="00834EF5" w:rsidRDefault="004E35E3" w:rsidP="00C12696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CA325E" w14:textId="77777777" w:rsidR="004E35E3" w:rsidRPr="00834EF5" w:rsidRDefault="004E35E3">
            <w:pPr>
              <w:autoSpaceDE w:val="0"/>
              <w:autoSpaceDN w:val="0"/>
              <w:spacing w:before="96" w:after="0" w:line="262" w:lineRule="auto"/>
              <w:ind w:left="72" w:right="288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w w:val="98"/>
                <w:sz w:val="24"/>
                <w:lang w:val="ru-RU"/>
              </w:rPr>
              <w:t xml:space="preserve">Что узнали. Чему научились.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FAFE44" w14:textId="77777777" w:rsidR="004E35E3" w:rsidRPr="00834EF5" w:rsidRDefault="00044476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F9406F" w14:textId="77777777" w:rsidR="004E35E3" w:rsidRPr="00834EF5" w:rsidRDefault="004E35E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29B1F9" w14:textId="77777777" w:rsidR="004E35E3" w:rsidRPr="00834EF5" w:rsidRDefault="004E35E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9D7A84" w14:textId="77777777" w:rsidR="004E35E3" w:rsidRPr="00834EF5" w:rsidRDefault="004E35E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720AB8" w14:textId="77777777" w:rsidR="004E35E3" w:rsidRPr="00834EF5" w:rsidRDefault="004E35E3" w:rsidP="004E35E3">
            <w:pPr>
              <w:autoSpaceDE w:val="0"/>
              <w:autoSpaceDN w:val="0"/>
              <w:spacing w:before="96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Тестирование;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Самооценка с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использованием</w:t>
            </w:r>
            <w:r w:rsidR="00C12696"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 </w:t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«Оценочного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листа»;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</w:p>
        </w:tc>
      </w:tr>
      <w:tr w:rsidR="007A1436" w:rsidRPr="00834EF5" w14:paraId="5DD23F72" w14:textId="77777777" w:rsidTr="00F518FD">
        <w:trPr>
          <w:trHeight w:hRule="exact" w:val="8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E968CD" w14:textId="77777777" w:rsidR="007A1436" w:rsidRPr="00834EF5" w:rsidRDefault="007A1436" w:rsidP="00C12696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66749E" w14:textId="77777777" w:rsidR="007A1436" w:rsidRPr="00834EF5" w:rsidRDefault="004E35E3">
            <w:pPr>
              <w:autoSpaceDE w:val="0"/>
              <w:autoSpaceDN w:val="0"/>
              <w:spacing w:before="96" w:after="0" w:line="262" w:lineRule="auto"/>
              <w:ind w:left="72" w:right="288"/>
              <w:rPr>
                <w:rFonts w:ascii="Times New Roman" w:eastAsia="Times New Roman" w:hAnsi="Times New Roman" w:cs="Times New Roman"/>
                <w:b/>
                <w:color w:val="0070C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w w:val="98"/>
                <w:sz w:val="24"/>
                <w:lang w:val="ru-RU"/>
              </w:rPr>
              <w:t>Проверочная работа №2: «Величины»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947357" w14:textId="77777777" w:rsidR="007A1436" w:rsidRPr="00834EF5" w:rsidRDefault="00A865FA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19B550" w14:textId="77777777" w:rsidR="007A1436" w:rsidRPr="00834EF5" w:rsidRDefault="00A865FA">
            <w:pPr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4D81CD" w14:textId="77777777" w:rsidR="007A1436" w:rsidRPr="00834EF5" w:rsidRDefault="007A143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7950BD" w14:textId="77777777" w:rsidR="007A1436" w:rsidRPr="00834EF5" w:rsidRDefault="007A143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1B5680" w14:textId="77777777" w:rsidR="007A1436" w:rsidRPr="00834EF5" w:rsidRDefault="004E35E3" w:rsidP="007A1436">
            <w:pPr>
              <w:autoSpaceDE w:val="0"/>
              <w:autoSpaceDN w:val="0"/>
              <w:spacing w:before="96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Письменный контроль</w:t>
            </w:r>
          </w:p>
        </w:tc>
      </w:tr>
      <w:tr w:rsidR="00A92BDB" w:rsidRPr="00834EF5" w14:paraId="167ED3BE" w14:textId="77777777" w:rsidTr="00F518FD">
        <w:trPr>
          <w:trHeight w:hRule="exact" w:val="8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D8D52C" w14:textId="77777777" w:rsidR="00A92BDB" w:rsidRPr="00834EF5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76F43E" w14:textId="77777777" w:rsidR="00A92BDB" w:rsidRPr="00834EF5" w:rsidRDefault="00A92BDB" w:rsidP="00A92BDB">
            <w:pPr>
              <w:autoSpaceDE w:val="0"/>
              <w:autoSpaceDN w:val="0"/>
              <w:spacing w:before="96" w:after="0" w:line="262" w:lineRule="auto"/>
              <w:ind w:left="72" w:right="288"/>
              <w:rPr>
                <w:rFonts w:ascii="Times New Roman" w:eastAsia="Times New Roman" w:hAnsi="Times New Roman" w:cs="Times New Roman"/>
                <w:b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Анализ проверочной работы. </w:t>
            </w:r>
            <w:commentRangeStart w:id="38"/>
            <w:r w:rsidRPr="00834EF5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Свойства сложения.</w:t>
            </w:r>
            <w:commentRangeEnd w:id="38"/>
            <w:r w:rsidR="0034648F" w:rsidRPr="00834EF5">
              <w:rPr>
                <w:rStyle w:val="aff9"/>
                <w:rFonts w:ascii="Times New Roman" w:hAnsi="Times New Roman" w:cs="Times New Roman"/>
                <w:color w:val="0070C0"/>
              </w:rPr>
              <w:commentReference w:id="38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84C0A5" w14:textId="77777777" w:rsidR="00A92BDB" w:rsidRPr="00834EF5" w:rsidRDefault="00A92BDB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DF56C8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10EC29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408888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C2A69F" w14:textId="77777777" w:rsidR="00A92BDB" w:rsidRPr="00834EF5" w:rsidRDefault="00A92BDB" w:rsidP="00A92BD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834EF5" w14:paraId="123A379E" w14:textId="77777777" w:rsidTr="00F518FD">
        <w:trPr>
          <w:trHeight w:val="84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8DD96C" w14:textId="77777777" w:rsidR="00A92BDB" w:rsidRPr="00834EF5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DABCF4" w14:textId="77777777" w:rsidR="00A92BDB" w:rsidRPr="00834EF5" w:rsidRDefault="00A92BDB" w:rsidP="00A92BDB">
            <w:pPr>
              <w:autoSpaceDE w:val="0"/>
              <w:autoSpaceDN w:val="0"/>
              <w:spacing w:before="96" w:after="0"/>
              <w:ind w:left="72" w:right="288"/>
              <w:rPr>
                <w:rFonts w:ascii="Times New Roman" w:hAnsi="Times New Roman" w:cs="Times New Roman"/>
                <w:lang w:val="ru-RU"/>
              </w:rPr>
            </w:pPr>
            <w:commentRangeStart w:id="39"/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Письменное сложение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многозначных чисел в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пределах миллиона. </w:t>
            </w:r>
            <w:commentRangeEnd w:id="39"/>
            <w:r w:rsidR="001C327D" w:rsidRPr="00834EF5">
              <w:rPr>
                <w:rStyle w:val="aff9"/>
                <w:rFonts w:ascii="Times New Roman" w:hAnsi="Times New Roman" w:cs="Times New Roman"/>
              </w:rPr>
              <w:commentReference w:id="39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8FC9BD" w14:textId="77777777" w:rsidR="00A92BDB" w:rsidRPr="00834EF5" w:rsidRDefault="00A92BDB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3B1D1D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D8F05A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896844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71BBB0" w14:textId="77777777" w:rsidR="00A92BDB" w:rsidRPr="00834EF5" w:rsidRDefault="00A92BDB" w:rsidP="00A92BD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834EF5" w14:paraId="150F0D8D" w14:textId="77777777" w:rsidTr="00F518FD">
        <w:trPr>
          <w:trHeight w:val="140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74525B" w14:textId="77777777" w:rsidR="00A92BDB" w:rsidRPr="00834EF5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886279" w14:textId="77777777" w:rsidR="00A92BDB" w:rsidRPr="00834EF5" w:rsidRDefault="00A92BDB" w:rsidP="00A92BDB">
            <w:pPr>
              <w:autoSpaceDE w:val="0"/>
              <w:autoSpaceDN w:val="0"/>
              <w:spacing w:before="98" w:after="0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 </w:t>
            </w:r>
            <w:commentRangeStart w:id="40"/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Письменное вычитание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многозначных чисел в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пределах миллиона</w:t>
            </w:r>
            <w:commentRangeEnd w:id="40"/>
            <w:r w:rsidR="001C327D" w:rsidRPr="00834EF5">
              <w:rPr>
                <w:rStyle w:val="aff9"/>
                <w:rFonts w:ascii="Times New Roman" w:hAnsi="Times New Roman" w:cs="Times New Roman"/>
              </w:rPr>
              <w:commentReference w:id="40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3687A3" w14:textId="77777777" w:rsidR="00A92BDB" w:rsidRPr="00834EF5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FE3D3A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7F98B6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125243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EAAD82" w14:textId="77777777" w:rsidR="00A92BDB" w:rsidRPr="00834EF5" w:rsidRDefault="00A92BDB" w:rsidP="00A92BD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834EF5" w14:paraId="7AD104CD" w14:textId="77777777" w:rsidTr="00F518FD">
        <w:trPr>
          <w:trHeight w:val="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878BF9" w14:textId="77777777" w:rsidR="00A92BDB" w:rsidRPr="00834EF5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11C0AC" w14:textId="77777777" w:rsidR="00A92BDB" w:rsidRPr="00834EF5" w:rsidRDefault="00A92BDB" w:rsidP="00A92BDB">
            <w:pPr>
              <w:autoSpaceDE w:val="0"/>
              <w:autoSpaceDN w:val="0"/>
              <w:spacing w:before="98" w:after="0"/>
              <w:ind w:left="72" w:right="288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41"/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Равенство, содержащее неизвестный компонент арифметического действия сложения: запись, нахождение </w:t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lastRenderedPageBreak/>
              <w:t>неизвестного компонента</w:t>
            </w:r>
            <w:commentRangeEnd w:id="41"/>
            <w:r w:rsidR="001C327D" w:rsidRPr="00834EF5">
              <w:rPr>
                <w:rStyle w:val="aff9"/>
                <w:rFonts w:ascii="Times New Roman" w:hAnsi="Times New Roman" w:cs="Times New Roman"/>
              </w:rPr>
              <w:commentReference w:id="41"/>
            </w:r>
          </w:p>
          <w:p w14:paraId="48197202" w14:textId="77777777" w:rsidR="00A92BDB" w:rsidRPr="00834EF5" w:rsidRDefault="00A92BDB" w:rsidP="00A92BDB">
            <w:pPr>
              <w:autoSpaceDE w:val="0"/>
              <w:autoSpaceDN w:val="0"/>
              <w:spacing w:before="98" w:after="0"/>
              <w:ind w:left="72" w:right="288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37834E" w14:textId="77777777" w:rsidR="00A92BDB" w:rsidRPr="00834EF5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B5133D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AFE512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F3E28B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46C3C5" w14:textId="77777777" w:rsidR="00A92BDB" w:rsidRPr="00834EF5" w:rsidRDefault="00A92BDB" w:rsidP="00A92BD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834EF5" w14:paraId="70A8F9BC" w14:textId="77777777" w:rsidTr="00F518FD">
        <w:trPr>
          <w:trHeight w:val="19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B21B11" w14:textId="77777777" w:rsidR="00A92BDB" w:rsidRPr="00834EF5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C538EA" w14:textId="77777777" w:rsidR="00A92BDB" w:rsidRPr="00834EF5" w:rsidRDefault="00A92BDB" w:rsidP="00A92BDB">
            <w:pPr>
              <w:autoSpaceDE w:val="0"/>
              <w:autoSpaceDN w:val="0"/>
              <w:spacing w:before="98" w:after="0"/>
              <w:ind w:left="72" w:right="288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42"/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Равенство, содержащее неизвестный компонент арифметического действия вычитания: запись, нахождение неизвестного компонента</w:t>
            </w:r>
            <w:commentRangeEnd w:id="42"/>
            <w:r w:rsidR="001C327D" w:rsidRPr="00834EF5">
              <w:rPr>
                <w:rStyle w:val="aff9"/>
                <w:rFonts w:ascii="Times New Roman" w:hAnsi="Times New Roman" w:cs="Times New Roman"/>
              </w:rPr>
              <w:commentReference w:id="42"/>
            </w:r>
          </w:p>
          <w:p w14:paraId="5F252566" w14:textId="77777777" w:rsidR="00A92BDB" w:rsidRPr="00834EF5" w:rsidRDefault="00A92BDB" w:rsidP="00A92BDB">
            <w:pPr>
              <w:autoSpaceDE w:val="0"/>
              <w:autoSpaceDN w:val="0"/>
              <w:spacing w:before="98" w:after="0"/>
              <w:ind w:left="72" w:right="288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18A355" w14:textId="77777777" w:rsidR="00A92BDB" w:rsidRPr="00834EF5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3EAF38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D4F228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5A90D8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737DAC" w14:textId="77777777" w:rsidR="00A92BDB" w:rsidRPr="00834EF5" w:rsidRDefault="00A92BDB" w:rsidP="00A92BD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834EF5" w14:paraId="610DC42F" w14:textId="77777777" w:rsidTr="00F518FD">
        <w:trPr>
          <w:trHeight w:val="10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81A1BA" w14:textId="77777777" w:rsidR="00A92BDB" w:rsidRPr="00834EF5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261CF0" w14:textId="77777777" w:rsidR="00A92BDB" w:rsidRPr="00834EF5" w:rsidRDefault="00A92BDB" w:rsidP="00A92BDB">
            <w:pPr>
              <w:autoSpaceDE w:val="0"/>
              <w:autoSpaceDN w:val="0"/>
              <w:spacing w:before="98" w:after="0"/>
              <w:ind w:left="72" w:right="288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43"/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Нахождение нескольких долей целого. </w:t>
            </w:r>
            <w:commentRangeEnd w:id="43"/>
            <w:r w:rsidR="005D79D7" w:rsidRPr="00834EF5">
              <w:rPr>
                <w:rStyle w:val="aff9"/>
                <w:rFonts w:ascii="Times New Roman" w:hAnsi="Times New Roman" w:cs="Times New Roman"/>
              </w:rPr>
              <w:commentReference w:id="43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30D7C9" w14:textId="77777777" w:rsidR="00A92BDB" w:rsidRPr="00834EF5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D3277E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9ECEC8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6FCFD6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84FDEA" w14:textId="77777777" w:rsidR="00A92BDB" w:rsidRPr="00834EF5" w:rsidRDefault="00A92BDB" w:rsidP="00A92BD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834EF5" w14:paraId="2C157C27" w14:textId="77777777" w:rsidTr="00F518FD">
        <w:trPr>
          <w:trHeight w:val="12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2C3888" w14:textId="77777777" w:rsidR="00A92BDB" w:rsidRPr="00834EF5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81A41C" w14:textId="77777777" w:rsidR="00A92BDB" w:rsidRPr="00834EF5" w:rsidRDefault="00A92BDB" w:rsidP="00A92BDB">
            <w:pPr>
              <w:autoSpaceDE w:val="0"/>
              <w:autoSpaceDN w:val="0"/>
              <w:spacing w:before="98" w:after="0"/>
              <w:ind w:left="72" w:right="288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</w:pPr>
            <w:commentRangeStart w:id="44"/>
            <w:r w:rsidRPr="00834EF5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val="ru-RU"/>
              </w:rPr>
              <w:t xml:space="preserve">Решение задач </w:t>
            </w:r>
            <w:commentRangeEnd w:id="44"/>
            <w:r w:rsidR="00B104FA" w:rsidRPr="00834EF5">
              <w:rPr>
                <w:rStyle w:val="aff9"/>
                <w:rFonts w:ascii="Times New Roman" w:hAnsi="Times New Roman" w:cs="Times New Roman"/>
              </w:rPr>
              <w:commentReference w:id="44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816C76" w14:textId="77777777" w:rsidR="00A92BDB" w:rsidRPr="00834EF5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2ABDBD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BDD174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192827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265846" w14:textId="77777777" w:rsidR="00A92BDB" w:rsidRPr="00834EF5" w:rsidRDefault="00A92BDB" w:rsidP="00A92BD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834EF5" w14:paraId="23CDE191" w14:textId="77777777" w:rsidTr="00F518FD">
        <w:trPr>
          <w:trHeight w:val="12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48AE6C" w14:textId="77777777" w:rsidR="00A92BDB" w:rsidRPr="00834EF5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583F4D" w14:textId="77777777" w:rsidR="00A92BDB" w:rsidRPr="00834EF5" w:rsidRDefault="00A92BDB" w:rsidP="00A92BDB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commentRangeStart w:id="45"/>
            <w:r w:rsidRPr="00834E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Сложение и вычитание величин.</w:t>
            </w:r>
            <w:commentRangeEnd w:id="45"/>
            <w:r w:rsidR="00B104FA" w:rsidRPr="00834EF5">
              <w:rPr>
                <w:rStyle w:val="aff9"/>
                <w:rFonts w:ascii="Times New Roman" w:hAnsi="Times New Roman" w:cs="Times New Roman"/>
              </w:rPr>
              <w:commentReference w:id="45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812D2F" w14:textId="77777777" w:rsidR="00A92BDB" w:rsidRPr="00834EF5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AF5777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BB3F95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82F852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7D1650" w14:textId="77777777" w:rsidR="00A92BDB" w:rsidRPr="00834EF5" w:rsidRDefault="00A92BDB" w:rsidP="00A92BD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834EF5" w14:paraId="30C34589" w14:textId="77777777" w:rsidTr="00F518FD">
        <w:trPr>
          <w:trHeight w:val="115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533DBC" w14:textId="77777777" w:rsidR="00A92BDB" w:rsidRPr="00834EF5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7428C5" w14:textId="79661A23" w:rsidR="00A92BDB" w:rsidRPr="00834EF5" w:rsidRDefault="00D05E52" w:rsidP="00D05E5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commentRangeStart w:id="46"/>
            <w:r w:rsidRPr="00834E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Решение задач на уменьшение и увеличение в несколько раз с вопросами в косвенной форме </w:t>
            </w:r>
            <w:commentRangeEnd w:id="46"/>
            <w:r w:rsidRPr="00834EF5">
              <w:rPr>
                <w:rStyle w:val="aff9"/>
                <w:rFonts w:ascii="Times New Roman" w:hAnsi="Times New Roman" w:cs="Times New Roman"/>
              </w:rPr>
              <w:commentReference w:id="46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4CCE61" w14:textId="77777777" w:rsidR="00A92BDB" w:rsidRPr="00834EF5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963DA6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C7DE0C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9E5CE8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5F155C" w14:textId="77777777" w:rsidR="00A92BDB" w:rsidRPr="00834EF5" w:rsidRDefault="00A92BDB" w:rsidP="00A92BD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D5252E" w:rsidRPr="00834EF5" w14:paraId="50E77D20" w14:textId="77777777" w:rsidTr="00F518FD">
        <w:trPr>
          <w:trHeight w:val="115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4F6DD0" w14:textId="77777777" w:rsidR="00D5252E" w:rsidRPr="00834EF5" w:rsidRDefault="00D5252E" w:rsidP="00C12696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34A49F" w14:textId="77777777" w:rsidR="00D5252E" w:rsidRPr="00834EF5" w:rsidRDefault="00C12696" w:rsidP="0053115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4E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узнали. Чему научились.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9C3C5A" w14:textId="77777777" w:rsidR="00D5252E" w:rsidRPr="00834EF5" w:rsidRDefault="00044476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C44BAB" w14:textId="77777777" w:rsidR="00D5252E" w:rsidRPr="00834EF5" w:rsidRDefault="00D5252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97CC72" w14:textId="77777777" w:rsidR="00D5252E" w:rsidRPr="00834EF5" w:rsidRDefault="00D5252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8AE56B" w14:textId="77777777" w:rsidR="00D5252E" w:rsidRPr="00834EF5" w:rsidRDefault="00D5252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8FEF98" w14:textId="77777777" w:rsidR="00D5252E" w:rsidRPr="00834EF5" w:rsidRDefault="00C12696" w:rsidP="007A1436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Тестирование</w:t>
            </w:r>
            <w:r w:rsidR="00A865FA"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; Самооценка с </w:t>
            </w:r>
            <w:r w:rsidR="00A865FA" w:rsidRPr="00834EF5">
              <w:rPr>
                <w:rFonts w:ascii="Times New Roman" w:hAnsi="Times New Roman" w:cs="Times New Roman"/>
                <w:lang w:val="ru-RU"/>
              </w:rPr>
              <w:br/>
            </w:r>
            <w:r w:rsidR="00A865FA"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использованием «Оценочного </w:t>
            </w:r>
            <w:r w:rsidR="00A865FA" w:rsidRPr="00834EF5">
              <w:rPr>
                <w:rFonts w:ascii="Times New Roman" w:hAnsi="Times New Roman" w:cs="Times New Roman"/>
                <w:lang w:val="ru-RU"/>
              </w:rPr>
              <w:br/>
            </w:r>
            <w:r w:rsidR="00A865FA"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листа»; </w:t>
            </w:r>
            <w:r w:rsidR="00A865FA"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 </w:t>
            </w:r>
          </w:p>
        </w:tc>
      </w:tr>
      <w:tr w:rsidR="00A92BDB" w:rsidRPr="00834EF5" w14:paraId="47A70765" w14:textId="77777777" w:rsidTr="00F518FD">
        <w:trPr>
          <w:trHeight w:val="12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B80579" w14:textId="77777777" w:rsidR="00A92BDB" w:rsidRPr="00834EF5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B6CC6C" w14:textId="77777777" w:rsidR="00A92BDB" w:rsidRPr="00834EF5" w:rsidRDefault="00A92BDB" w:rsidP="00A92BDB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commentRangeStart w:id="47"/>
            <w:r w:rsidRPr="00834E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задач на увеличение (уменьшение) числа на несколько единиц, выраженных в косвенной форме.</w:t>
            </w:r>
            <w:commentRangeEnd w:id="47"/>
            <w:r w:rsidR="007700B8" w:rsidRPr="00834EF5">
              <w:rPr>
                <w:rStyle w:val="aff9"/>
                <w:rFonts w:ascii="Times New Roman" w:hAnsi="Times New Roman" w:cs="Times New Roman"/>
              </w:rPr>
              <w:commentReference w:id="47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CD206E" w14:textId="77777777" w:rsidR="00A92BDB" w:rsidRPr="00834EF5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61E397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650A93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536067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A60F55" w14:textId="77777777" w:rsidR="00A92BDB" w:rsidRPr="00834EF5" w:rsidRDefault="00A92BDB" w:rsidP="00A92BD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834EF5" w14:paraId="3B6873A1" w14:textId="77777777" w:rsidTr="00F518FD">
        <w:trPr>
          <w:trHeight w:val="12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D38D86" w14:textId="77777777" w:rsidR="00A92BDB" w:rsidRPr="00834EF5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E933BB" w14:textId="77777777" w:rsidR="00A92BDB" w:rsidRPr="00834EF5" w:rsidRDefault="00A92BDB" w:rsidP="00A92BD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4E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Странички для любознательных. Задачи расчеты.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72760E" w14:textId="77777777" w:rsidR="00A92BDB" w:rsidRPr="00834EF5" w:rsidRDefault="00A92BDB" w:rsidP="00A92BD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27F138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5DCE2E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BB9693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8C5366" w14:textId="77777777" w:rsidR="00A92BDB" w:rsidRPr="00834EF5" w:rsidRDefault="00A92BDB" w:rsidP="00A92BD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D95533" w:rsidRPr="00834EF5" w14:paraId="2B3BA116" w14:textId="77777777" w:rsidTr="00F518FD">
        <w:trPr>
          <w:trHeight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28BFD4" w14:textId="77777777" w:rsidR="00D95533" w:rsidRPr="00834EF5" w:rsidRDefault="00D95533" w:rsidP="00C12696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5407C7" w14:textId="77777777" w:rsidR="00D95533" w:rsidRPr="00834EF5" w:rsidRDefault="00C12696">
            <w:pPr>
              <w:autoSpaceDE w:val="0"/>
              <w:autoSpaceDN w:val="0"/>
              <w:spacing w:before="70" w:after="0" w:line="283" w:lineRule="auto"/>
              <w:ind w:left="72"/>
              <w:rPr>
                <w:rFonts w:ascii="Times New Roman" w:hAnsi="Times New Roman" w:cs="Times New Roman"/>
                <w:b/>
                <w:lang w:val="ru-RU"/>
              </w:rPr>
            </w:pPr>
            <w:r w:rsidRPr="00834EF5">
              <w:rPr>
                <w:rFonts w:ascii="Times New Roman" w:hAnsi="Times New Roman" w:cs="Times New Roman"/>
                <w:b/>
                <w:lang w:val="ru-RU"/>
              </w:rPr>
              <w:t>Проверочная работа №3 «Сложение и вычитание чисел в пределах миллиона».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BB1603" w14:textId="77777777" w:rsidR="00D95533" w:rsidRPr="00834EF5" w:rsidRDefault="008E7CA9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485E31" w14:textId="77777777" w:rsidR="00D95533" w:rsidRPr="00834EF5" w:rsidRDefault="00A865FA">
            <w:pPr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5233E6" w14:textId="77777777" w:rsidR="00D95533" w:rsidRPr="00834EF5" w:rsidRDefault="00D955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9DDDF0" w14:textId="77777777" w:rsidR="00D95533" w:rsidRPr="00834EF5" w:rsidRDefault="00D955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5822CC" w14:textId="77777777" w:rsidR="00D95533" w:rsidRPr="00834EF5" w:rsidRDefault="008E7CA9" w:rsidP="007A1436">
            <w:pPr>
              <w:autoSpaceDE w:val="0"/>
              <w:autoSpaceDN w:val="0"/>
              <w:spacing w:before="96" w:after="0" w:line="288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Письменный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контроль;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</w:p>
        </w:tc>
      </w:tr>
      <w:tr w:rsidR="00A92BDB" w:rsidRPr="00834EF5" w14:paraId="701A4A80" w14:textId="77777777" w:rsidTr="00F518FD">
        <w:trPr>
          <w:trHeight w:val="8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9F8C94" w14:textId="77777777" w:rsidR="00A92BDB" w:rsidRPr="00834EF5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E0DD75" w14:textId="77777777" w:rsidR="00A92BDB" w:rsidRPr="00834EF5" w:rsidRDefault="00A92BDB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Анализ проверочной работы. </w:t>
            </w:r>
          </w:p>
          <w:p w14:paraId="159CCD97" w14:textId="03F84ACE" w:rsidR="00A92BDB" w:rsidRPr="00834EF5" w:rsidRDefault="00A92BDB" w:rsidP="00A92BDB">
            <w:pPr>
              <w:autoSpaceDE w:val="0"/>
              <w:autoSpaceDN w:val="0"/>
              <w:spacing w:before="70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commentRangeStart w:id="48"/>
            <w:r w:rsidRPr="00834EF5">
              <w:rPr>
                <w:rFonts w:ascii="Times New Roman" w:hAnsi="Times New Roman" w:cs="Times New Roman"/>
                <w:lang w:val="ru-RU"/>
              </w:rPr>
              <w:t>Свойства умножения.</w:t>
            </w:r>
            <w:r w:rsidR="00D05E52"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 Письменные приемы умножения на 0 и 1</w:t>
            </w:r>
            <w:commentRangeEnd w:id="48"/>
            <w:r w:rsidR="00D05E52" w:rsidRPr="00834EF5">
              <w:rPr>
                <w:rStyle w:val="aff9"/>
                <w:rFonts w:ascii="Times New Roman" w:hAnsi="Times New Roman" w:cs="Times New Roman"/>
              </w:rPr>
              <w:commentReference w:id="48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87C58A" w14:textId="77777777" w:rsidR="00A92BDB" w:rsidRPr="00834EF5" w:rsidRDefault="00A92BDB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B21500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DC80FB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4D112B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98A5B7" w14:textId="77777777" w:rsidR="00A92BDB" w:rsidRPr="00834EF5" w:rsidRDefault="00A92BDB" w:rsidP="00A92BD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834EF5" w14:paraId="5B031424" w14:textId="77777777" w:rsidTr="00F518FD">
        <w:trPr>
          <w:trHeight w:hRule="exact" w:val="17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A8F56E" w14:textId="77777777" w:rsidR="00A92BDB" w:rsidRPr="00834EF5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DC4A36" w14:textId="77777777" w:rsidR="00A92BDB" w:rsidRPr="00834EF5" w:rsidRDefault="00A92BDB" w:rsidP="00A92BDB">
            <w:pPr>
              <w:autoSpaceDE w:val="0"/>
              <w:autoSpaceDN w:val="0"/>
              <w:spacing w:before="70" w:after="0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49"/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Письменное умножение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многозначных чисел на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однозначное число в пределах </w:t>
            </w:r>
          </w:p>
          <w:p w14:paraId="2D17DDDF" w14:textId="77777777" w:rsidR="00A92BDB" w:rsidRPr="00834EF5" w:rsidRDefault="00A92BDB" w:rsidP="00A92BDB">
            <w:pPr>
              <w:autoSpaceDE w:val="0"/>
              <w:autoSpaceDN w:val="0"/>
              <w:spacing w:before="70" w:after="0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100 000</w:t>
            </w:r>
            <w:commentRangeEnd w:id="49"/>
            <w:r w:rsidR="00D05E52" w:rsidRPr="00834EF5">
              <w:rPr>
                <w:rStyle w:val="aff9"/>
                <w:rFonts w:ascii="Times New Roman" w:hAnsi="Times New Roman" w:cs="Times New Roman"/>
              </w:rPr>
              <w:commentReference w:id="49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A78F34" w14:textId="77777777" w:rsidR="00A92BDB" w:rsidRPr="00834EF5" w:rsidRDefault="00A92BDB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2D738A" w14:textId="77777777" w:rsidR="00A92BDB" w:rsidRPr="00834EF5" w:rsidRDefault="00A92BDB" w:rsidP="00A92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B65111" w14:textId="77777777" w:rsidR="00A92BDB" w:rsidRPr="00834EF5" w:rsidRDefault="00A92BDB" w:rsidP="00A92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50F482" w14:textId="77777777" w:rsidR="00A92BDB" w:rsidRPr="00834EF5" w:rsidRDefault="00A92BDB" w:rsidP="00A92B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C0F851" w14:textId="77777777" w:rsidR="00A92BDB" w:rsidRPr="00834EF5" w:rsidRDefault="00A92BDB" w:rsidP="00A92BD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834EF5" w14:paraId="3FF2F0BE" w14:textId="77777777" w:rsidTr="00F518FD">
        <w:trPr>
          <w:trHeight w:hRule="exact" w:val="8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976BF3" w14:textId="77777777" w:rsidR="00A92BDB" w:rsidRPr="00834EF5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153002" w14:textId="77777777" w:rsidR="00A92BDB" w:rsidRPr="00834EF5" w:rsidRDefault="00A92BDB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50"/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Умножение чисел, запись которых оканчивается нулями.</w:t>
            </w:r>
            <w:commentRangeEnd w:id="50"/>
            <w:r w:rsidR="00D05E52" w:rsidRPr="00834EF5">
              <w:rPr>
                <w:rStyle w:val="aff9"/>
                <w:rFonts w:ascii="Times New Roman" w:hAnsi="Times New Roman" w:cs="Times New Roman"/>
              </w:rPr>
              <w:commentReference w:id="50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DF7153" w14:textId="77777777" w:rsidR="00A92BDB" w:rsidRPr="00834EF5" w:rsidRDefault="00A92BDB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0B6A9F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063E10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87BFA9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D073B1" w14:textId="77777777" w:rsidR="00A92BDB" w:rsidRPr="00834EF5" w:rsidRDefault="00A92BDB" w:rsidP="00A92BD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834EF5" w14:paraId="2351AFD9" w14:textId="77777777" w:rsidTr="00F518FD">
        <w:trPr>
          <w:trHeight w:hRule="exact" w:val="18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0A7FA3" w14:textId="77777777" w:rsidR="00A92BDB" w:rsidRPr="00834EF5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CF8F85" w14:textId="77777777" w:rsidR="00A92BDB" w:rsidRPr="00834EF5" w:rsidRDefault="00A92BDB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51"/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Равенство, содержащее неизвестный компонент арифметического действия умножения и деления: запись, нахождение неизвестного компонента</w:t>
            </w:r>
            <w:commentRangeEnd w:id="51"/>
            <w:r w:rsidR="00A6098C" w:rsidRPr="00834EF5">
              <w:rPr>
                <w:rStyle w:val="aff9"/>
                <w:rFonts w:ascii="Times New Roman" w:hAnsi="Times New Roman" w:cs="Times New Roman"/>
              </w:rPr>
              <w:commentReference w:id="51"/>
            </w:r>
          </w:p>
          <w:p w14:paraId="24C1AC19" w14:textId="77777777" w:rsidR="00A92BDB" w:rsidRPr="00834EF5" w:rsidRDefault="00A92BDB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F3F933" w14:textId="77777777" w:rsidR="00A92BDB" w:rsidRPr="00834EF5" w:rsidRDefault="00A92BDB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ABE343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3A2A9F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821930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0D10FE" w14:textId="77777777" w:rsidR="00A92BDB" w:rsidRPr="00834EF5" w:rsidRDefault="00A92BDB" w:rsidP="00A92BD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834EF5" w14:paraId="4CE8DF94" w14:textId="77777777" w:rsidTr="00F518FD">
        <w:trPr>
          <w:trHeight w:hRule="exact" w:val="107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D3EDEE" w14:textId="77777777" w:rsidR="00A92BDB" w:rsidRPr="00834EF5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5B6B9F" w14:textId="77777777" w:rsidR="00A92BDB" w:rsidRPr="00834EF5" w:rsidRDefault="00A92BDB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</w:pPr>
            <w:commentRangeStart w:id="52"/>
            <w:r w:rsidRPr="00834EF5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Умножение величины на однозначное число</w:t>
            </w:r>
          </w:p>
          <w:p w14:paraId="5E3C9A63" w14:textId="64F8A372" w:rsidR="00A92BDB" w:rsidRPr="00834EF5" w:rsidRDefault="0061367E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&lt;Нет в учебнике&gt;</w:t>
            </w:r>
            <w:commentRangeEnd w:id="52"/>
            <w:r w:rsidR="00FA3440" w:rsidRPr="00834EF5">
              <w:rPr>
                <w:rStyle w:val="aff9"/>
                <w:rFonts w:ascii="Times New Roman" w:hAnsi="Times New Roman" w:cs="Times New Roman"/>
              </w:rPr>
              <w:commentReference w:id="52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FBA9D2" w14:textId="77777777" w:rsidR="00A92BDB" w:rsidRPr="00834EF5" w:rsidRDefault="00A92BDB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AEBFAC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FBEFEA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2FDA53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D74E6F" w14:textId="77777777" w:rsidR="00A92BDB" w:rsidRPr="00834EF5" w:rsidRDefault="00A92BDB" w:rsidP="00A92BD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834EF5" w14:paraId="2DF9CA2F" w14:textId="77777777" w:rsidTr="00F518FD">
        <w:trPr>
          <w:trHeight w:hRule="exact" w:val="12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D5FE2B" w14:textId="77777777" w:rsidR="00A92BDB" w:rsidRPr="00834EF5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848373" w14:textId="77777777" w:rsidR="00A92BDB" w:rsidRPr="00834EF5" w:rsidRDefault="00A92BDB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</w:pPr>
            <w:commentRangeStart w:id="53"/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Письменное деление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многозначных чисел на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однозначное число в пределах  100 000</w:t>
            </w:r>
            <w:commentRangeEnd w:id="53"/>
            <w:r w:rsidR="00A6098C" w:rsidRPr="00834EF5">
              <w:rPr>
                <w:rStyle w:val="aff9"/>
                <w:rFonts w:ascii="Times New Roman" w:hAnsi="Times New Roman" w:cs="Times New Roman"/>
              </w:rPr>
              <w:commentReference w:id="53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B3A5B8" w14:textId="77777777" w:rsidR="00A92BDB" w:rsidRPr="00834EF5" w:rsidRDefault="00A92BDB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E986F7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EBAD24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5DF7D9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FA1B64" w14:textId="77777777" w:rsidR="00A92BDB" w:rsidRPr="00834EF5" w:rsidRDefault="00A92BDB" w:rsidP="00A92BD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834EF5" w14:paraId="31AFFB79" w14:textId="77777777" w:rsidTr="00F518FD">
        <w:trPr>
          <w:trHeight w:hRule="exact" w:val="13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CE347B" w14:textId="77777777" w:rsidR="00A92BDB" w:rsidRPr="00834EF5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C0307F" w14:textId="77777777" w:rsidR="00A92BDB" w:rsidRPr="00834EF5" w:rsidRDefault="00A92BDB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54"/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Задачи на увеличение (уменьшение) числа в несколько раз, выраженные в косвенной форме</w:t>
            </w:r>
            <w:commentRangeEnd w:id="54"/>
            <w:r w:rsidR="00A6098C" w:rsidRPr="00834EF5">
              <w:rPr>
                <w:rStyle w:val="aff9"/>
                <w:rFonts w:ascii="Times New Roman" w:hAnsi="Times New Roman" w:cs="Times New Roman"/>
              </w:rPr>
              <w:commentReference w:id="54"/>
            </w:r>
          </w:p>
          <w:p w14:paraId="37113B80" w14:textId="77777777" w:rsidR="00A92BDB" w:rsidRPr="00834EF5" w:rsidRDefault="00A92BDB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245C4B" w14:textId="77777777" w:rsidR="00A92BDB" w:rsidRPr="00834EF5" w:rsidRDefault="00A92BDB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F564F7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2F28A7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376F19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AE0984" w14:textId="77777777" w:rsidR="00A92BDB" w:rsidRPr="00834EF5" w:rsidRDefault="00A92BDB" w:rsidP="00A92BD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834EF5" w14:paraId="60515369" w14:textId="77777777" w:rsidTr="00F518FD">
        <w:trPr>
          <w:trHeight w:hRule="exact" w:val="12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6E794F" w14:textId="77777777" w:rsidR="00A92BDB" w:rsidRPr="00834EF5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D797A7" w14:textId="77777777" w:rsidR="00426A59" w:rsidRPr="00834EF5" w:rsidRDefault="00426A59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Закрепление. </w:t>
            </w:r>
          </w:p>
          <w:p w14:paraId="5D30973A" w14:textId="30E1E1F2" w:rsidR="00A92BDB" w:rsidRPr="00834EF5" w:rsidRDefault="00A92BDB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55"/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Задачи на пропорциональное деление</w:t>
            </w:r>
            <w:commentRangeEnd w:id="55"/>
            <w:r w:rsidR="005055E1" w:rsidRPr="00834EF5">
              <w:rPr>
                <w:rStyle w:val="aff9"/>
                <w:rFonts w:ascii="Times New Roman" w:hAnsi="Times New Roman" w:cs="Times New Roman"/>
              </w:rPr>
              <w:commentReference w:id="55"/>
            </w:r>
          </w:p>
          <w:p w14:paraId="2C266982" w14:textId="77777777" w:rsidR="00A92BDB" w:rsidRPr="00834EF5" w:rsidRDefault="00A92BDB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AA671C" w14:textId="77777777" w:rsidR="00A92BDB" w:rsidRPr="00834EF5" w:rsidRDefault="00A92BDB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427092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E54AE2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76A2A1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49F538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5055E1" w:rsidRPr="00834EF5" w14:paraId="25FC7ADE" w14:textId="77777777" w:rsidTr="00F518FD">
        <w:trPr>
          <w:trHeight w:hRule="exact" w:val="12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A92481" w14:textId="77777777" w:rsidR="005055E1" w:rsidRPr="00834EF5" w:rsidRDefault="005055E1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EA65FF" w14:textId="478D1679" w:rsidR="005055E1" w:rsidRPr="00834EF5" w:rsidRDefault="00426A59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56"/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Письменное деление </w:t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br/>
              <w:t xml:space="preserve">многозначного числа на </w:t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br/>
              <w:t xml:space="preserve">однозначное (в записи </w:t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br/>
              <w:t>частного - нули)</w:t>
            </w:r>
            <w:commentRangeEnd w:id="56"/>
            <w:r w:rsidRPr="00834EF5">
              <w:rPr>
                <w:rStyle w:val="aff9"/>
                <w:rFonts w:ascii="Times New Roman" w:hAnsi="Times New Roman" w:cs="Times New Roman"/>
              </w:rPr>
              <w:commentReference w:id="56"/>
            </w:r>
            <w:r w:rsidR="001C21B6"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57A84C" w14:textId="77777777" w:rsidR="005055E1" w:rsidRPr="00834EF5" w:rsidRDefault="005055E1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E06273" w14:textId="77777777" w:rsidR="005055E1" w:rsidRPr="00834EF5" w:rsidRDefault="005055E1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2D8C8C" w14:textId="77777777" w:rsidR="005055E1" w:rsidRPr="00834EF5" w:rsidRDefault="005055E1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75CE97" w14:textId="77777777" w:rsidR="005055E1" w:rsidRPr="00834EF5" w:rsidRDefault="005055E1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838119" w14:textId="5E188F40" w:rsidR="005055E1" w:rsidRPr="00834EF5" w:rsidRDefault="00426A59" w:rsidP="00A92BDB">
            <w:pP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834EF5" w14:paraId="33D43365" w14:textId="77777777" w:rsidTr="00F518FD">
        <w:trPr>
          <w:trHeight w:hRule="exact" w:val="12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F9DCE8" w14:textId="77777777" w:rsidR="00A92BDB" w:rsidRPr="00834EF5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9C6A20" w14:textId="52423B4B" w:rsidR="00A92BDB" w:rsidRPr="00834EF5" w:rsidRDefault="00A92BDB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57"/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Письменное деление многозначных чисел на однозначное</w:t>
            </w:r>
            <w:commentRangeEnd w:id="57"/>
            <w:r w:rsidR="00B07563" w:rsidRPr="00834EF5">
              <w:rPr>
                <w:rStyle w:val="aff9"/>
                <w:rFonts w:ascii="Times New Roman" w:hAnsi="Times New Roman" w:cs="Times New Roman"/>
              </w:rPr>
              <w:commentReference w:id="57"/>
            </w:r>
            <w:r w:rsidR="001C21B6"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. Закрепление.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A03027" w14:textId="77777777" w:rsidR="00A92BDB" w:rsidRPr="00834EF5" w:rsidRDefault="00A92BDB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6442E6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675F9F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CC5071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36FEA8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A92BDB" w:rsidRPr="00834EF5" w14:paraId="50AF2087" w14:textId="77777777" w:rsidTr="009A43BB">
        <w:trPr>
          <w:trHeight w:hRule="exact" w:val="158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6EC484A7" w14:textId="77777777" w:rsidR="00A92BDB" w:rsidRPr="00834EF5" w:rsidRDefault="00A92BDB" w:rsidP="00A92BD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0BDF9A7A" w14:textId="77777777" w:rsidR="00A92BDB" w:rsidRPr="00834EF5" w:rsidRDefault="00A92BDB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</w:pPr>
            <w:commentRangeStart w:id="58"/>
            <w:r w:rsidRPr="00834EF5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Решение задач на нахождение четвертого пропоционального, решаемые способом отношений</w:t>
            </w:r>
          </w:p>
          <w:p w14:paraId="0421E824" w14:textId="1C35E110" w:rsidR="0061367E" w:rsidRPr="00834EF5" w:rsidRDefault="0061367E" w:rsidP="00A92BD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&lt;Нет в учебнике&gt;</w:t>
            </w:r>
            <w:commentRangeEnd w:id="58"/>
            <w:r w:rsidR="001C21B6" w:rsidRPr="00834EF5">
              <w:rPr>
                <w:rStyle w:val="aff9"/>
                <w:rFonts w:ascii="Times New Roman" w:hAnsi="Times New Roman" w:cs="Times New Roman"/>
              </w:rPr>
              <w:commentReference w:id="58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23D36F18" w14:textId="77777777" w:rsidR="00A92BDB" w:rsidRPr="00834EF5" w:rsidRDefault="00A92BDB" w:rsidP="00A92BD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0159A02C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66627127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699BD5B6" w14:textId="77777777" w:rsidR="00A92BDB" w:rsidRPr="00834EF5" w:rsidRDefault="00A92BDB" w:rsidP="00A92BD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1A6285AE" w14:textId="77777777" w:rsidR="00A92BDB" w:rsidRPr="00834EF5" w:rsidRDefault="00A92BDB" w:rsidP="00A92BD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8D309D" w:rsidRPr="00834EF5" w14:paraId="32736676" w14:textId="77777777" w:rsidTr="00F518FD">
        <w:trPr>
          <w:trHeight w:hRule="exact" w:val="12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7FBD59" w14:textId="77777777" w:rsidR="008D309D" w:rsidRPr="00834EF5" w:rsidRDefault="008D309D" w:rsidP="008D309D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07D2C4" w14:textId="77777777" w:rsidR="008D309D" w:rsidRPr="00834EF5" w:rsidRDefault="008D309D" w:rsidP="008D309D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</w:pPr>
            <w:commentRangeStart w:id="59"/>
            <w:r w:rsidRPr="00834EF5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Деление величины на однозначное число</w:t>
            </w:r>
            <w:commentRangeEnd w:id="59"/>
            <w:r w:rsidR="00F518FD" w:rsidRPr="00834EF5">
              <w:rPr>
                <w:rStyle w:val="aff9"/>
                <w:rFonts w:ascii="Times New Roman" w:hAnsi="Times New Roman" w:cs="Times New Roman"/>
              </w:rPr>
              <w:commentReference w:id="59"/>
            </w:r>
          </w:p>
          <w:p w14:paraId="648FE528" w14:textId="792D8CA1" w:rsidR="0061367E" w:rsidRPr="00834EF5" w:rsidRDefault="0061367E" w:rsidP="008D309D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&lt;Нет в учебнике&gt;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5729F6" w14:textId="77777777" w:rsidR="008D309D" w:rsidRPr="00834EF5" w:rsidRDefault="00044476" w:rsidP="008D309D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F1BAED" w14:textId="77777777" w:rsidR="008D309D" w:rsidRPr="00834EF5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9CF9FA" w14:textId="77777777" w:rsidR="008D309D" w:rsidRPr="00834EF5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2ECA88" w14:textId="77777777" w:rsidR="008D309D" w:rsidRPr="00834EF5" w:rsidRDefault="008D309D" w:rsidP="008D309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1C8DAA" w14:textId="77777777" w:rsidR="008D309D" w:rsidRPr="00834EF5" w:rsidRDefault="00A92BDB" w:rsidP="008D309D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F518FD" w:rsidRPr="00834EF5" w14:paraId="63FA9657" w14:textId="68BC1CE4" w:rsidTr="00F518FD">
        <w:trPr>
          <w:trHeight w:hRule="exact" w:val="156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DB1A82" w14:textId="77777777" w:rsidR="00F518FD" w:rsidRPr="00834EF5" w:rsidRDefault="00F518FD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DB76A7" w14:textId="058E14E8" w:rsidR="00F518FD" w:rsidRPr="00834EF5" w:rsidRDefault="00F518FD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commentRangeStart w:id="60"/>
            <w:r w:rsidRPr="00834EF5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У</w:t>
            </w:r>
            <w:r w:rsidR="0050436D" w:rsidRPr="00834EF5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м</w:t>
            </w:r>
            <w:r w:rsidRPr="00834EF5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ножение и деление величины на однозначное число. Понятие доли величины</w:t>
            </w:r>
            <w:commentRangeEnd w:id="60"/>
            <w:r w:rsidRPr="00834EF5">
              <w:rPr>
                <w:rStyle w:val="aff9"/>
                <w:rFonts w:ascii="Times New Roman" w:hAnsi="Times New Roman" w:cs="Times New Roman"/>
              </w:rPr>
              <w:commentReference w:id="60"/>
            </w:r>
          </w:p>
          <w:p w14:paraId="5C94CD95" w14:textId="073A5227" w:rsidR="00F518FD" w:rsidRPr="00834EF5" w:rsidRDefault="00F518FD" w:rsidP="0019054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szCs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&lt;Нет в учебнике&gt;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9FBD98" w14:textId="16E90C7C" w:rsidR="00F518FD" w:rsidRPr="00834EF5" w:rsidRDefault="00F518FD" w:rsidP="0019054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8CA892" w14:textId="77777777" w:rsidR="00F518FD" w:rsidRPr="00834EF5" w:rsidRDefault="00F518FD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2BDBAE" w14:textId="77777777" w:rsidR="00F518FD" w:rsidRPr="00834EF5" w:rsidRDefault="00F518FD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97789B" w14:textId="77777777" w:rsidR="00F518FD" w:rsidRPr="00834EF5" w:rsidRDefault="00F518FD" w:rsidP="0019054B">
            <w:pP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D55C2" w14:textId="4164F600" w:rsidR="00F518FD" w:rsidRPr="00834EF5" w:rsidRDefault="00F518FD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F518FD" w:rsidRPr="00834EF5" w14:paraId="143587BC" w14:textId="593E4566" w:rsidTr="00F518FD">
        <w:trPr>
          <w:trHeight w:hRule="exact" w:val="12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5AEE35" w14:textId="77777777" w:rsidR="00F518FD" w:rsidRPr="00834EF5" w:rsidRDefault="00F518FD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9419A0" w14:textId="58EC5C92" w:rsidR="00F518FD" w:rsidRPr="00834EF5" w:rsidRDefault="00F518FD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commentRangeStart w:id="61"/>
            <w:r w:rsidRPr="00834EF5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 xml:space="preserve">Сравнение долей одного целого. </w:t>
            </w:r>
            <w:commentRangeEnd w:id="61"/>
            <w:r w:rsidR="0050436D" w:rsidRPr="00834EF5">
              <w:rPr>
                <w:rStyle w:val="aff9"/>
                <w:rFonts w:ascii="Times New Roman" w:hAnsi="Times New Roman" w:cs="Times New Roman"/>
              </w:rPr>
              <w:commentReference w:id="61"/>
            </w:r>
          </w:p>
          <w:p w14:paraId="567152A0" w14:textId="03A7D6E9" w:rsidR="00F518FD" w:rsidRPr="00834EF5" w:rsidRDefault="00F518FD" w:rsidP="0019054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szCs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&lt;Нет в учебнике&gt;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7BA921" w14:textId="10334BCC" w:rsidR="00F518FD" w:rsidRPr="00834EF5" w:rsidRDefault="00F518FD" w:rsidP="0019054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C79084" w14:textId="77777777" w:rsidR="00F518FD" w:rsidRPr="00834EF5" w:rsidRDefault="00F518FD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FFF7A3" w14:textId="77777777" w:rsidR="00F518FD" w:rsidRPr="00834EF5" w:rsidRDefault="00F518FD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CC0055" w14:textId="77777777" w:rsidR="00F518FD" w:rsidRPr="00834EF5" w:rsidRDefault="00F518FD" w:rsidP="0019054B">
            <w:pP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94D5F" w14:textId="6866D91C" w:rsidR="00F518FD" w:rsidRPr="00834EF5" w:rsidRDefault="00F518FD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F518FD" w:rsidRPr="00834EF5" w14:paraId="727527D1" w14:textId="4CA40833" w:rsidTr="00F518FD">
        <w:trPr>
          <w:trHeight w:hRule="exact" w:val="12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A60F84" w14:textId="77777777" w:rsidR="00F518FD" w:rsidRPr="00834EF5" w:rsidRDefault="00F518FD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6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100635" w14:textId="4ECAFB7D" w:rsidR="00F518FD" w:rsidRPr="00834EF5" w:rsidRDefault="00F518FD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commentRangeStart w:id="62"/>
            <w:r w:rsidRPr="00834EF5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Нахождение доли от величины, величины по ее доле</w:t>
            </w:r>
            <w:commentRangeEnd w:id="62"/>
            <w:r w:rsidRPr="00834EF5">
              <w:rPr>
                <w:rStyle w:val="aff9"/>
                <w:rFonts w:ascii="Times New Roman" w:hAnsi="Times New Roman" w:cs="Times New Roman"/>
              </w:rPr>
              <w:commentReference w:id="62"/>
            </w:r>
          </w:p>
          <w:p w14:paraId="07AE0908" w14:textId="7E6F3500" w:rsidR="00F518FD" w:rsidRPr="00834EF5" w:rsidRDefault="00F518FD" w:rsidP="0019054B">
            <w:pPr>
              <w:autoSpaceDE w:val="0"/>
              <w:autoSpaceDN w:val="0"/>
              <w:spacing w:before="96" w:after="0" w:line="230" w:lineRule="auto"/>
              <w:ind w:left="72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szCs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szCs w:val="24"/>
                <w:lang w:val="ru-RU"/>
              </w:rPr>
              <w:t>&lt;Нет в учебнике&gt;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9D35B9" w14:textId="016308E7" w:rsidR="00F518FD" w:rsidRPr="00834EF5" w:rsidRDefault="00F518FD" w:rsidP="0019054B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560BBC" w14:textId="77777777" w:rsidR="00F518FD" w:rsidRPr="00834EF5" w:rsidRDefault="00F518FD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0CE07E" w14:textId="77777777" w:rsidR="00F518FD" w:rsidRPr="00834EF5" w:rsidRDefault="00F518FD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0D40A1" w14:textId="77777777" w:rsidR="00F518FD" w:rsidRPr="00834EF5" w:rsidRDefault="00F518FD" w:rsidP="0019054B">
            <w:pP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B5E20" w14:textId="464628DA" w:rsidR="00F518FD" w:rsidRPr="00834EF5" w:rsidRDefault="00F518FD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834EF5" w14:paraId="1ED3618E" w14:textId="77777777" w:rsidTr="00F518FD">
        <w:trPr>
          <w:trHeight w:hRule="exact" w:val="18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2E7D15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815BA7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Что узнали. Чему научились.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A60B62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0F6FCA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407345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930492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231B19" w14:textId="77777777" w:rsidR="0019054B" w:rsidRPr="00834EF5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Тестирован Самооценка с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использованием «Оценочного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листа»;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ие;  </w:t>
            </w:r>
          </w:p>
        </w:tc>
      </w:tr>
      <w:tr w:rsidR="0019054B" w:rsidRPr="00834EF5" w14:paraId="4EE1F308" w14:textId="77777777" w:rsidTr="00F518FD">
        <w:trPr>
          <w:trHeight w:hRule="exact" w:val="11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524566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3D3877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Проверочная работа №4 «Умножение и деление на однозначное число»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AC01FA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D49801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D84371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A0212A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251D4C" w14:textId="77777777" w:rsidR="0019054B" w:rsidRPr="00834EF5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Письменный контроль </w:t>
            </w:r>
          </w:p>
        </w:tc>
      </w:tr>
      <w:tr w:rsidR="0019054B" w:rsidRPr="00834EF5" w14:paraId="1297FDEB" w14:textId="77777777" w:rsidTr="00F518FD">
        <w:trPr>
          <w:trHeight w:hRule="exact" w:val="11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CCBC66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DA7C7B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Анализ проверочной работы.</w:t>
            </w:r>
          </w:p>
          <w:p w14:paraId="00646468" w14:textId="477EBC41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commentRangeStart w:id="63"/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Умножение и деление на однозначное число. </w:t>
            </w:r>
            <w:commentRangeEnd w:id="63"/>
            <w:r w:rsidRPr="00834EF5">
              <w:rPr>
                <w:rStyle w:val="aff9"/>
                <w:rFonts w:ascii="Times New Roman" w:hAnsi="Times New Roman" w:cs="Times New Roman"/>
              </w:rPr>
              <w:commentReference w:id="63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6CAAF9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E7C6FC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C98013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431A2B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4F9F1E" w14:textId="77777777" w:rsidR="0019054B" w:rsidRPr="00834EF5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</w:tr>
      <w:tr w:rsidR="0019054B" w:rsidRPr="00834EF5" w14:paraId="40F78D4B" w14:textId="77777777" w:rsidTr="00F518FD">
        <w:trPr>
          <w:trHeight w:hRule="exact" w:val="11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354EA6" w14:textId="53E65CB0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1720DB" w14:textId="47190631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. </w:t>
            </w:r>
            <w:commentRangeStart w:id="64"/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Величины. Единицы скорости (километры в час, метры в минуту, метры в секунду).</w:t>
            </w:r>
            <w:commentRangeEnd w:id="64"/>
            <w:r w:rsidRPr="00834EF5">
              <w:rPr>
                <w:rStyle w:val="aff9"/>
                <w:rFonts w:ascii="Times New Roman" w:hAnsi="Times New Roman" w:cs="Times New Roman"/>
              </w:rPr>
              <w:commentReference w:id="64"/>
            </w:r>
          </w:p>
          <w:p w14:paraId="3F543046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CCC88C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36518B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E2FB31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CB5B66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7E0E4E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834EF5" w14:paraId="748FD56C" w14:textId="77777777" w:rsidTr="00F518FD">
        <w:trPr>
          <w:trHeight w:hRule="exact" w:val="13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F4509B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C54CC1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</w:pPr>
            <w:commentRangeStart w:id="65"/>
            <w:r w:rsidRPr="00834EF5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Таблица единиц скорости. Соотношение между единицами в пределах 100 000</w:t>
            </w:r>
          </w:p>
          <w:p w14:paraId="721E9174" w14:textId="2588980B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&lt;Нет в учебнике&gt;</w:t>
            </w:r>
            <w:commentRangeEnd w:id="65"/>
            <w:r w:rsidRPr="00834EF5">
              <w:rPr>
                <w:rStyle w:val="aff9"/>
                <w:rFonts w:ascii="Times New Roman" w:hAnsi="Times New Roman" w:cs="Times New Roman"/>
              </w:rPr>
              <w:commentReference w:id="65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BF0D66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71B814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AFAFAF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F38CEF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72AE27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834EF5" w14:paraId="4EF0D16A" w14:textId="77777777" w:rsidTr="00F518FD">
        <w:trPr>
          <w:trHeight w:hRule="exact" w:val="18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FB8679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629BB5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66"/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Текстовые задачи. Анализ зависимостей, характеризующих процессы: движения (скорость, время, пройденный путь) и решение соответствующих задач</w:t>
            </w:r>
            <w:commentRangeEnd w:id="66"/>
            <w:r w:rsidRPr="00834EF5">
              <w:rPr>
                <w:rStyle w:val="aff9"/>
                <w:rFonts w:ascii="Times New Roman" w:hAnsi="Times New Roman" w:cs="Times New Roman"/>
              </w:rPr>
              <w:commentReference w:id="66"/>
            </w:r>
          </w:p>
          <w:p w14:paraId="29FC6119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25B69A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DB0678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93D8DF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F3D473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2A4047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834EF5" w14:paraId="30451619" w14:textId="77777777" w:rsidTr="00F518FD">
        <w:trPr>
          <w:trHeight w:hRule="exact" w:val="12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9E9F76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581E13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67"/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Решение задач на движение. </w:t>
            </w:r>
            <w:commentRangeEnd w:id="67"/>
            <w:r w:rsidRPr="00834EF5">
              <w:rPr>
                <w:rStyle w:val="aff9"/>
                <w:rFonts w:ascii="Times New Roman" w:hAnsi="Times New Roman" w:cs="Times New Roman"/>
              </w:rPr>
              <w:commentReference w:id="67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869F30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95B7A5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B33285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A602A4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C01DD4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834EF5" w14:paraId="754BF612" w14:textId="77777777" w:rsidTr="00F518FD">
        <w:trPr>
          <w:trHeight w:hRule="exact" w:val="12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6D8CE1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C27EBD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«Странички для любознательных». Задачи-расчеты.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84DAD2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CB930A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D4BDEE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86F806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E5F099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834EF5" w14:paraId="7C9F7142" w14:textId="77777777" w:rsidTr="00F518FD">
        <w:trPr>
          <w:trHeight w:hRule="exact" w:val="12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2BFE3B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C51AA3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Проверочная работа № 5 «Скорость. Время. Расстояние»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9BCD23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197D2C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E3E970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7F291B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58CC39" w14:textId="77777777" w:rsidR="0019054B" w:rsidRPr="00834EF5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Письменный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  <w:t>контроль</w:t>
            </w:r>
          </w:p>
        </w:tc>
      </w:tr>
      <w:tr w:rsidR="0019054B" w:rsidRPr="00834EF5" w14:paraId="139F1E07" w14:textId="77777777" w:rsidTr="00F518FD">
        <w:trPr>
          <w:trHeight w:hRule="exact" w:val="12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C8E6EB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4F7540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68"/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Умножение числа на произведение</w:t>
            </w:r>
            <w:commentRangeEnd w:id="68"/>
            <w:r w:rsidRPr="00834EF5">
              <w:rPr>
                <w:rStyle w:val="aff9"/>
                <w:rFonts w:ascii="Times New Roman" w:hAnsi="Times New Roman" w:cs="Times New Roman"/>
              </w:rPr>
              <w:commentReference w:id="68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51F4B6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25C981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B0161C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4CE525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FFA664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834EF5" w14:paraId="05D6300D" w14:textId="77777777" w:rsidTr="00F518FD">
        <w:trPr>
          <w:trHeight w:hRule="exact" w:val="12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4FA1E5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02C69A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69"/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Письменное умножение на число, оканчивающееся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нулями</w:t>
            </w:r>
            <w:commentRangeEnd w:id="69"/>
            <w:r w:rsidRPr="00834EF5">
              <w:rPr>
                <w:rStyle w:val="aff9"/>
                <w:rFonts w:ascii="Times New Roman" w:hAnsi="Times New Roman" w:cs="Times New Roman"/>
              </w:rPr>
              <w:commentReference w:id="69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89D7D0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29268C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B8967C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71F3C8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A2063C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834EF5" w14:paraId="77CB0051" w14:textId="77777777" w:rsidTr="00F518FD">
        <w:trPr>
          <w:trHeight w:hRule="exact" w:val="9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FE06C4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564ED8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70"/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Умножение двух чисел, оканчивающихся нулями.</w:t>
            </w:r>
            <w:commentRangeEnd w:id="70"/>
            <w:r w:rsidRPr="00834EF5">
              <w:rPr>
                <w:rStyle w:val="aff9"/>
                <w:rFonts w:ascii="Times New Roman" w:hAnsi="Times New Roman" w:cs="Times New Roman"/>
              </w:rPr>
              <w:commentReference w:id="70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1B6C71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1BF8D3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25A552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441F91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7BE347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834EF5" w14:paraId="7F7B2747" w14:textId="77777777" w:rsidTr="00F518FD">
        <w:trPr>
          <w:trHeight w:hRule="exact" w:val="12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D82859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90C12A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71"/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Задачи на одновременное встречное движение</w:t>
            </w:r>
            <w:commentRangeEnd w:id="71"/>
            <w:r w:rsidRPr="00834EF5">
              <w:rPr>
                <w:rStyle w:val="aff9"/>
                <w:rFonts w:ascii="Times New Roman" w:hAnsi="Times New Roman" w:cs="Times New Roman"/>
              </w:rPr>
              <w:commentReference w:id="71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4F3222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43464E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ECCCDD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7C32C6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B48C67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834EF5" w14:paraId="5BF2F3A9" w14:textId="77777777" w:rsidTr="00F518FD">
        <w:trPr>
          <w:trHeight w:hRule="exact" w:val="11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29EC328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FB1B2D2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72"/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Перестановка и группировка множителей. </w:t>
            </w:r>
            <w:commentRangeEnd w:id="72"/>
            <w:r w:rsidRPr="00834EF5">
              <w:rPr>
                <w:rStyle w:val="aff9"/>
                <w:rFonts w:ascii="Times New Roman" w:hAnsi="Times New Roman" w:cs="Times New Roman"/>
              </w:rPr>
              <w:commentReference w:id="72"/>
            </w:r>
          </w:p>
          <w:p w14:paraId="2F25DB3C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«Странички для любознательных»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A58686F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CAB49C9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23A673B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59719A7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0BFDFA2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834EF5" w14:paraId="5184E425" w14:textId="77777777" w:rsidTr="00F518FD">
        <w:trPr>
          <w:trHeight w:hRule="exact" w:val="11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27A81E0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0D52766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73"/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Деление числа на произведение</w:t>
            </w:r>
            <w:commentRangeEnd w:id="73"/>
            <w:r w:rsidRPr="00834EF5">
              <w:rPr>
                <w:rStyle w:val="aff9"/>
                <w:rFonts w:ascii="Times New Roman" w:hAnsi="Times New Roman" w:cs="Times New Roman"/>
              </w:rPr>
              <w:commentReference w:id="73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C55304D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B2AAEF3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F866F5D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36B2518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07AC930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834EF5" w14:paraId="3458FB54" w14:textId="77777777" w:rsidTr="00F518FD">
        <w:trPr>
          <w:trHeight w:hRule="exact" w:val="11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23131A3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44A1E04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Деление на 10, 100, 1000</w:t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 </w:t>
            </w:r>
          </w:p>
          <w:p w14:paraId="0A6E7D90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74"/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Деление с остатком на 10, 100, 1000</w:t>
            </w:r>
            <w:commentRangeEnd w:id="74"/>
            <w:r w:rsidRPr="00834EF5">
              <w:rPr>
                <w:rStyle w:val="aff9"/>
                <w:rFonts w:ascii="Times New Roman" w:hAnsi="Times New Roman" w:cs="Times New Roman"/>
              </w:rPr>
              <w:commentReference w:id="74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BD3A553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17A3AD8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9303435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94F9085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C683228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834EF5" w14:paraId="749CD072" w14:textId="77777777" w:rsidTr="009A43BB">
        <w:trPr>
          <w:trHeight w:hRule="exact" w:val="126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54AE9457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487DAABE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</w:pPr>
            <w:commentRangeStart w:id="75"/>
            <w:r w:rsidRPr="00834EF5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Задача с величинами «цена», «количество», «стоимость».</w:t>
            </w:r>
          </w:p>
          <w:p w14:paraId="180C0C66" w14:textId="043D96DF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&lt;Нет в учебнике&gt;</w:t>
            </w:r>
            <w:commentRangeEnd w:id="75"/>
            <w:r w:rsidRPr="00834EF5">
              <w:rPr>
                <w:rStyle w:val="aff9"/>
                <w:rFonts w:ascii="Times New Roman" w:hAnsi="Times New Roman" w:cs="Times New Roman"/>
              </w:rPr>
              <w:commentReference w:id="75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21446293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578659BF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582DE501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73B7316D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55F0092C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834EF5" w14:paraId="0637FC00" w14:textId="77777777" w:rsidTr="00F518FD">
        <w:trPr>
          <w:trHeight w:hRule="exact" w:val="11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EF5A218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  <w:commentRangeStart w:id="76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0585625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Письменное деление на число, оканчивающееся нулями.</w:t>
            </w:r>
            <w:commentRangeEnd w:id="76"/>
            <w:r w:rsidRPr="00834EF5">
              <w:rPr>
                <w:rStyle w:val="aff9"/>
                <w:rFonts w:ascii="Times New Roman" w:hAnsi="Times New Roman" w:cs="Times New Roman"/>
              </w:rPr>
              <w:commentReference w:id="76"/>
            </w:r>
          </w:p>
          <w:p w14:paraId="07EDCB12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8942E4E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7C14C16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D90DB75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93FEDE5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4965497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834EF5" w14:paraId="016ACE16" w14:textId="77777777" w:rsidTr="00F518FD">
        <w:trPr>
          <w:trHeight w:hRule="exact" w:val="11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CCB48FE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DBC0C92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77"/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Задачи на движение в противоположных направлениях</w:t>
            </w:r>
            <w:commentRangeEnd w:id="77"/>
            <w:r w:rsidRPr="00834EF5">
              <w:rPr>
                <w:rStyle w:val="aff9"/>
                <w:rFonts w:ascii="Times New Roman" w:hAnsi="Times New Roman" w:cs="Times New Roman"/>
              </w:rPr>
              <w:commentReference w:id="77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23AFDC8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C2692BC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ED80F2A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1CA9913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45F2712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834EF5" w14:paraId="5CD35DFA" w14:textId="77777777" w:rsidTr="009A43BB">
        <w:trPr>
          <w:trHeight w:hRule="exact" w:val="11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7970CEDF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77BD39A5" w14:textId="08A6E202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 xml:space="preserve">Задачи на движение в одном направлении </w:t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&lt;Нет в учебнике&gt;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31596541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4D8E4142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656A683A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3E2D5E73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6D8D3266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834EF5" w14:paraId="0C38AF46" w14:textId="77777777" w:rsidTr="009A43BB">
        <w:trPr>
          <w:trHeight w:hRule="exact" w:val="11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33C92174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46152C9E" w14:textId="05392991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70C0"/>
                <w:w w:val="98"/>
                <w:sz w:val="24"/>
                <w:lang w:val="ru-RU"/>
              </w:rPr>
              <w:t>Задачи на движение по реке</w:t>
            </w:r>
          </w:p>
          <w:p w14:paraId="7CFC540C" w14:textId="77314F49" w:rsidR="0019054B" w:rsidRPr="00834EF5" w:rsidRDefault="0019054B" w:rsidP="0019054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&lt;Нет в учебнике&gt;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355D7C32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5E7258FD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63CCBF0B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40CA00BB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208AE9D1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834EF5" w14:paraId="6B3F6D48" w14:textId="77777777" w:rsidTr="00F518FD">
        <w:trPr>
          <w:trHeight w:hRule="exact" w:val="11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5A8DAAE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9DA45A3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Что узнали. Чему научились.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5AE64F0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E634C84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27B2B37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A35867E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2755B62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834EF5" w14:paraId="444A626C" w14:textId="77777777" w:rsidTr="00F518FD">
        <w:trPr>
          <w:trHeight w:hRule="exact" w:val="11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B504337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12F80A7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Наши проекты «Сборник математических задач»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6676142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70AEB9A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8FD6FDA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DB8D02B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616D085" w14:textId="77777777" w:rsidR="0019054B" w:rsidRPr="00834EF5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Практическая работа</w:t>
            </w:r>
          </w:p>
        </w:tc>
      </w:tr>
      <w:tr w:rsidR="0019054B" w:rsidRPr="00834EF5" w14:paraId="339975B2" w14:textId="77777777" w:rsidTr="00F518FD">
        <w:trPr>
          <w:trHeight w:hRule="exact" w:val="11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4AE967C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8CFF74C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78"/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Умножение числа на сумму</w:t>
            </w:r>
            <w:commentRangeEnd w:id="78"/>
            <w:r w:rsidRPr="00834EF5">
              <w:rPr>
                <w:rStyle w:val="aff9"/>
                <w:rFonts w:ascii="Times New Roman" w:hAnsi="Times New Roman" w:cs="Times New Roman"/>
              </w:rPr>
              <w:commentReference w:id="78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D4F2050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F9760A6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D639400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03199B8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9E2F9E5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834EF5" w14:paraId="5D13B4EC" w14:textId="77777777" w:rsidTr="00F518FD">
        <w:trPr>
          <w:trHeight w:hRule="exact" w:val="18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450DA6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2966ED" w14:textId="77777777" w:rsidR="0019054B" w:rsidRPr="00834EF5" w:rsidRDefault="0019054B" w:rsidP="0019054B">
            <w:pPr>
              <w:autoSpaceDE w:val="0"/>
              <w:autoSpaceDN w:val="0"/>
              <w:spacing w:before="68" w:after="0"/>
              <w:ind w:left="72" w:right="144"/>
              <w:rPr>
                <w:rFonts w:ascii="Times New Roman" w:hAnsi="Times New Roman" w:cs="Times New Roman"/>
                <w:lang w:val="ru-RU"/>
              </w:rPr>
            </w:pPr>
            <w:commentRangeStart w:id="79"/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Письменное умножение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многозначных чисел на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двузначное число </w:t>
            </w:r>
            <w:commentRangeEnd w:id="79"/>
            <w:r w:rsidRPr="00834EF5">
              <w:rPr>
                <w:rStyle w:val="aff9"/>
                <w:rFonts w:ascii="Times New Roman" w:hAnsi="Times New Roman" w:cs="Times New Roman"/>
              </w:rPr>
              <w:commentReference w:id="79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5E9931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27D9D3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DC3224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7C7BA6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A070CA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834EF5" w14:paraId="38CA1C3C" w14:textId="77777777" w:rsidTr="00F518FD">
        <w:trPr>
          <w:trHeight w:hRule="exact" w:val="18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109CC5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5B2602" w14:textId="77777777" w:rsidR="0019054B" w:rsidRPr="00834EF5" w:rsidRDefault="0019054B" w:rsidP="0019054B">
            <w:pPr>
              <w:autoSpaceDE w:val="0"/>
              <w:autoSpaceDN w:val="0"/>
              <w:spacing w:before="6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80"/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Письменное умножение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многозначных чисел на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двузначное число</w:t>
            </w:r>
            <w:commentRangeEnd w:id="80"/>
            <w:r w:rsidRPr="00834EF5">
              <w:rPr>
                <w:rStyle w:val="aff9"/>
                <w:rFonts w:ascii="Times New Roman" w:hAnsi="Times New Roman" w:cs="Times New Roman"/>
              </w:rPr>
              <w:commentReference w:id="80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CDD88C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F920B7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68EC9E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4A1E99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84AC12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834EF5" w14:paraId="6B552BE4" w14:textId="77777777" w:rsidTr="00F518FD">
        <w:trPr>
          <w:trHeight w:hRule="exact" w:val="18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AA00A4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E75B0F" w14:textId="77777777" w:rsidR="0019054B" w:rsidRPr="00834EF5" w:rsidRDefault="0019054B" w:rsidP="0019054B">
            <w:pPr>
              <w:autoSpaceDE w:val="0"/>
              <w:autoSpaceDN w:val="0"/>
              <w:spacing w:before="6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81"/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Решение задач на нахождение неизвестных по двум разностям</w:t>
            </w:r>
            <w:commentRangeEnd w:id="81"/>
            <w:r w:rsidRPr="00834EF5">
              <w:rPr>
                <w:rStyle w:val="aff9"/>
                <w:rFonts w:ascii="Times New Roman" w:hAnsi="Times New Roman" w:cs="Times New Roman"/>
              </w:rPr>
              <w:commentReference w:id="81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9D333B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C31DAC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563504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3C92B9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D5ACDB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834EF5" w14:paraId="03884808" w14:textId="77777777" w:rsidTr="00F518FD">
        <w:trPr>
          <w:trHeight w:hRule="exact" w:val="156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81BDF8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619B8D" w14:textId="77777777" w:rsidR="0019054B" w:rsidRPr="00834EF5" w:rsidRDefault="0019054B" w:rsidP="0019054B">
            <w:pPr>
              <w:autoSpaceDE w:val="0"/>
              <w:autoSpaceDN w:val="0"/>
              <w:spacing w:before="6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Что узнали. Чему научились.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993C7F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B2D0E5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04A54C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465914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D459DE" w14:textId="77777777" w:rsidR="0019054B" w:rsidRPr="00834EF5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Тестирование; Самооценка с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использованием «Оценочного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листа»;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</w:r>
          </w:p>
        </w:tc>
      </w:tr>
      <w:tr w:rsidR="0019054B" w:rsidRPr="00834EF5" w14:paraId="5F493B4C" w14:textId="77777777" w:rsidTr="00F518FD">
        <w:trPr>
          <w:trHeight w:hRule="exact" w:val="14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401F18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F59A70" w14:textId="77777777" w:rsidR="0019054B" w:rsidRPr="00834EF5" w:rsidRDefault="0019054B" w:rsidP="0019054B">
            <w:pPr>
              <w:autoSpaceDE w:val="0"/>
              <w:autoSpaceDN w:val="0"/>
              <w:spacing w:before="68" w:after="0"/>
              <w:ind w:left="72" w:right="144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ru-RU"/>
              </w:rPr>
              <w:t>Проверочная работа № 6 «Умножение на двузначное число»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326F71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E9F0BB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C515FF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E985DF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C17242" w14:textId="77777777" w:rsidR="0019054B" w:rsidRPr="00834EF5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Письменный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  <w:t>контроль</w:t>
            </w:r>
          </w:p>
        </w:tc>
      </w:tr>
      <w:tr w:rsidR="0019054B" w:rsidRPr="00834EF5" w14:paraId="5FEB44FD" w14:textId="77777777" w:rsidTr="00F518FD">
        <w:trPr>
          <w:trHeight w:hRule="exact" w:val="15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74AD0D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1F8869" w14:textId="77777777" w:rsidR="0019054B" w:rsidRPr="00834EF5" w:rsidRDefault="0019054B" w:rsidP="0019054B">
            <w:pPr>
              <w:autoSpaceDE w:val="0"/>
              <w:autoSpaceDN w:val="0"/>
              <w:spacing w:before="6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Анализ проверочной работы.</w:t>
            </w:r>
          </w:p>
          <w:p w14:paraId="3EC1294B" w14:textId="77777777" w:rsidR="0019054B" w:rsidRPr="00834EF5" w:rsidRDefault="0019054B" w:rsidP="0019054B">
            <w:pPr>
              <w:autoSpaceDE w:val="0"/>
              <w:autoSpaceDN w:val="0"/>
              <w:spacing w:before="6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commentRangeStart w:id="82"/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Письменное деление на двузначное число </w:t>
            </w:r>
            <w:commentRangeEnd w:id="82"/>
            <w:r w:rsidRPr="00834EF5">
              <w:rPr>
                <w:rStyle w:val="aff9"/>
                <w:rFonts w:ascii="Times New Roman" w:hAnsi="Times New Roman" w:cs="Times New Roman"/>
              </w:rPr>
              <w:commentReference w:id="82"/>
            </w:r>
          </w:p>
          <w:p w14:paraId="1359F38C" w14:textId="77777777" w:rsidR="0019054B" w:rsidRPr="00834EF5" w:rsidRDefault="0019054B" w:rsidP="0019054B">
            <w:pPr>
              <w:autoSpaceDE w:val="0"/>
              <w:autoSpaceDN w:val="0"/>
              <w:spacing w:before="6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E0F867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A6909C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06A0FD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5AEE77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7B1BED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834EF5" w14:paraId="590F165B" w14:textId="77777777" w:rsidTr="00F518FD">
        <w:trPr>
          <w:trHeight w:hRule="exact" w:val="140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C27B58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  <w:commentRangeStart w:id="83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02CC37" w14:textId="77777777" w:rsidR="0019054B" w:rsidRPr="00834EF5" w:rsidRDefault="0019054B" w:rsidP="0019054B">
            <w:pPr>
              <w:autoSpaceDE w:val="0"/>
              <w:autoSpaceDN w:val="0"/>
              <w:spacing w:before="68" w:after="0"/>
              <w:ind w:left="72" w:right="144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Письменное деление многозначных чисел на двузначное число с остатком</w:t>
            </w:r>
            <w:commentRangeEnd w:id="83"/>
            <w:r w:rsidRPr="00834EF5">
              <w:rPr>
                <w:rStyle w:val="aff9"/>
                <w:rFonts w:ascii="Times New Roman" w:hAnsi="Times New Roman" w:cs="Times New Roman"/>
              </w:rPr>
              <w:commentReference w:id="83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612D60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169C14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6EB429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025D58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C3A148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834EF5" w14:paraId="0A881561" w14:textId="77777777" w:rsidTr="00F518FD">
        <w:trPr>
          <w:trHeight w:hRule="exact" w:val="24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D97AAD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43FB9D" w14:textId="75AED0D4" w:rsidR="0019054B" w:rsidRPr="00834EF5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commentRangeStart w:id="84"/>
            <w:r w:rsidRPr="00834EF5">
              <w:rPr>
                <w:rFonts w:ascii="Times New Roman" w:hAnsi="Times New Roman" w:cs="Times New Roman"/>
                <w:color w:val="0070C0"/>
                <w:lang w:val="ru-RU"/>
              </w:rPr>
              <w:t xml:space="preserve">Равенство, содержащее </w:t>
            </w:r>
            <w:r w:rsidRPr="00834EF5">
              <w:rPr>
                <w:rFonts w:ascii="Times New Roman" w:hAnsi="Times New Roman" w:cs="Times New Roman"/>
                <w:color w:val="0070C0"/>
                <w:lang w:val="ru-RU"/>
              </w:rPr>
              <w:br/>
              <w:t xml:space="preserve">неизвестный компонент </w:t>
            </w:r>
            <w:r w:rsidRPr="00834EF5">
              <w:rPr>
                <w:rFonts w:ascii="Times New Roman" w:hAnsi="Times New Roman" w:cs="Times New Roman"/>
                <w:color w:val="0070C0"/>
                <w:lang w:val="ru-RU"/>
              </w:rPr>
              <w:br/>
              <w:t xml:space="preserve">арифметического действия </w:t>
            </w:r>
            <w:r w:rsidRPr="00834EF5">
              <w:rPr>
                <w:rFonts w:ascii="Times New Roman" w:hAnsi="Times New Roman" w:cs="Times New Roman"/>
                <w:b/>
                <w:color w:val="0070C0"/>
                <w:lang w:val="ru-RU"/>
              </w:rPr>
              <w:t>деления с остатком</w:t>
            </w:r>
            <w:r w:rsidRPr="00834EF5">
              <w:rPr>
                <w:rFonts w:ascii="Times New Roman" w:hAnsi="Times New Roman" w:cs="Times New Roman"/>
                <w:color w:val="0070C0"/>
                <w:lang w:val="ru-RU"/>
              </w:rPr>
              <w:t xml:space="preserve">: запись, нахождение неизвестного компонента          </w:t>
            </w:r>
            <w:commentRangeEnd w:id="84"/>
            <w:r w:rsidR="0050436D" w:rsidRPr="00834EF5">
              <w:rPr>
                <w:rStyle w:val="aff9"/>
                <w:rFonts w:ascii="Times New Roman" w:hAnsi="Times New Roman" w:cs="Times New Roman"/>
              </w:rPr>
              <w:commentReference w:id="84"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&lt;Нет в учебнике&gt;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189BCA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1D617C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31A85D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14DB37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2AA852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834EF5" w14:paraId="58B072B9" w14:textId="77777777" w:rsidTr="00F518FD">
        <w:trPr>
          <w:trHeight w:hRule="exact" w:val="156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A8D792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62D1C1" w14:textId="77777777" w:rsidR="0019054B" w:rsidRPr="00834EF5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commentRangeStart w:id="85"/>
            <w:r w:rsidRPr="00834EF5">
              <w:rPr>
                <w:rFonts w:ascii="Times New Roman" w:hAnsi="Times New Roman" w:cs="Times New Roman"/>
                <w:lang w:val="ru-RU"/>
              </w:rPr>
              <w:t>Письменное деление многозначных чисел на двузначное число (по плану)</w:t>
            </w:r>
            <w:commentRangeEnd w:id="85"/>
            <w:r w:rsidRPr="00834EF5">
              <w:rPr>
                <w:rStyle w:val="aff9"/>
                <w:rFonts w:ascii="Times New Roman" w:hAnsi="Times New Roman" w:cs="Times New Roman"/>
              </w:rPr>
              <w:commentReference w:id="85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15D187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13D78D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40F5D8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242D19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E2D274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834EF5" w14:paraId="3571A74D" w14:textId="77777777" w:rsidTr="00F518FD">
        <w:trPr>
          <w:trHeight w:hRule="exact" w:val="156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2E1819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5F3857" w14:textId="77777777" w:rsidR="0019054B" w:rsidRPr="00834EF5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commentRangeStart w:id="86"/>
            <w:r w:rsidRPr="00834EF5">
              <w:rPr>
                <w:rFonts w:ascii="Times New Roman" w:hAnsi="Times New Roman" w:cs="Times New Roman"/>
                <w:lang w:val="ru-RU"/>
              </w:rPr>
              <w:t>Письменное деление на двузначное число (цифра частного находится способом проб)</w:t>
            </w:r>
            <w:commentRangeEnd w:id="86"/>
            <w:r w:rsidRPr="00834EF5">
              <w:rPr>
                <w:rStyle w:val="aff9"/>
                <w:rFonts w:ascii="Times New Roman" w:hAnsi="Times New Roman" w:cs="Times New Roman"/>
              </w:rPr>
              <w:commentReference w:id="86"/>
            </w:r>
          </w:p>
          <w:p w14:paraId="1B0169D4" w14:textId="77777777" w:rsidR="0019054B" w:rsidRPr="00834EF5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45A62F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052D72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AD3620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021696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292B5F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834EF5" w14:paraId="304C7C6B" w14:textId="77777777" w:rsidTr="00F518FD">
        <w:trPr>
          <w:trHeight w:hRule="exact" w:val="8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2C1794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91641B" w14:textId="77777777" w:rsidR="0019054B" w:rsidRPr="00834EF5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hAnsi="Times New Roman" w:cs="Times New Roman"/>
                <w:lang w:val="ru-RU"/>
              </w:rPr>
              <w:t>Решение задач.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BA2366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ECAD63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C484AE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22FF9E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B54CB4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834EF5" w14:paraId="4641EBD9" w14:textId="77777777" w:rsidTr="00F518FD">
        <w:trPr>
          <w:trHeight w:hRule="exact" w:val="9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4DE56C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671DD4" w14:textId="77777777" w:rsidR="0019054B" w:rsidRPr="00834EF5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hAnsi="Times New Roman" w:cs="Times New Roman"/>
                <w:lang w:val="ru-RU"/>
              </w:rPr>
              <w:t>Письменное деление на двузначное число, оканчивающееся нулями.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F00D55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3C4783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9055AE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33B16D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2A8BCC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834EF5" w14:paraId="3E658B70" w14:textId="77777777" w:rsidTr="00F518FD">
        <w:trPr>
          <w:trHeight w:hRule="exact" w:val="9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01BC65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A5635A" w14:textId="77777777" w:rsidR="0019054B" w:rsidRPr="00834EF5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commentRangeStart w:id="87"/>
            <w:r w:rsidRPr="00834EF5">
              <w:rPr>
                <w:rFonts w:ascii="Times New Roman" w:hAnsi="Times New Roman" w:cs="Times New Roman"/>
                <w:lang w:val="ru-RU"/>
              </w:rPr>
              <w:t>Письменное деление на двузначное число (в записи частного есть нули</w:t>
            </w:r>
            <w:commentRangeEnd w:id="87"/>
            <w:r w:rsidRPr="00834EF5">
              <w:rPr>
                <w:rStyle w:val="aff9"/>
                <w:rFonts w:ascii="Times New Roman" w:hAnsi="Times New Roman" w:cs="Times New Roman"/>
              </w:rPr>
              <w:commentReference w:id="87"/>
            </w:r>
            <w:r w:rsidRPr="00834EF5">
              <w:rPr>
                <w:rFonts w:ascii="Times New Roman" w:hAnsi="Times New Roman" w:cs="Times New Roman"/>
                <w:lang w:val="ru-RU"/>
              </w:rPr>
              <w:t>)</w:t>
            </w:r>
          </w:p>
          <w:p w14:paraId="66E16CC7" w14:textId="77777777" w:rsidR="0019054B" w:rsidRPr="00834EF5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16FC83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E20ED9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606BFC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1B4B28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1F289A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834EF5" w14:paraId="12019B27" w14:textId="77777777" w:rsidTr="00F518FD">
        <w:trPr>
          <w:trHeight w:hRule="exact" w:val="9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A32C51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E7F718" w14:textId="77777777" w:rsidR="0019054B" w:rsidRPr="00834EF5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commentRangeStart w:id="88"/>
            <w:r w:rsidRPr="00834EF5">
              <w:rPr>
                <w:rFonts w:ascii="Times New Roman" w:hAnsi="Times New Roman" w:cs="Times New Roman"/>
                <w:lang w:val="ru-RU"/>
              </w:rPr>
              <w:t>Задачи с величинами «производительность», «время», «работа»</w:t>
            </w:r>
            <w:commentRangeEnd w:id="88"/>
            <w:r w:rsidRPr="00834EF5">
              <w:rPr>
                <w:rStyle w:val="aff9"/>
                <w:rFonts w:ascii="Times New Roman" w:hAnsi="Times New Roman" w:cs="Times New Roman"/>
              </w:rPr>
              <w:commentReference w:id="88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FF1B21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C0786F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D9240C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48C584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CE14D3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834EF5" w14:paraId="69215293" w14:textId="77777777" w:rsidTr="00F518FD">
        <w:trPr>
          <w:trHeight w:hRule="exact" w:val="16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A9EFFF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68F8C2" w14:textId="03090949" w:rsidR="0019054B" w:rsidRPr="00834EF5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commentRangeStart w:id="89"/>
            <w:r w:rsidRPr="00834EF5">
              <w:rPr>
                <w:rFonts w:ascii="Times New Roman" w:hAnsi="Times New Roman" w:cs="Times New Roman"/>
                <w:color w:val="0070C0"/>
                <w:lang w:val="ru-RU"/>
              </w:rPr>
              <w:t xml:space="preserve">Числовое выражение, содержащее действия сложения, вычитания, умножения и деления (без скобок, со скобками)                                </w:t>
            </w:r>
            <w:commentRangeEnd w:id="89"/>
            <w:r w:rsidRPr="00834EF5">
              <w:rPr>
                <w:rStyle w:val="aff9"/>
                <w:rFonts w:ascii="Times New Roman" w:hAnsi="Times New Roman" w:cs="Times New Roman"/>
              </w:rPr>
              <w:commentReference w:id="89"/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&lt;Нет в учебнике&gt;</w:t>
            </w:r>
          </w:p>
          <w:p w14:paraId="521BEC43" w14:textId="77777777" w:rsidR="0019054B" w:rsidRPr="00834EF5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43B29D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27F693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2B0819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E25E60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4B8B07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834EF5" w14:paraId="7A33BF2B" w14:textId="77777777" w:rsidTr="00F518FD">
        <w:trPr>
          <w:trHeight w:hRule="exact" w:val="9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69B2BC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FAAE42" w14:textId="77777777" w:rsidR="0019054B" w:rsidRPr="00834EF5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hAnsi="Times New Roman" w:cs="Times New Roman"/>
                <w:lang w:val="ru-RU"/>
              </w:rPr>
              <w:t>«Странички любознательных»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FC239E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EF5829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160F17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4D91F1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E480F4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834EF5" w14:paraId="0501B1A5" w14:textId="77777777" w:rsidTr="00F518FD">
        <w:trPr>
          <w:trHeight w:hRule="exact" w:val="9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C3C30B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1E6898" w14:textId="77777777" w:rsidR="0019054B" w:rsidRPr="00834EF5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b/>
                <w:lang w:val="ru-RU"/>
              </w:rPr>
            </w:pPr>
            <w:r w:rsidRPr="00834EF5">
              <w:rPr>
                <w:rFonts w:ascii="Times New Roman" w:hAnsi="Times New Roman" w:cs="Times New Roman"/>
                <w:b/>
                <w:lang w:val="ru-RU"/>
              </w:rPr>
              <w:t>Проверочная работа №7 «Письменное деление на двузначные числа».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9F62C4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9CC0FB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A45DD6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B0AFF0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5A51D1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 xml:space="preserve">Письменный </w:t>
            </w:r>
            <w:r w:rsidRPr="00834EF5">
              <w:rPr>
                <w:rFonts w:ascii="Times New Roman" w:hAnsi="Times New Roman" w:cs="Times New Roman"/>
                <w:lang w:val="ru-RU"/>
              </w:rPr>
              <w:br/>
              <w:t>контроль</w:t>
            </w:r>
          </w:p>
        </w:tc>
      </w:tr>
      <w:tr w:rsidR="0019054B" w:rsidRPr="00834EF5" w14:paraId="1021419A" w14:textId="77777777" w:rsidTr="00F518FD">
        <w:trPr>
          <w:trHeight w:hRule="exact" w:val="16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64384D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D0A435" w14:textId="77777777" w:rsidR="0019054B" w:rsidRPr="00834EF5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commentRangeStart w:id="90"/>
            <w:r w:rsidRPr="00834EF5">
              <w:rPr>
                <w:rFonts w:ascii="Times New Roman" w:hAnsi="Times New Roman" w:cs="Times New Roman"/>
                <w:color w:val="0070C0"/>
                <w:lang w:val="ru-RU"/>
              </w:rPr>
              <w:t>Пространственные отношения и геометрические фигуры. Наглядные представления о симметрии</w:t>
            </w:r>
            <w:commentRangeEnd w:id="90"/>
            <w:r w:rsidR="0050436D" w:rsidRPr="00834EF5">
              <w:rPr>
                <w:rStyle w:val="aff9"/>
                <w:rFonts w:ascii="Times New Roman" w:hAnsi="Times New Roman" w:cs="Times New Roman"/>
              </w:rPr>
              <w:commentReference w:id="90"/>
            </w:r>
          </w:p>
          <w:p w14:paraId="7C0B40C9" w14:textId="56C15EB2" w:rsidR="0019054B" w:rsidRPr="00834EF5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&lt;Нет в учебнике&gt;</w:t>
            </w:r>
          </w:p>
          <w:p w14:paraId="0E3874FA" w14:textId="77777777" w:rsidR="0019054B" w:rsidRPr="00834EF5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EC47B4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8796A9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ABBC2B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5E913E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F6C646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834EF5" w14:paraId="73CFA8DE" w14:textId="77777777" w:rsidTr="00F518FD">
        <w:trPr>
          <w:trHeight w:hRule="exact" w:val="127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DE6013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189C67" w14:textId="77777777" w:rsidR="0019054B" w:rsidRPr="00834EF5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834EF5">
              <w:rPr>
                <w:rFonts w:ascii="Times New Roman" w:hAnsi="Times New Roman" w:cs="Times New Roman"/>
                <w:color w:val="0070C0"/>
                <w:lang w:val="ru-RU"/>
              </w:rPr>
              <w:t>Ось симметрии фигуры.</w:t>
            </w:r>
          </w:p>
          <w:p w14:paraId="491F63CE" w14:textId="77777777" w:rsidR="0019054B" w:rsidRPr="00834EF5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834EF5">
              <w:rPr>
                <w:rFonts w:ascii="Times New Roman" w:hAnsi="Times New Roman" w:cs="Times New Roman"/>
                <w:color w:val="0070C0"/>
                <w:lang w:val="ru-RU"/>
              </w:rPr>
              <w:t>Фигуры, имеющие ось симметрии</w:t>
            </w:r>
          </w:p>
          <w:p w14:paraId="57352403" w14:textId="16906463" w:rsidR="0019054B" w:rsidRPr="00834EF5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&lt;Нет в учебнике&gt;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B36607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5DD356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817E4F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D75E1D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4247F6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834EF5" w14:paraId="34C0582E" w14:textId="77777777" w:rsidTr="00F518FD">
        <w:trPr>
          <w:trHeight w:hRule="exact" w:val="9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8E3A46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5E3903" w14:textId="77777777" w:rsidR="0019054B" w:rsidRPr="00834EF5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834EF5">
              <w:rPr>
                <w:rFonts w:ascii="Times New Roman" w:hAnsi="Times New Roman" w:cs="Times New Roman"/>
                <w:color w:val="0070C0"/>
                <w:lang w:val="ru-RU"/>
              </w:rPr>
              <w:t>.</w:t>
            </w:r>
            <w:commentRangeStart w:id="91"/>
            <w:r w:rsidRPr="00834EF5">
              <w:rPr>
                <w:rFonts w:ascii="Times New Roman" w:hAnsi="Times New Roman" w:cs="Times New Roman"/>
                <w:color w:val="0070C0"/>
                <w:lang w:val="ru-RU"/>
              </w:rPr>
              <w:t>Построение геометрических фигур, симметричных заданным</w:t>
            </w:r>
            <w:commentRangeEnd w:id="91"/>
            <w:r w:rsidR="0050436D" w:rsidRPr="00834EF5">
              <w:rPr>
                <w:rStyle w:val="aff9"/>
                <w:rFonts w:ascii="Times New Roman" w:hAnsi="Times New Roman" w:cs="Times New Roman"/>
              </w:rPr>
              <w:commentReference w:id="91"/>
            </w:r>
          </w:p>
          <w:p w14:paraId="18BE2107" w14:textId="6A515664" w:rsidR="0019054B" w:rsidRPr="00834EF5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&lt;Нет в учебнике&gt;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05CF00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E31B73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A0EC8F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A0055E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FA8B56" w14:textId="77777777" w:rsidR="0019054B" w:rsidRPr="00834EF5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Практическая работа</w:t>
            </w:r>
          </w:p>
        </w:tc>
      </w:tr>
      <w:tr w:rsidR="0019054B" w:rsidRPr="00834EF5" w14:paraId="0F480010" w14:textId="77777777" w:rsidTr="00F518FD">
        <w:trPr>
          <w:trHeight w:hRule="exact" w:val="2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03B2CE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EF575C" w14:textId="77777777" w:rsidR="0019054B" w:rsidRPr="00834EF5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commentRangeStart w:id="92"/>
            <w:r w:rsidRPr="00834EF5">
              <w:rPr>
                <w:rFonts w:ascii="Times New Roman" w:hAnsi="Times New Roman" w:cs="Times New Roman"/>
                <w:color w:val="0070C0"/>
                <w:lang w:val="ru-RU"/>
              </w:rPr>
              <w:t xml:space="preserve">Окружность, круг: распознавание и изображение. Построение окружности заданного радиуса. </w:t>
            </w:r>
            <w:commentRangeEnd w:id="92"/>
            <w:r w:rsidR="0050436D" w:rsidRPr="00834EF5">
              <w:rPr>
                <w:rStyle w:val="aff9"/>
                <w:rFonts w:ascii="Times New Roman" w:hAnsi="Times New Roman" w:cs="Times New Roman"/>
              </w:rPr>
              <w:commentReference w:id="92"/>
            </w:r>
          </w:p>
          <w:p w14:paraId="62F74C0C" w14:textId="77777777" w:rsidR="0019054B" w:rsidRPr="00834EF5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</w:p>
          <w:p w14:paraId="442D4A4A" w14:textId="4D6C39A1" w:rsidR="0019054B" w:rsidRPr="00834EF5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834EF5">
              <w:rPr>
                <w:rFonts w:ascii="Times New Roman" w:hAnsi="Times New Roman" w:cs="Times New Roman"/>
                <w:color w:val="0070C0"/>
                <w:lang w:val="ru-RU"/>
              </w:rPr>
              <w:t xml:space="preserve">  </w:t>
            </w: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&lt;Нет в учебнике&gt;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87E23C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FEDA1C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02347E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A4BB2F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ADEC1E" w14:textId="77777777" w:rsidR="0019054B" w:rsidRPr="00834EF5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Практическая работа</w:t>
            </w:r>
          </w:p>
        </w:tc>
      </w:tr>
      <w:tr w:rsidR="0019054B" w:rsidRPr="00834EF5" w14:paraId="3CCDA3A4" w14:textId="77777777" w:rsidTr="00F518FD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370C06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D53472" w14:textId="77777777" w:rsidR="0019054B" w:rsidRPr="00834EF5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commentRangeStart w:id="93"/>
            <w:r w:rsidRPr="00834EF5">
              <w:rPr>
                <w:rFonts w:ascii="Times New Roman" w:hAnsi="Times New Roman" w:cs="Times New Roman"/>
                <w:color w:val="0070C0"/>
                <w:lang w:val="ru-RU"/>
              </w:rPr>
              <w:t>Построение изученных геометрических фигур с помощью линейки, угольника, циркуля. Решение геометрических задач.</w:t>
            </w:r>
            <w:commentRangeEnd w:id="93"/>
            <w:r w:rsidR="0050436D" w:rsidRPr="00834EF5">
              <w:rPr>
                <w:rStyle w:val="aff9"/>
                <w:rFonts w:ascii="Times New Roman" w:hAnsi="Times New Roman" w:cs="Times New Roman"/>
              </w:rPr>
              <w:commentReference w:id="93"/>
            </w:r>
          </w:p>
          <w:p w14:paraId="5849D354" w14:textId="4BEBC6A1" w:rsidR="0019054B" w:rsidRPr="00834EF5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&lt;Нет в учебнике&gt;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3D1628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87D1CC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887412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D9C536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6F66F5" w14:textId="77777777" w:rsidR="0019054B" w:rsidRPr="00834EF5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Практическая работа</w:t>
            </w:r>
          </w:p>
        </w:tc>
      </w:tr>
      <w:tr w:rsidR="0019054B" w:rsidRPr="00834EF5" w14:paraId="21B35D55" w14:textId="77777777" w:rsidTr="00F518FD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0B8DDD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2FF2F8" w14:textId="77777777" w:rsidR="0019054B" w:rsidRPr="00834EF5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sz w:val="20"/>
                <w:szCs w:val="20"/>
                <w:lang w:val="ru-RU"/>
              </w:rPr>
            </w:pPr>
            <w:commentRangeStart w:id="94"/>
            <w:r w:rsidRPr="00834EF5">
              <w:rPr>
                <w:rFonts w:ascii="Times New Roman" w:hAnsi="Times New Roman" w:cs="Times New Roman"/>
                <w:color w:val="0070C0"/>
                <w:sz w:val="20"/>
                <w:szCs w:val="20"/>
                <w:lang w:val="ru-RU"/>
              </w:rPr>
              <w:t>Пространственные геометрические фигуры (тела): шар,</w:t>
            </w:r>
            <w:commentRangeEnd w:id="94"/>
            <w:r w:rsidR="0050436D" w:rsidRPr="00834EF5">
              <w:rPr>
                <w:rStyle w:val="aff9"/>
                <w:rFonts w:ascii="Times New Roman" w:hAnsi="Times New Roman" w:cs="Times New Roman"/>
              </w:rPr>
              <w:commentReference w:id="94"/>
            </w:r>
          </w:p>
          <w:p w14:paraId="2E4E3579" w14:textId="5D88DDD2" w:rsidR="0019054B" w:rsidRPr="00834EF5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&lt;Нет в учебнике&gt;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6622CD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51BCA9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BF5CFD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5F153A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BE1835" w14:textId="77777777" w:rsidR="0019054B" w:rsidRPr="00834EF5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</w:tr>
      <w:tr w:rsidR="0019054B" w:rsidRPr="00834EF5" w14:paraId="5B9CC0A7" w14:textId="77777777" w:rsidTr="00F518FD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104291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B2B74D" w14:textId="77777777" w:rsidR="0019054B" w:rsidRPr="00834EF5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sz w:val="20"/>
                <w:szCs w:val="20"/>
                <w:lang w:val="ru-RU"/>
              </w:rPr>
            </w:pPr>
            <w:commentRangeStart w:id="95"/>
            <w:r w:rsidRPr="00834EF5">
              <w:rPr>
                <w:rFonts w:ascii="Times New Roman" w:hAnsi="Times New Roman" w:cs="Times New Roman"/>
                <w:color w:val="0070C0"/>
                <w:sz w:val="20"/>
                <w:szCs w:val="20"/>
                <w:lang w:val="ru-RU"/>
              </w:rPr>
              <w:t xml:space="preserve">Пространственные геометрические фигуры (тела): куб, </w:t>
            </w:r>
            <w:commentRangeEnd w:id="95"/>
            <w:r w:rsidR="0050436D" w:rsidRPr="00834EF5">
              <w:rPr>
                <w:rStyle w:val="aff9"/>
                <w:rFonts w:ascii="Times New Roman" w:hAnsi="Times New Roman" w:cs="Times New Roman"/>
              </w:rPr>
              <w:commentReference w:id="95"/>
            </w:r>
          </w:p>
          <w:p w14:paraId="7FD6B9D2" w14:textId="712EE208" w:rsidR="0019054B" w:rsidRPr="00834EF5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&lt;Нет в учебнике&gt;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A3A4F2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FBDB43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178336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11A1C9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78568B" w14:textId="77777777" w:rsidR="0019054B" w:rsidRPr="00834EF5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</w:tr>
      <w:tr w:rsidR="0019054B" w:rsidRPr="00834EF5" w14:paraId="121B90C0" w14:textId="77777777" w:rsidTr="00F518FD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979C50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A23DAD" w14:textId="77777777" w:rsidR="0019054B" w:rsidRPr="00834EF5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sz w:val="20"/>
                <w:szCs w:val="20"/>
                <w:lang w:val="ru-RU"/>
              </w:rPr>
            </w:pPr>
            <w:commentRangeStart w:id="96"/>
            <w:r w:rsidRPr="00834EF5">
              <w:rPr>
                <w:rFonts w:ascii="Times New Roman" w:hAnsi="Times New Roman" w:cs="Times New Roman"/>
                <w:color w:val="0070C0"/>
                <w:sz w:val="20"/>
                <w:szCs w:val="20"/>
                <w:lang w:val="ru-RU"/>
              </w:rPr>
              <w:t>Пространственные геометрические фигуры (тела): цилиндр</w:t>
            </w:r>
            <w:commentRangeEnd w:id="96"/>
            <w:r w:rsidR="0050436D" w:rsidRPr="00834EF5">
              <w:rPr>
                <w:rStyle w:val="aff9"/>
                <w:rFonts w:ascii="Times New Roman" w:hAnsi="Times New Roman" w:cs="Times New Roman"/>
              </w:rPr>
              <w:commentReference w:id="96"/>
            </w:r>
          </w:p>
          <w:p w14:paraId="7E547423" w14:textId="2124D790" w:rsidR="0019054B" w:rsidRPr="00834EF5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color w:val="0070C0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&lt;Нет в учебнике&gt;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F86312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FD62DC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C66A0B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DECC7D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579C7F" w14:textId="77777777" w:rsidR="0019054B" w:rsidRPr="00834EF5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</w:tr>
      <w:tr w:rsidR="0019054B" w:rsidRPr="00834EF5" w14:paraId="3881352C" w14:textId="77777777" w:rsidTr="00F518FD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8CDCB5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D6E6E41" w14:textId="77777777" w:rsidR="0019054B" w:rsidRPr="00834EF5" w:rsidRDefault="0019054B" w:rsidP="0019054B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u-RU"/>
              </w:rPr>
            </w:pPr>
            <w:commentRangeStart w:id="97"/>
            <w:r w:rsidRPr="00834EF5">
              <w:rPr>
                <w:rFonts w:ascii="Times New Roman" w:hAnsi="Times New Roman" w:cs="Times New Roman"/>
                <w:color w:val="0070C0"/>
                <w:sz w:val="20"/>
                <w:szCs w:val="20"/>
                <w:lang w:val="ru-RU"/>
              </w:rPr>
              <w:t xml:space="preserve">Пространственные геометрические фигуры (тела): конус, </w:t>
            </w:r>
            <w:commentRangeEnd w:id="97"/>
            <w:r w:rsidR="0050436D" w:rsidRPr="00834EF5">
              <w:rPr>
                <w:rStyle w:val="aff9"/>
                <w:rFonts w:ascii="Times New Roman" w:hAnsi="Times New Roman" w:cs="Times New Roman"/>
              </w:rPr>
              <w:commentReference w:id="97"/>
            </w:r>
          </w:p>
          <w:p w14:paraId="24FBE61F" w14:textId="30887D45" w:rsidR="0019054B" w:rsidRPr="00834EF5" w:rsidRDefault="0019054B" w:rsidP="0019054B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&lt;Нет в учебнике&gt;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B7E8FC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71EE74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D5A8FD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C0CB61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46F712" w14:textId="77777777" w:rsidR="0019054B" w:rsidRPr="00834EF5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834EF5" w14:paraId="7B1D5F8D" w14:textId="77777777" w:rsidTr="00F518FD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E1A556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F3A88BE" w14:textId="77777777" w:rsidR="0019054B" w:rsidRPr="00834EF5" w:rsidRDefault="0019054B" w:rsidP="0019054B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u-RU"/>
              </w:rPr>
            </w:pPr>
            <w:commentRangeStart w:id="98"/>
            <w:r w:rsidRPr="00834EF5">
              <w:rPr>
                <w:rFonts w:ascii="Times New Roman" w:hAnsi="Times New Roman" w:cs="Times New Roman"/>
                <w:color w:val="0070C0"/>
                <w:sz w:val="20"/>
                <w:szCs w:val="20"/>
                <w:lang w:val="ru-RU"/>
              </w:rPr>
              <w:t>Пространственные геометрические фигуры (тела): пирамида</w:t>
            </w:r>
            <w:commentRangeEnd w:id="98"/>
            <w:r w:rsidR="00734123" w:rsidRPr="00834EF5">
              <w:rPr>
                <w:rStyle w:val="aff9"/>
                <w:rFonts w:ascii="Times New Roman" w:hAnsi="Times New Roman" w:cs="Times New Roman"/>
              </w:rPr>
              <w:commentReference w:id="98"/>
            </w:r>
          </w:p>
          <w:p w14:paraId="1E90B19B" w14:textId="039CE893" w:rsidR="0019054B" w:rsidRPr="00834EF5" w:rsidRDefault="0019054B" w:rsidP="0019054B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&lt;Нет в учебнике&gt;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FA4739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8B2D39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52C38B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246B2F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30D30C" w14:textId="77777777" w:rsidR="0019054B" w:rsidRPr="00834EF5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834EF5" w14:paraId="6453061E" w14:textId="77777777" w:rsidTr="00F518FD">
        <w:trPr>
          <w:trHeight w:hRule="exact" w:val="16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E7AF84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592F325" w14:textId="77777777" w:rsidR="0019054B" w:rsidRPr="00834EF5" w:rsidRDefault="0019054B" w:rsidP="0019054B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u-RU"/>
              </w:rPr>
            </w:pPr>
            <w:commentRangeStart w:id="99"/>
            <w:r w:rsidRPr="00834EF5">
              <w:rPr>
                <w:rFonts w:ascii="Times New Roman" w:hAnsi="Times New Roman" w:cs="Times New Roman"/>
                <w:color w:val="0070C0"/>
                <w:sz w:val="20"/>
                <w:szCs w:val="20"/>
                <w:lang w:val="ru-RU"/>
              </w:rPr>
              <w:t>Проекции предметов окружающего мира на плоскость</w:t>
            </w:r>
            <w:commentRangeEnd w:id="99"/>
            <w:r w:rsidR="00734123" w:rsidRPr="00834EF5">
              <w:rPr>
                <w:rStyle w:val="aff9"/>
                <w:rFonts w:ascii="Times New Roman" w:hAnsi="Times New Roman" w:cs="Times New Roman"/>
              </w:rPr>
              <w:commentReference w:id="99"/>
            </w:r>
          </w:p>
          <w:p w14:paraId="43452834" w14:textId="61869E91" w:rsidR="0019054B" w:rsidRPr="00834EF5" w:rsidRDefault="0019054B" w:rsidP="0019054B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&lt;Нет в учебнике&gt;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243725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6461A1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023981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64BF71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1100A8" w14:textId="77777777" w:rsidR="0019054B" w:rsidRPr="00834EF5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Практическая работа</w:t>
            </w:r>
          </w:p>
        </w:tc>
      </w:tr>
      <w:tr w:rsidR="0019054B" w:rsidRPr="00834EF5" w14:paraId="04F444B2" w14:textId="77777777" w:rsidTr="00F518FD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1EABFA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47E0F80" w14:textId="77777777" w:rsidR="0019054B" w:rsidRPr="00834EF5" w:rsidRDefault="0019054B" w:rsidP="0019054B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u-RU"/>
              </w:rPr>
            </w:pPr>
            <w:commentRangeStart w:id="100"/>
            <w:r w:rsidRPr="00834EF5">
              <w:rPr>
                <w:rFonts w:ascii="Times New Roman" w:hAnsi="Times New Roman" w:cs="Times New Roman"/>
                <w:color w:val="0070C0"/>
                <w:sz w:val="20"/>
                <w:szCs w:val="20"/>
                <w:lang w:val="ru-RU"/>
              </w:rPr>
              <w:t>Конструирование: разбиение фигуры на прямоугольники (квадраты), составление фигур из прямоугольников/квадратов</w:t>
            </w:r>
            <w:commentRangeEnd w:id="100"/>
            <w:r w:rsidR="00734123" w:rsidRPr="00834EF5">
              <w:rPr>
                <w:rStyle w:val="aff9"/>
                <w:rFonts w:ascii="Times New Roman" w:hAnsi="Times New Roman" w:cs="Times New Roman"/>
              </w:rPr>
              <w:commentReference w:id="100"/>
            </w:r>
          </w:p>
          <w:p w14:paraId="13B8720F" w14:textId="73254769" w:rsidR="0019054B" w:rsidRPr="00834EF5" w:rsidRDefault="0019054B" w:rsidP="0019054B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&lt;Нет в учебнике&gt;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FC73EE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F83A11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D87864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8F627A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C1CD77" w14:textId="77777777" w:rsidR="0019054B" w:rsidRPr="00834EF5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Практическая работа</w:t>
            </w:r>
          </w:p>
        </w:tc>
      </w:tr>
      <w:tr w:rsidR="0019054B" w:rsidRPr="00834EF5" w14:paraId="4F57BB70" w14:textId="77777777" w:rsidTr="00F518FD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FC1AE3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83183E6" w14:textId="77777777" w:rsidR="0019054B" w:rsidRPr="00834EF5" w:rsidRDefault="0019054B" w:rsidP="0019054B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u-RU"/>
              </w:rPr>
            </w:pPr>
            <w:r w:rsidRPr="00834EF5">
              <w:rPr>
                <w:rFonts w:ascii="Times New Roman" w:hAnsi="Times New Roman" w:cs="Times New Roman"/>
                <w:color w:val="0070C0"/>
                <w:sz w:val="20"/>
                <w:szCs w:val="20"/>
                <w:lang w:val="ru-RU"/>
              </w:rPr>
              <w:t>Периметр, площадь фигуры, составленной из двух-трёх прямоугольников (квадратов). Решение геометрических задач</w:t>
            </w:r>
          </w:p>
          <w:p w14:paraId="47A02F1C" w14:textId="1E9DF908" w:rsidR="0019054B" w:rsidRPr="00834EF5" w:rsidRDefault="0019054B" w:rsidP="0019054B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&lt;Нет в учебнике&gt;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3C2B4C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55F28E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46F34D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F08FEA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CDCDAB" w14:textId="77777777" w:rsidR="0019054B" w:rsidRPr="00834EF5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Практическая работа</w:t>
            </w:r>
          </w:p>
        </w:tc>
      </w:tr>
      <w:tr w:rsidR="0019054B" w:rsidRPr="00834EF5" w14:paraId="2EE482A4" w14:textId="77777777" w:rsidTr="00F518FD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BE98DE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D675FBB" w14:textId="77777777" w:rsidR="0019054B" w:rsidRPr="00834EF5" w:rsidRDefault="0019054B" w:rsidP="0019054B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u-RU"/>
              </w:rPr>
            </w:pPr>
            <w:commentRangeStart w:id="101"/>
            <w:r w:rsidRPr="00834EF5">
              <w:rPr>
                <w:rFonts w:ascii="Times New Roman" w:hAnsi="Times New Roman" w:cs="Times New Roman"/>
                <w:color w:val="0070C0"/>
                <w:sz w:val="20"/>
                <w:szCs w:val="20"/>
                <w:lang w:val="ru-RU"/>
              </w:rPr>
              <w:t>Математическая информация. Работа с утверждениями: конструирование, проверка истинности</w:t>
            </w:r>
            <w:commentRangeEnd w:id="101"/>
            <w:r w:rsidR="00734123" w:rsidRPr="00834EF5">
              <w:rPr>
                <w:rStyle w:val="aff9"/>
                <w:rFonts w:ascii="Times New Roman" w:hAnsi="Times New Roman" w:cs="Times New Roman"/>
              </w:rPr>
              <w:commentReference w:id="101"/>
            </w:r>
          </w:p>
          <w:p w14:paraId="71FB840B" w14:textId="71D048C5" w:rsidR="0019054B" w:rsidRPr="00834EF5" w:rsidRDefault="0019054B" w:rsidP="0019054B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&lt;Нет в учебнике&gt;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057C87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871B7D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365915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047031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50E169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834EF5" w14:paraId="411E2940" w14:textId="77777777" w:rsidTr="00F518FD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748D0C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E84A47A" w14:textId="77777777" w:rsidR="0019054B" w:rsidRPr="00834EF5" w:rsidRDefault="0019054B" w:rsidP="0019054B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u-RU"/>
              </w:rPr>
            </w:pPr>
            <w:commentRangeStart w:id="102"/>
            <w:r w:rsidRPr="00834EF5">
              <w:rPr>
                <w:rFonts w:ascii="Times New Roman" w:hAnsi="Times New Roman" w:cs="Times New Roman"/>
                <w:color w:val="0070C0"/>
                <w:sz w:val="20"/>
                <w:szCs w:val="20"/>
                <w:lang w:val="ru-RU"/>
              </w:rPr>
              <w:t>Математическая информация. Работа с утверждениями: проверка логических рассуждений при решении задач</w:t>
            </w:r>
            <w:commentRangeEnd w:id="102"/>
            <w:r w:rsidR="00734123" w:rsidRPr="00834EF5">
              <w:rPr>
                <w:rStyle w:val="aff9"/>
                <w:rFonts w:ascii="Times New Roman" w:hAnsi="Times New Roman" w:cs="Times New Roman"/>
              </w:rPr>
              <w:commentReference w:id="102"/>
            </w:r>
          </w:p>
          <w:p w14:paraId="0553B312" w14:textId="21A6C05A" w:rsidR="0019054B" w:rsidRPr="00834EF5" w:rsidRDefault="0019054B" w:rsidP="0019054B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&lt;Нет в учебнике&gt;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09655E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82D151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A4E82B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6B87FF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4D1B53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834EF5" w14:paraId="4E62002F" w14:textId="77777777" w:rsidTr="00F518FD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215DE2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52E02FB" w14:textId="77777777" w:rsidR="0019054B" w:rsidRPr="00834EF5" w:rsidRDefault="0019054B" w:rsidP="0019054B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u-RU"/>
              </w:rPr>
            </w:pPr>
            <w:commentRangeStart w:id="103"/>
            <w:r w:rsidRPr="00834EF5">
              <w:rPr>
                <w:rFonts w:ascii="Times New Roman" w:hAnsi="Times New Roman" w:cs="Times New Roman"/>
                <w:color w:val="0070C0"/>
                <w:sz w:val="20"/>
                <w:szCs w:val="20"/>
                <w:lang w:val="ru-RU"/>
              </w:rPr>
              <w:t>Математическая информация. Примеры и контрпримеры.</w:t>
            </w:r>
            <w:commentRangeEnd w:id="103"/>
            <w:r w:rsidR="00734123" w:rsidRPr="00834EF5">
              <w:rPr>
                <w:rStyle w:val="aff9"/>
                <w:rFonts w:ascii="Times New Roman" w:hAnsi="Times New Roman" w:cs="Times New Roman"/>
              </w:rPr>
              <w:commentReference w:id="103"/>
            </w:r>
          </w:p>
          <w:p w14:paraId="441B7494" w14:textId="21351933" w:rsidR="0019054B" w:rsidRPr="00834EF5" w:rsidRDefault="0019054B" w:rsidP="0019054B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&lt;Нет в учебнике&gt;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54248F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0B7722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E656DA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9EBAA5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6B106D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834EF5" w14:paraId="3AC3E3D7" w14:textId="77777777" w:rsidTr="00F518FD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ADFC11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D146DFB" w14:textId="77777777" w:rsidR="0019054B" w:rsidRPr="00834EF5" w:rsidRDefault="0019054B" w:rsidP="0019054B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u-RU"/>
              </w:rPr>
            </w:pPr>
            <w:commentRangeStart w:id="104"/>
            <w:r w:rsidRPr="00834EF5">
              <w:rPr>
                <w:rFonts w:ascii="Times New Roman" w:hAnsi="Times New Roman" w:cs="Times New Roman"/>
                <w:color w:val="0070C0"/>
                <w:sz w:val="20"/>
                <w:szCs w:val="20"/>
                <w:lang w:val="ru-RU"/>
              </w:rPr>
              <w:t>Математическая информация. Данные о реальных процессах и явлениях окружающего мира, представленные на схемах, в таблицах, текстах</w:t>
            </w:r>
            <w:commentRangeEnd w:id="104"/>
            <w:r w:rsidRPr="00834EF5">
              <w:rPr>
                <w:rStyle w:val="aff9"/>
                <w:rFonts w:ascii="Times New Roman" w:hAnsi="Times New Roman" w:cs="Times New Roman"/>
              </w:rPr>
              <w:commentReference w:id="104"/>
            </w:r>
          </w:p>
          <w:p w14:paraId="4DABEEB8" w14:textId="38F53F5A" w:rsidR="0019054B" w:rsidRPr="00834EF5" w:rsidRDefault="0019054B" w:rsidP="0019054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&lt;Нет в учебнике&gt;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F1DAD0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6452D3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CA4CC2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EF7BBA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6A72D4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834EF5" w14:paraId="60ACAE07" w14:textId="77777777" w:rsidTr="00F518FD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088B1F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38C35A4" w14:textId="77777777" w:rsidR="0019054B" w:rsidRPr="00834EF5" w:rsidRDefault="0019054B" w:rsidP="0019054B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u-RU"/>
              </w:rPr>
            </w:pPr>
            <w:commentRangeStart w:id="105"/>
            <w:r w:rsidRPr="00834EF5">
              <w:rPr>
                <w:rFonts w:ascii="Times New Roman" w:hAnsi="Times New Roman" w:cs="Times New Roman"/>
                <w:color w:val="0070C0"/>
                <w:sz w:val="20"/>
                <w:szCs w:val="20"/>
                <w:lang w:val="ru-RU"/>
              </w:rPr>
              <w:t>Математическая информация. Сбор математических данных о заданном объекте (числе, величине, геометрической фигуре)</w:t>
            </w:r>
            <w:commentRangeEnd w:id="105"/>
            <w:r w:rsidR="005D4461" w:rsidRPr="00834EF5">
              <w:rPr>
                <w:rStyle w:val="aff9"/>
                <w:rFonts w:ascii="Times New Roman" w:hAnsi="Times New Roman" w:cs="Times New Roman"/>
              </w:rPr>
              <w:commentReference w:id="105"/>
            </w:r>
          </w:p>
          <w:p w14:paraId="4ACDD9D6" w14:textId="24F2952B" w:rsidR="0019054B" w:rsidRPr="00834EF5" w:rsidRDefault="0019054B" w:rsidP="0019054B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&lt;Нет в учебнике&gt;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2ABBB6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700E35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DDDFF9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E60954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00CC5B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834EF5" w14:paraId="0A3FD33A" w14:textId="77777777" w:rsidTr="00F518FD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9D1CC1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9515C21" w14:textId="77777777" w:rsidR="0019054B" w:rsidRPr="00834EF5" w:rsidRDefault="0019054B" w:rsidP="0019054B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u-RU"/>
              </w:rPr>
            </w:pPr>
            <w:commentRangeStart w:id="106"/>
            <w:r w:rsidRPr="00834EF5">
              <w:rPr>
                <w:rFonts w:ascii="Times New Roman" w:hAnsi="Times New Roman" w:cs="Times New Roman"/>
                <w:color w:val="0070C0"/>
                <w:sz w:val="20"/>
                <w:szCs w:val="20"/>
                <w:lang w:val="ru-RU"/>
              </w:rPr>
              <w:t>Математическая информация. Поиск информации в справочной литературе, сети Интернет</w:t>
            </w:r>
            <w:commentRangeEnd w:id="106"/>
            <w:r w:rsidR="007D48F3" w:rsidRPr="00834EF5">
              <w:rPr>
                <w:rStyle w:val="aff9"/>
                <w:rFonts w:ascii="Times New Roman" w:hAnsi="Times New Roman" w:cs="Times New Roman"/>
              </w:rPr>
              <w:commentReference w:id="106"/>
            </w:r>
          </w:p>
          <w:p w14:paraId="35650CA1" w14:textId="114818BC" w:rsidR="0019054B" w:rsidRPr="00834EF5" w:rsidRDefault="0019054B" w:rsidP="0019054B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&lt;Нет в учебнике&gt;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A24147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AEEA87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681D8E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428DCE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46DAAD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834EF5" w14:paraId="09D9D833" w14:textId="77777777" w:rsidTr="00F518FD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970A46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5E9A75C" w14:textId="77777777" w:rsidR="0019054B" w:rsidRPr="00834EF5" w:rsidRDefault="0019054B" w:rsidP="0019054B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u-RU"/>
              </w:rPr>
            </w:pPr>
            <w:commentRangeStart w:id="107"/>
            <w:r w:rsidRPr="00834EF5">
              <w:rPr>
                <w:rFonts w:ascii="Times New Roman" w:hAnsi="Times New Roman" w:cs="Times New Roman"/>
                <w:color w:val="0070C0"/>
                <w:sz w:val="20"/>
                <w:szCs w:val="20"/>
                <w:lang w:val="ru-RU"/>
              </w:rPr>
              <w:t>Математическая информация. Запись информации в предложенной таблице</w:t>
            </w:r>
            <w:commentRangeEnd w:id="107"/>
            <w:r w:rsidR="007D48F3" w:rsidRPr="00834EF5">
              <w:rPr>
                <w:rStyle w:val="aff9"/>
                <w:rFonts w:ascii="Times New Roman" w:hAnsi="Times New Roman" w:cs="Times New Roman"/>
              </w:rPr>
              <w:commentReference w:id="107"/>
            </w:r>
          </w:p>
          <w:p w14:paraId="3671EDBB" w14:textId="3FC63DB4" w:rsidR="0019054B" w:rsidRPr="00834EF5" w:rsidRDefault="0019054B" w:rsidP="0019054B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&lt;Нет в учебнике&gt;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B9F1A7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7881E3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1BC2B9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0A0435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50264A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834EF5" w14:paraId="699A0208" w14:textId="77777777" w:rsidTr="00F518FD">
        <w:trPr>
          <w:trHeight w:hRule="exact" w:val="213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47E4E9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339EE98" w14:textId="77777777" w:rsidR="0019054B" w:rsidRPr="00834EF5" w:rsidRDefault="0019054B" w:rsidP="0019054B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u-RU"/>
              </w:rPr>
            </w:pPr>
            <w:commentRangeStart w:id="108"/>
            <w:r w:rsidRPr="00834EF5">
              <w:rPr>
                <w:rFonts w:ascii="Times New Roman" w:hAnsi="Times New Roman" w:cs="Times New Roman"/>
                <w:color w:val="0070C0"/>
                <w:sz w:val="20"/>
                <w:szCs w:val="20"/>
                <w:lang w:val="ru-RU"/>
              </w:rPr>
              <w:t>Доступные электронные средства обучения, пособия, их использование под руководством педагога и самостоятельно. Правила безопасной работы с электронными источниками информации</w:t>
            </w:r>
            <w:commentRangeEnd w:id="108"/>
            <w:r w:rsidR="00997350" w:rsidRPr="00834EF5">
              <w:rPr>
                <w:rStyle w:val="aff9"/>
                <w:rFonts w:ascii="Times New Roman" w:hAnsi="Times New Roman" w:cs="Times New Roman"/>
              </w:rPr>
              <w:commentReference w:id="108"/>
            </w:r>
          </w:p>
          <w:p w14:paraId="322583F4" w14:textId="73BD3BD9" w:rsidR="0019054B" w:rsidRPr="00834EF5" w:rsidRDefault="0019054B" w:rsidP="0019054B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&lt;Нет в учебнике&gt;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440227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137C32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903E77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B92CD5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F99371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834EF5" w14:paraId="7499E68A" w14:textId="77777777" w:rsidTr="00F518FD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4CDEA5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755DDC4" w14:textId="77777777" w:rsidR="0019054B" w:rsidRPr="00834EF5" w:rsidRDefault="0019054B" w:rsidP="0019054B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u-RU"/>
              </w:rPr>
            </w:pPr>
            <w:commentRangeStart w:id="109"/>
            <w:r w:rsidRPr="00834EF5">
              <w:rPr>
                <w:rFonts w:ascii="Times New Roman" w:hAnsi="Times New Roman" w:cs="Times New Roman"/>
                <w:color w:val="0070C0"/>
                <w:sz w:val="20"/>
                <w:szCs w:val="20"/>
                <w:lang w:val="ru-RU"/>
              </w:rPr>
              <w:t>Математическая информация. Алгоритмы для решения учебных задач</w:t>
            </w:r>
            <w:commentRangeEnd w:id="109"/>
            <w:r w:rsidR="009B451A" w:rsidRPr="00834EF5">
              <w:rPr>
                <w:rStyle w:val="aff9"/>
                <w:rFonts w:ascii="Times New Roman" w:hAnsi="Times New Roman" w:cs="Times New Roman"/>
              </w:rPr>
              <w:commentReference w:id="109"/>
            </w:r>
          </w:p>
          <w:p w14:paraId="240655CE" w14:textId="14298D22" w:rsidR="0019054B" w:rsidRPr="00834EF5" w:rsidRDefault="0019054B" w:rsidP="0019054B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&lt;Нет в учебнике&gt;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168EF6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774603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C5C857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A396FC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E4122C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834EF5" w14:paraId="37D1BDDA" w14:textId="77777777" w:rsidTr="00F518FD">
        <w:trPr>
          <w:trHeight w:hRule="exact" w:val="20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2E440D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9181E88" w14:textId="77777777" w:rsidR="0019054B" w:rsidRPr="00834EF5" w:rsidRDefault="0019054B" w:rsidP="0019054B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u-RU"/>
              </w:rPr>
            </w:pPr>
            <w:commentRangeStart w:id="110"/>
            <w:r w:rsidRPr="00834EF5">
              <w:rPr>
                <w:rFonts w:ascii="Times New Roman" w:hAnsi="Times New Roman" w:cs="Times New Roman"/>
                <w:color w:val="0070C0"/>
                <w:sz w:val="20"/>
                <w:szCs w:val="20"/>
                <w:lang w:val="ru-RU"/>
              </w:rPr>
              <w:t>Математическая информация. Алгоритмы для решения практических задач</w:t>
            </w:r>
            <w:commentRangeEnd w:id="110"/>
            <w:r w:rsidR="009B451A" w:rsidRPr="00834EF5">
              <w:rPr>
                <w:rStyle w:val="aff9"/>
                <w:rFonts w:ascii="Times New Roman" w:hAnsi="Times New Roman" w:cs="Times New Roman"/>
              </w:rPr>
              <w:commentReference w:id="110"/>
            </w:r>
          </w:p>
          <w:p w14:paraId="3CF593BE" w14:textId="6D66694A" w:rsidR="0019054B" w:rsidRPr="00834EF5" w:rsidRDefault="0019054B" w:rsidP="0019054B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&lt;Нет в учебнике&gt;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31C4E1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5AB1F1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697252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5392BA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30A25D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Текущий контроль</w:t>
            </w:r>
          </w:p>
        </w:tc>
      </w:tr>
      <w:tr w:rsidR="0019054B" w:rsidRPr="00834EF5" w14:paraId="061482A6" w14:textId="77777777" w:rsidTr="009B451A">
        <w:trPr>
          <w:trHeight w:hRule="exact" w:val="9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6D159D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E2CB19" w14:textId="77777777" w:rsidR="0019054B" w:rsidRPr="00834EF5" w:rsidRDefault="0019054B" w:rsidP="0019054B">
            <w:pPr>
              <w:autoSpaceDE w:val="0"/>
              <w:autoSpaceDN w:val="0"/>
              <w:spacing w:before="68" w:after="0" w:line="283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hAnsi="Times New Roman" w:cs="Times New Roman"/>
                <w:lang w:val="ru-RU"/>
              </w:rPr>
              <w:t xml:space="preserve">Резерв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967E97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8307AC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CA40C1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2312D8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969D12" w14:textId="77777777" w:rsidR="0019054B" w:rsidRPr="00834EF5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</w:tr>
      <w:tr w:rsidR="0019054B" w:rsidRPr="00834EF5" w14:paraId="129523EA" w14:textId="77777777" w:rsidTr="009B451A">
        <w:trPr>
          <w:trHeight w:hRule="exact" w:val="70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E4DC3D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E20A5D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hAnsi="Times New Roman" w:cs="Times New Roman"/>
                <w:lang w:val="ru-RU"/>
              </w:rPr>
              <w:t>Резерв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B49BCD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C9F7CA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33E504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E57BC2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C988E3" w14:textId="77777777" w:rsidR="0019054B" w:rsidRPr="00834EF5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</w:tr>
      <w:tr w:rsidR="0019054B" w:rsidRPr="00834EF5" w14:paraId="15094886" w14:textId="77777777" w:rsidTr="009B451A">
        <w:trPr>
          <w:trHeight w:hRule="exact" w:val="71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8F8B5D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E27A4D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hAnsi="Times New Roman" w:cs="Times New Roman"/>
                <w:lang w:val="ru-RU"/>
              </w:rPr>
              <w:t xml:space="preserve">Резерв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7ABE35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DFAFC0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6630F1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707660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7A1F23" w14:textId="77777777" w:rsidR="0019054B" w:rsidRPr="00834EF5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</w:tr>
      <w:tr w:rsidR="0019054B" w:rsidRPr="00834EF5" w14:paraId="75A0D6D1" w14:textId="77777777" w:rsidTr="009B451A">
        <w:trPr>
          <w:trHeight w:hRule="exact" w:val="7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30091C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DA3523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hAnsi="Times New Roman" w:cs="Times New Roman"/>
                <w:lang w:val="ru-RU"/>
              </w:rPr>
              <w:t xml:space="preserve">Резерв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3561DE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F8800E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555CF9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DC85A9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008FFF" w14:textId="77777777" w:rsidR="0019054B" w:rsidRPr="00834EF5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</w:tr>
      <w:tr w:rsidR="0019054B" w:rsidRPr="00834EF5" w14:paraId="7C8964F4" w14:textId="77777777" w:rsidTr="009B451A">
        <w:trPr>
          <w:trHeight w:hRule="exact" w:val="5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5DFE12" w14:textId="77777777" w:rsidR="0019054B" w:rsidRPr="00834EF5" w:rsidRDefault="0019054B" w:rsidP="0019054B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E8D2FA" w14:textId="77777777" w:rsidR="0019054B" w:rsidRPr="00834EF5" w:rsidRDefault="0019054B" w:rsidP="0019054B">
            <w:pPr>
              <w:rPr>
                <w:rFonts w:ascii="Times New Roman" w:hAnsi="Times New Roman" w:cs="Times New Roman"/>
              </w:rPr>
            </w:pPr>
            <w:r w:rsidRPr="00834EF5">
              <w:rPr>
                <w:rFonts w:ascii="Times New Roman" w:hAnsi="Times New Roman" w:cs="Times New Roman"/>
                <w:lang w:val="ru-RU"/>
              </w:rPr>
              <w:t xml:space="preserve">Резерв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F2A3E0" w14:textId="77777777" w:rsidR="0019054B" w:rsidRPr="00834EF5" w:rsidRDefault="0019054B" w:rsidP="0019054B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85A728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6AA11E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B3D1D8" w14:textId="77777777" w:rsidR="0019054B" w:rsidRPr="00834EF5" w:rsidRDefault="0019054B" w:rsidP="0019054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860C0F" w14:textId="77777777" w:rsidR="0019054B" w:rsidRPr="00834EF5" w:rsidRDefault="0019054B" w:rsidP="0019054B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</w:tr>
      <w:tr w:rsidR="009B451A" w:rsidRPr="00834EF5" w14:paraId="251222D2" w14:textId="77777777" w:rsidTr="009B451A">
        <w:trPr>
          <w:trHeight w:hRule="exact" w:val="71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A31113" w14:textId="77777777" w:rsidR="009B451A" w:rsidRPr="00834EF5" w:rsidRDefault="009B451A" w:rsidP="009B451A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D3020E" w14:textId="77D4CA51" w:rsidR="009B451A" w:rsidRPr="00834EF5" w:rsidRDefault="009B451A" w:rsidP="009B451A">
            <w:pPr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hAnsi="Times New Roman" w:cs="Times New Roman"/>
                <w:lang w:val="ru-RU"/>
              </w:rPr>
              <w:t xml:space="preserve">Резерв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02D28A" w14:textId="13798591" w:rsidR="009B451A" w:rsidRPr="00834EF5" w:rsidRDefault="009B451A" w:rsidP="009B451A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53D0EC" w14:textId="77777777" w:rsidR="009B451A" w:rsidRPr="00834EF5" w:rsidRDefault="009B451A" w:rsidP="009B451A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82D0F1" w14:textId="77777777" w:rsidR="009B451A" w:rsidRPr="00834EF5" w:rsidRDefault="009B451A" w:rsidP="009B451A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9673E9" w14:textId="77777777" w:rsidR="009B451A" w:rsidRPr="00834EF5" w:rsidRDefault="009B451A" w:rsidP="009B451A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E97A9F" w14:textId="77777777" w:rsidR="009B451A" w:rsidRPr="00834EF5" w:rsidRDefault="009B451A" w:rsidP="009B451A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</w:tr>
      <w:tr w:rsidR="009B451A" w:rsidRPr="00834EF5" w14:paraId="23B3F8B7" w14:textId="77777777" w:rsidTr="009B451A">
        <w:trPr>
          <w:trHeight w:hRule="exact" w:val="7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7FE2BB" w14:textId="77777777" w:rsidR="009B451A" w:rsidRPr="00834EF5" w:rsidRDefault="009B451A" w:rsidP="009B451A">
            <w:pPr>
              <w:pStyle w:val="ae"/>
              <w:numPr>
                <w:ilvl w:val="0"/>
                <w:numId w:val="10"/>
              </w:num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2A0D12" w14:textId="39628448" w:rsidR="009B451A" w:rsidRPr="00834EF5" w:rsidRDefault="009B451A" w:rsidP="009B451A">
            <w:pPr>
              <w:rPr>
                <w:rFonts w:ascii="Times New Roman" w:hAnsi="Times New Roman" w:cs="Times New Roman"/>
                <w:lang w:val="ru-RU"/>
              </w:rPr>
            </w:pPr>
            <w:r w:rsidRPr="00834EF5">
              <w:rPr>
                <w:rFonts w:ascii="Times New Roman" w:hAnsi="Times New Roman" w:cs="Times New Roman"/>
                <w:lang w:val="ru-RU"/>
              </w:rPr>
              <w:t xml:space="preserve">Резерв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442169" w14:textId="3805C320" w:rsidR="009B451A" w:rsidRPr="00834EF5" w:rsidRDefault="009B451A" w:rsidP="009B451A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  <w:r w:rsidRPr="00834EF5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C2A9FD" w14:textId="77777777" w:rsidR="009B451A" w:rsidRPr="00834EF5" w:rsidRDefault="009B451A" w:rsidP="009B451A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001784" w14:textId="77777777" w:rsidR="009B451A" w:rsidRPr="00834EF5" w:rsidRDefault="009B451A" w:rsidP="009B451A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92FD2B" w14:textId="77777777" w:rsidR="009B451A" w:rsidRPr="00834EF5" w:rsidRDefault="009B451A" w:rsidP="009B451A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0728C5" w14:textId="77777777" w:rsidR="009B451A" w:rsidRPr="00834EF5" w:rsidRDefault="009B451A" w:rsidP="009B451A">
            <w:pPr>
              <w:autoSpaceDE w:val="0"/>
              <w:autoSpaceDN w:val="0"/>
              <w:spacing w:before="98" w:after="0" w:line="288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ru-RU"/>
              </w:rPr>
            </w:pPr>
          </w:p>
        </w:tc>
      </w:tr>
    </w:tbl>
    <w:p w14:paraId="3DF2DCC0" w14:textId="77777777" w:rsidR="00D95533" w:rsidRPr="00834EF5" w:rsidRDefault="00044476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hAnsi="Times New Roman" w:cs="Times New Roman"/>
          <w:lang w:val="ru-RU"/>
        </w:rPr>
        <w:t>1</w:t>
      </w:r>
    </w:p>
    <w:p w14:paraId="290B922F" w14:textId="77777777" w:rsidR="00B006D0" w:rsidRPr="00834EF5" w:rsidRDefault="00B006D0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14:paraId="3BF3E626" w14:textId="77777777" w:rsidR="00B006D0" w:rsidRPr="00834EF5" w:rsidRDefault="00B006D0" w:rsidP="00B006D0">
      <w:pPr>
        <w:rPr>
          <w:rFonts w:ascii="Times New Roman" w:hAnsi="Times New Roman" w:cs="Times New Roman"/>
          <w:b/>
          <w:lang w:val="ru-RU"/>
        </w:rPr>
      </w:pPr>
      <w:commentRangeStart w:id="111"/>
      <w:r w:rsidRPr="00834EF5">
        <w:rPr>
          <w:rFonts w:ascii="Times New Roman" w:hAnsi="Times New Roman" w:cs="Times New Roman"/>
          <w:b/>
          <w:lang w:val="ru-RU"/>
        </w:rPr>
        <w:t xml:space="preserve">Контрольная работа </w:t>
      </w:r>
      <w:commentRangeEnd w:id="111"/>
      <w:r w:rsidRPr="00834EF5">
        <w:rPr>
          <w:rStyle w:val="aff9"/>
          <w:rFonts w:ascii="Times New Roman" w:hAnsi="Times New Roman" w:cs="Times New Roman"/>
        </w:rPr>
        <w:commentReference w:id="111"/>
      </w:r>
    </w:p>
    <w:p w14:paraId="16D107D0" w14:textId="77777777" w:rsidR="00B006D0" w:rsidRPr="00834EF5" w:rsidRDefault="00B006D0" w:rsidP="00B006D0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commentRangeStart w:id="112"/>
      <w:r w:rsidRPr="00834EF5">
        <w:rPr>
          <w:rFonts w:ascii="Times New Roman" w:hAnsi="Times New Roman" w:cs="Times New Roman"/>
          <w:b/>
          <w:sz w:val="24"/>
          <w:szCs w:val="24"/>
          <w:lang w:val="ru-RU"/>
        </w:rPr>
        <w:t>Рекомендуемые контрольные работы:</w:t>
      </w:r>
      <w:commentRangeEnd w:id="112"/>
      <w:r w:rsidRPr="00834EF5">
        <w:rPr>
          <w:rStyle w:val="aff9"/>
          <w:rFonts w:ascii="Times New Roman" w:hAnsi="Times New Roman" w:cs="Times New Roman"/>
        </w:rPr>
        <w:commentReference w:id="112"/>
      </w:r>
    </w:p>
    <w:p w14:paraId="6C257F64" w14:textId="77777777" w:rsidR="00B006D0" w:rsidRPr="00834EF5" w:rsidRDefault="00B006D0" w:rsidP="00B006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34EF5">
        <w:rPr>
          <w:rFonts w:ascii="Times New Roman" w:hAnsi="Times New Roman" w:cs="Times New Roman"/>
          <w:sz w:val="24"/>
          <w:szCs w:val="24"/>
          <w:lang w:val="ru-RU"/>
        </w:rPr>
        <w:t>1. Контрольная работа по итогам 1-й четверти.</w:t>
      </w:r>
    </w:p>
    <w:p w14:paraId="75950E72" w14:textId="77777777" w:rsidR="00B006D0" w:rsidRPr="00834EF5" w:rsidRDefault="00B006D0" w:rsidP="00B006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34EF5">
        <w:rPr>
          <w:rFonts w:ascii="Times New Roman" w:hAnsi="Times New Roman" w:cs="Times New Roman"/>
          <w:sz w:val="24"/>
          <w:szCs w:val="24"/>
          <w:lang w:val="ru-RU"/>
        </w:rPr>
        <w:t>2. Контрольная работа по итогам 1-го полугодия.</w:t>
      </w:r>
    </w:p>
    <w:p w14:paraId="725813A3" w14:textId="77777777" w:rsidR="00B006D0" w:rsidRPr="00834EF5" w:rsidRDefault="00B006D0" w:rsidP="00B006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34EF5">
        <w:rPr>
          <w:rFonts w:ascii="Times New Roman" w:hAnsi="Times New Roman" w:cs="Times New Roman"/>
          <w:sz w:val="24"/>
          <w:szCs w:val="24"/>
          <w:lang w:val="ru-RU"/>
        </w:rPr>
        <w:t>3. Контрольная работа по итогам 3-й четверти.</w:t>
      </w:r>
    </w:p>
    <w:p w14:paraId="37F64788" w14:textId="77777777" w:rsidR="00B006D0" w:rsidRPr="00834EF5" w:rsidRDefault="00B006D0" w:rsidP="00B006D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34EF5">
        <w:rPr>
          <w:rFonts w:ascii="Times New Roman" w:hAnsi="Times New Roman" w:cs="Times New Roman"/>
          <w:sz w:val="24"/>
          <w:szCs w:val="24"/>
          <w:lang w:val="ru-RU"/>
        </w:rPr>
        <w:t>4. Контрольная работа по итогам года.</w:t>
      </w:r>
    </w:p>
    <w:p w14:paraId="7E22F4DC" w14:textId="77777777" w:rsidR="009508BD" w:rsidRPr="00834EF5" w:rsidRDefault="009508BD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14:paraId="1E188E91" w14:textId="77777777" w:rsidR="00B006D0" w:rsidRPr="00834EF5" w:rsidRDefault="00B006D0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14:paraId="2F2200DB" w14:textId="77777777" w:rsidR="00B006D0" w:rsidRPr="00834EF5" w:rsidRDefault="00B006D0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14:paraId="4687A388" w14:textId="77777777" w:rsidR="00B006D0" w:rsidRPr="00834EF5" w:rsidRDefault="00B006D0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14:paraId="5C99674E" w14:textId="77777777" w:rsidR="00B006D0" w:rsidRPr="00834EF5" w:rsidRDefault="00B006D0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14:paraId="041CFF72" w14:textId="77777777" w:rsidR="00B006D0" w:rsidRPr="00834EF5" w:rsidRDefault="00B006D0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14:paraId="67805F4D" w14:textId="77777777" w:rsidR="00B006D0" w:rsidRPr="00834EF5" w:rsidRDefault="00B006D0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14:paraId="42D4F13A" w14:textId="77777777" w:rsidR="00B006D0" w:rsidRPr="00834EF5" w:rsidRDefault="00B006D0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14:paraId="7E371941" w14:textId="77777777" w:rsidR="004B2B38" w:rsidRPr="00834EF5" w:rsidRDefault="004B2B38" w:rsidP="004B2B38">
      <w:pPr>
        <w:autoSpaceDE w:val="0"/>
        <w:autoSpaceDN w:val="0"/>
        <w:spacing w:after="78" w:line="220" w:lineRule="exact"/>
        <w:rPr>
          <w:rFonts w:ascii="Times New Roman" w:hAnsi="Times New Roman" w:cs="Times New Roman"/>
          <w:lang w:val="ru-RU"/>
        </w:rPr>
      </w:pPr>
    </w:p>
    <w:p w14:paraId="22D0D4FE" w14:textId="77777777" w:rsidR="004B2B38" w:rsidRPr="00834EF5" w:rsidRDefault="004B2B38" w:rsidP="004B2B38">
      <w:pPr>
        <w:autoSpaceDE w:val="0"/>
        <w:autoSpaceDN w:val="0"/>
        <w:spacing w:after="0" w:line="230" w:lineRule="auto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УЧЕБНО-МЕТОДИЧЕСКОЕ ОБЕСПЕЧЕНИЕ ОБРАЗОВАТЕЛЬНОГО ПРОЦЕССА </w:t>
      </w:r>
    </w:p>
    <w:p w14:paraId="4087C9D9" w14:textId="77777777" w:rsidR="004B2B38" w:rsidRPr="00834EF5" w:rsidRDefault="004B2B38" w:rsidP="004B2B38">
      <w:pPr>
        <w:autoSpaceDE w:val="0"/>
        <w:autoSpaceDN w:val="0"/>
        <w:spacing w:before="346" w:after="0" w:line="230" w:lineRule="auto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ОБЯЗАТЕЛЬНЫЕ УЧЕБНЫЕ МАТЕРИАЛЫ ДЛЯ УЧЕНИКА</w:t>
      </w:r>
    </w:p>
    <w:p w14:paraId="34575ECD" w14:textId="77777777" w:rsidR="004B2B38" w:rsidRPr="00834EF5" w:rsidRDefault="004B2B38" w:rsidP="004B2B38">
      <w:pPr>
        <w:autoSpaceDE w:val="0"/>
        <w:autoSpaceDN w:val="0"/>
        <w:spacing w:before="166" w:after="0" w:line="271" w:lineRule="auto"/>
        <w:ind w:right="144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Математика (в 2 частях), 4 класс /Моро М.И., Бантова М.А., Бельтюкова Г.В. и другие, Акционерное общество «Издательство «Просвещение»; </w:t>
      </w:r>
      <w:r w:rsidRPr="00834EF5">
        <w:rPr>
          <w:rFonts w:ascii="Times New Roman" w:hAnsi="Times New Roman" w:cs="Times New Roman"/>
          <w:lang w:val="ru-RU"/>
        </w:rPr>
        <w:br/>
      </w: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Введите свой вариант:</w:t>
      </w:r>
    </w:p>
    <w:p w14:paraId="16DCB791" w14:textId="77777777" w:rsidR="004B2B38" w:rsidRPr="00834EF5" w:rsidRDefault="004B2B38" w:rsidP="004B2B38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МЕТОДИЧЕСКИЕ МАТЕРИАЛЫ ДЛЯ УЧИТЕЛЯ</w:t>
      </w:r>
    </w:p>
    <w:p w14:paraId="2C7AE807" w14:textId="77777777" w:rsidR="004B2B38" w:rsidRPr="00834EF5" w:rsidRDefault="004B2B38" w:rsidP="004B2B38">
      <w:pPr>
        <w:autoSpaceDE w:val="0"/>
        <w:autoSpaceDN w:val="0"/>
        <w:spacing w:before="166" w:after="0" w:line="271" w:lineRule="auto"/>
        <w:ind w:right="864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Математика. Методические рекомендации. Волкова Светлана Ивановна, Степанова Светлана Вячеславовна, Бельтюкова Галина Васильевна все </w:t>
      </w:r>
      <w:r w:rsidRPr="00834EF5">
        <w:rPr>
          <w:rFonts w:ascii="Times New Roman" w:hAnsi="Times New Roman" w:cs="Times New Roman"/>
          <w:lang w:val="ru-RU"/>
        </w:rPr>
        <w:br/>
      </w: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Редактор: Бойцова А. Е., Чернецова-Рождественская И. В.</w:t>
      </w:r>
    </w:p>
    <w:p w14:paraId="022430C9" w14:textId="77777777" w:rsidR="004B2B38" w:rsidRPr="00834EF5" w:rsidRDefault="004B2B38" w:rsidP="004B2B38">
      <w:pPr>
        <w:autoSpaceDE w:val="0"/>
        <w:autoSpaceDN w:val="0"/>
        <w:spacing w:before="72" w:after="0" w:line="230" w:lineRule="auto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Издательство: Просвещение</w:t>
      </w:r>
    </w:p>
    <w:p w14:paraId="41703323" w14:textId="77777777" w:rsidR="004B2B38" w:rsidRPr="00834EF5" w:rsidRDefault="004B2B38" w:rsidP="004B2B38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lang w:val="ru-RU"/>
        </w:rPr>
      </w:pPr>
      <w:r w:rsidRPr="00834EF5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14:paraId="08668E54" w14:textId="77777777" w:rsidR="004B2B38" w:rsidRPr="00834EF5" w:rsidRDefault="00834EF5" w:rsidP="004B2B38">
      <w:pPr>
        <w:autoSpaceDE w:val="0"/>
        <w:autoSpaceDN w:val="0"/>
        <w:spacing w:after="0" w:line="281" w:lineRule="auto"/>
        <w:ind w:right="7776"/>
        <w:rPr>
          <w:rFonts w:ascii="Times New Roman" w:eastAsia="Times New Roman" w:hAnsi="Times New Roman" w:cs="Times New Roman"/>
          <w:sz w:val="24"/>
          <w:lang w:val="ru-RU"/>
        </w:rPr>
      </w:pPr>
      <w:hyperlink r:id="rId260" w:tgtFrame="_blank" w:history="1">
        <w:r w:rsidR="004B2B38" w:rsidRPr="00834EF5">
          <w:rPr>
            <w:rStyle w:val="aff8"/>
            <w:rFonts w:ascii="Times New Roman" w:eastAsia="Times New Roman" w:hAnsi="Times New Roman" w:cs="Times New Roman"/>
            <w:color w:val="auto"/>
            <w:sz w:val="24"/>
          </w:rPr>
          <w:t>https</w:t>
        </w:r>
        <w:r w:rsidR="004B2B38" w:rsidRPr="00834EF5">
          <w:rPr>
            <w:rStyle w:val="aff8"/>
            <w:rFonts w:ascii="Times New Roman" w:eastAsia="Times New Roman" w:hAnsi="Times New Roman" w:cs="Times New Roman"/>
            <w:color w:val="auto"/>
            <w:sz w:val="24"/>
            <w:lang w:val="ru-RU"/>
          </w:rPr>
          <w:t>://</w:t>
        </w:r>
        <w:r w:rsidR="004B2B38" w:rsidRPr="00834EF5">
          <w:rPr>
            <w:rStyle w:val="aff8"/>
            <w:rFonts w:ascii="Times New Roman" w:eastAsia="Times New Roman" w:hAnsi="Times New Roman" w:cs="Times New Roman"/>
            <w:color w:val="auto"/>
            <w:sz w:val="24"/>
          </w:rPr>
          <w:t>resh</w:t>
        </w:r>
        <w:r w:rsidR="004B2B38" w:rsidRPr="00834EF5">
          <w:rPr>
            <w:rStyle w:val="aff8"/>
            <w:rFonts w:ascii="Times New Roman" w:eastAsia="Times New Roman" w:hAnsi="Times New Roman" w:cs="Times New Roman"/>
            <w:color w:val="auto"/>
            <w:sz w:val="24"/>
            <w:lang w:val="ru-RU"/>
          </w:rPr>
          <w:t>.</w:t>
        </w:r>
        <w:r w:rsidR="004B2B38" w:rsidRPr="00834EF5">
          <w:rPr>
            <w:rStyle w:val="aff8"/>
            <w:rFonts w:ascii="Times New Roman" w:eastAsia="Times New Roman" w:hAnsi="Times New Roman" w:cs="Times New Roman"/>
            <w:color w:val="auto"/>
            <w:sz w:val="24"/>
          </w:rPr>
          <w:t>edu</w:t>
        </w:r>
        <w:r w:rsidR="004B2B38" w:rsidRPr="00834EF5">
          <w:rPr>
            <w:rStyle w:val="aff8"/>
            <w:rFonts w:ascii="Times New Roman" w:eastAsia="Times New Roman" w:hAnsi="Times New Roman" w:cs="Times New Roman"/>
            <w:color w:val="auto"/>
            <w:sz w:val="24"/>
            <w:lang w:val="ru-RU"/>
          </w:rPr>
          <w:t>.</w:t>
        </w:r>
        <w:r w:rsidR="004B2B38" w:rsidRPr="00834EF5">
          <w:rPr>
            <w:rStyle w:val="aff8"/>
            <w:rFonts w:ascii="Times New Roman" w:eastAsia="Times New Roman" w:hAnsi="Times New Roman" w:cs="Times New Roman"/>
            <w:color w:val="auto"/>
            <w:sz w:val="24"/>
          </w:rPr>
          <w:t>ru</w:t>
        </w:r>
        <w:r w:rsidR="004B2B38" w:rsidRPr="00834EF5">
          <w:rPr>
            <w:rStyle w:val="aff8"/>
            <w:rFonts w:ascii="Times New Roman" w:eastAsia="Times New Roman" w:hAnsi="Times New Roman" w:cs="Times New Roman"/>
            <w:color w:val="auto"/>
            <w:sz w:val="24"/>
            <w:lang w:val="ru-RU"/>
          </w:rPr>
          <w:t>/</w:t>
        </w:r>
      </w:hyperlink>
    </w:p>
    <w:p w14:paraId="7354FECF" w14:textId="026C4D9D" w:rsidR="004B2B38" w:rsidRPr="00834EF5" w:rsidRDefault="004B2B38" w:rsidP="00834EF5">
      <w:pPr>
        <w:autoSpaceDE w:val="0"/>
        <w:autoSpaceDN w:val="0"/>
        <w:spacing w:after="0" w:line="281" w:lineRule="auto"/>
        <w:ind w:right="7776"/>
        <w:rPr>
          <w:rFonts w:ascii="Times New Roman" w:eastAsia="Times New Roman" w:hAnsi="Times New Roman" w:cs="Times New Roman"/>
          <w:color w:val="000000"/>
          <w:sz w:val="24"/>
          <w:lang w:val="ru-RU"/>
        </w:rPr>
        <w:sectPr w:rsidR="004B2B38" w:rsidRPr="00834EF5">
          <w:pgSz w:w="11900" w:h="16840"/>
          <w:pgMar w:top="284" w:right="556" w:bottom="1440" w:left="664" w:header="720" w:footer="720" w:gutter="0"/>
          <w:cols w:space="720" w:equalWidth="0">
            <w:col w:w="10680" w:space="0"/>
          </w:cols>
          <w:docGrid w:linePitch="360"/>
        </w:sectPr>
      </w:pPr>
      <w:r w:rsidRPr="00834EF5">
        <w:rPr>
          <w:rFonts w:ascii="Times New Roman" w:eastAsia="Times New Roman" w:hAnsi="Times New Roman" w:cs="Times New Roman"/>
          <w:sz w:val="24"/>
        </w:rPr>
        <w:t>https</w:t>
      </w:r>
      <w:r w:rsidRPr="00834EF5">
        <w:rPr>
          <w:rFonts w:ascii="Times New Roman" w:eastAsia="Times New Roman" w:hAnsi="Times New Roman" w:cs="Times New Roman"/>
          <w:sz w:val="24"/>
          <w:lang w:val="ru-RU"/>
        </w:rPr>
        <w:t>://</w:t>
      </w:r>
      <w:r w:rsidRPr="00834EF5">
        <w:rPr>
          <w:rFonts w:ascii="Times New Roman" w:eastAsia="Times New Roman" w:hAnsi="Times New Roman" w:cs="Times New Roman"/>
          <w:sz w:val="24"/>
        </w:rPr>
        <w:t>uchi</w:t>
      </w:r>
      <w:r w:rsidRPr="00834EF5">
        <w:rPr>
          <w:rFonts w:ascii="Times New Roman" w:eastAsia="Times New Roman" w:hAnsi="Times New Roman" w:cs="Times New Roman"/>
          <w:sz w:val="24"/>
          <w:lang w:val="ru-RU"/>
        </w:rPr>
        <w:t>.</w:t>
      </w:r>
      <w:r w:rsidRPr="00834EF5">
        <w:rPr>
          <w:rFonts w:ascii="Times New Roman" w:eastAsia="Times New Roman" w:hAnsi="Times New Roman" w:cs="Times New Roman"/>
          <w:sz w:val="24"/>
        </w:rPr>
        <w:t>ru</w:t>
      </w:r>
      <w:r w:rsidRPr="00834EF5">
        <w:rPr>
          <w:rFonts w:ascii="Times New Roman" w:eastAsia="Times New Roman" w:hAnsi="Times New Roman" w:cs="Times New Roman"/>
          <w:sz w:val="24"/>
          <w:lang w:val="ru-RU"/>
        </w:rPr>
        <w:t xml:space="preserve">/ </w:t>
      </w:r>
      <w:r w:rsidRPr="00834EF5">
        <w:rPr>
          <w:rFonts w:ascii="Times New Roman" w:hAnsi="Times New Roman" w:cs="Times New Roman"/>
          <w:lang w:val="ru-RU"/>
        </w:rPr>
        <w:br/>
      </w:r>
      <w:r w:rsidRPr="00834EF5">
        <w:rPr>
          <w:rFonts w:ascii="Times New Roman" w:eastAsia="Times New Roman" w:hAnsi="Times New Roman" w:cs="Times New Roman"/>
          <w:color w:val="000000"/>
          <w:sz w:val="24"/>
        </w:rPr>
        <w:t>https</w:t>
      </w: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://</w:t>
      </w:r>
      <w:r w:rsidRPr="00834EF5">
        <w:rPr>
          <w:rFonts w:ascii="Times New Roman" w:eastAsia="Times New Roman" w:hAnsi="Times New Roman" w:cs="Times New Roman"/>
          <w:color w:val="000000"/>
          <w:sz w:val="24"/>
        </w:rPr>
        <w:t>education</w:t>
      </w: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r w:rsidRPr="00834EF5">
        <w:rPr>
          <w:rFonts w:ascii="Times New Roman" w:eastAsia="Times New Roman" w:hAnsi="Times New Roman" w:cs="Times New Roman"/>
          <w:color w:val="000000"/>
          <w:sz w:val="24"/>
        </w:rPr>
        <w:t>yandex</w:t>
      </w: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r w:rsidRPr="00834EF5">
        <w:rPr>
          <w:rFonts w:ascii="Times New Roman" w:eastAsia="Times New Roman" w:hAnsi="Times New Roman" w:cs="Times New Roman"/>
          <w:color w:val="000000"/>
          <w:sz w:val="24"/>
        </w:rPr>
        <w:t>ru</w:t>
      </w: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/ </w:t>
      </w:r>
      <w:r w:rsidRPr="00834EF5">
        <w:rPr>
          <w:rFonts w:ascii="Times New Roman" w:hAnsi="Times New Roman" w:cs="Times New Roman"/>
          <w:lang w:val="ru-RU"/>
        </w:rPr>
        <w:br/>
      </w:r>
      <w:r w:rsidRPr="00834EF5">
        <w:rPr>
          <w:rFonts w:ascii="Times New Roman" w:eastAsia="Times New Roman" w:hAnsi="Times New Roman" w:cs="Times New Roman"/>
          <w:color w:val="000000"/>
          <w:sz w:val="24"/>
        </w:rPr>
        <w:t>https</w:t>
      </w: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://</w:t>
      </w:r>
      <w:r w:rsidRPr="00834EF5">
        <w:rPr>
          <w:rFonts w:ascii="Times New Roman" w:eastAsia="Times New Roman" w:hAnsi="Times New Roman" w:cs="Times New Roman"/>
          <w:color w:val="000000"/>
          <w:sz w:val="24"/>
        </w:rPr>
        <w:t>www</w:t>
      </w: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r w:rsidRPr="00834EF5">
        <w:rPr>
          <w:rFonts w:ascii="Times New Roman" w:eastAsia="Times New Roman" w:hAnsi="Times New Roman" w:cs="Times New Roman"/>
          <w:color w:val="000000"/>
          <w:sz w:val="24"/>
        </w:rPr>
        <w:t>yaklass</w:t>
      </w: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r w:rsidRPr="00834EF5">
        <w:rPr>
          <w:rFonts w:ascii="Times New Roman" w:eastAsia="Times New Roman" w:hAnsi="Times New Roman" w:cs="Times New Roman"/>
          <w:color w:val="000000"/>
          <w:sz w:val="24"/>
        </w:rPr>
        <w:t>ru</w:t>
      </w: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/ </w:t>
      </w:r>
      <w:r w:rsidRPr="00834EF5">
        <w:rPr>
          <w:rFonts w:ascii="Times New Roman" w:hAnsi="Times New Roman" w:cs="Times New Roman"/>
          <w:lang w:val="ru-RU"/>
        </w:rPr>
        <w:br/>
      </w:r>
      <w:r w:rsidRPr="00834EF5">
        <w:rPr>
          <w:rFonts w:ascii="Times New Roman" w:eastAsia="Times New Roman" w:hAnsi="Times New Roman" w:cs="Times New Roman"/>
          <w:color w:val="000000"/>
          <w:sz w:val="24"/>
        </w:rPr>
        <w:t>https</w:t>
      </w: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://</w:t>
      </w:r>
      <w:r w:rsidRPr="00834EF5">
        <w:rPr>
          <w:rFonts w:ascii="Times New Roman" w:eastAsia="Times New Roman" w:hAnsi="Times New Roman" w:cs="Times New Roman"/>
          <w:color w:val="000000"/>
          <w:sz w:val="24"/>
        </w:rPr>
        <w:t>www</w:t>
      </w: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r w:rsidRPr="00834EF5">
        <w:rPr>
          <w:rFonts w:ascii="Times New Roman" w:eastAsia="Times New Roman" w:hAnsi="Times New Roman" w:cs="Times New Roman"/>
          <w:color w:val="000000"/>
          <w:sz w:val="24"/>
        </w:rPr>
        <w:t>zipgrade</w:t>
      </w: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r w:rsidRPr="00834EF5">
        <w:rPr>
          <w:rFonts w:ascii="Times New Roman" w:eastAsia="Times New Roman" w:hAnsi="Times New Roman" w:cs="Times New Roman"/>
          <w:color w:val="000000"/>
          <w:sz w:val="24"/>
        </w:rPr>
        <w:t>com</w:t>
      </w: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/ </w:t>
      </w:r>
      <w:r w:rsidRPr="00834EF5">
        <w:rPr>
          <w:rFonts w:ascii="Times New Roman" w:hAnsi="Times New Roman" w:cs="Times New Roman"/>
          <w:lang w:val="ru-RU"/>
        </w:rPr>
        <w:br/>
      </w:r>
      <w:r w:rsidRPr="00834EF5">
        <w:rPr>
          <w:rFonts w:ascii="Times New Roman" w:eastAsia="Times New Roman" w:hAnsi="Times New Roman" w:cs="Times New Roman"/>
          <w:color w:val="000000"/>
          <w:sz w:val="24"/>
        </w:rPr>
        <w:t>https</w:t>
      </w: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://</w:t>
      </w:r>
      <w:r w:rsidRPr="00834EF5">
        <w:rPr>
          <w:rFonts w:ascii="Times New Roman" w:eastAsia="Times New Roman" w:hAnsi="Times New Roman" w:cs="Times New Roman"/>
          <w:color w:val="000000"/>
          <w:sz w:val="24"/>
        </w:rPr>
        <w:t>learningapps</w:t>
      </w: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r w:rsidRPr="00834EF5">
        <w:rPr>
          <w:rFonts w:ascii="Times New Roman" w:eastAsia="Times New Roman" w:hAnsi="Times New Roman" w:cs="Times New Roman"/>
          <w:color w:val="000000"/>
          <w:sz w:val="24"/>
        </w:rPr>
        <w:t>org</w:t>
      </w: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/ </w:t>
      </w:r>
      <w:r w:rsidRPr="00834EF5">
        <w:rPr>
          <w:rFonts w:ascii="Times New Roman" w:hAnsi="Times New Roman" w:cs="Times New Roman"/>
          <w:lang w:val="ru-RU"/>
        </w:rPr>
        <w:br/>
      </w:r>
      <w:r w:rsidRPr="00834EF5">
        <w:rPr>
          <w:rFonts w:ascii="Times New Roman" w:eastAsia="Times New Roman" w:hAnsi="Times New Roman" w:cs="Times New Roman"/>
          <w:color w:val="000000"/>
          <w:sz w:val="24"/>
        </w:rPr>
        <w:t>https</w:t>
      </w: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://</w:t>
      </w:r>
      <w:r w:rsidRPr="00834EF5">
        <w:rPr>
          <w:rFonts w:ascii="Times New Roman" w:eastAsia="Times New Roman" w:hAnsi="Times New Roman" w:cs="Times New Roman"/>
          <w:color w:val="000000"/>
          <w:sz w:val="24"/>
        </w:rPr>
        <w:t>www</w:t>
      </w: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r w:rsidRPr="00834EF5">
        <w:rPr>
          <w:rFonts w:ascii="Times New Roman" w:eastAsia="Times New Roman" w:hAnsi="Times New Roman" w:cs="Times New Roman"/>
          <w:color w:val="000000"/>
          <w:sz w:val="24"/>
        </w:rPr>
        <w:t>plickers</w:t>
      </w: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  <w:r w:rsidRPr="00834EF5">
        <w:rPr>
          <w:rFonts w:ascii="Times New Roman" w:eastAsia="Times New Roman" w:hAnsi="Times New Roman" w:cs="Times New Roman"/>
          <w:color w:val="000000"/>
          <w:sz w:val="24"/>
        </w:rPr>
        <w:t>com</w:t>
      </w:r>
      <w:r w:rsidRPr="00834EF5">
        <w:rPr>
          <w:rFonts w:ascii="Times New Roman" w:eastAsia="Times New Roman" w:hAnsi="Times New Roman" w:cs="Times New Roman"/>
          <w:color w:val="000000"/>
          <w:sz w:val="24"/>
          <w:lang w:val="ru-RU"/>
        </w:rPr>
        <w:t>/</w:t>
      </w:r>
      <w:bookmarkStart w:id="113" w:name="_GoBack"/>
      <w:bookmarkEnd w:id="113"/>
    </w:p>
    <w:p w14:paraId="67B1795C" w14:textId="0EA90D34" w:rsidR="008E7CA9" w:rsidRPr="00834EF5" w:rsidRDefault="008E7CA9" w:rsidP="008D309D">
      <w:pPr>
        <w:autoSpaceDE w:val="0"/>
        <w:autoSpaceDN w:val="0"/>
        <w:spacing w:before="262" w:after="0" w:line="302" w:lineRule="auto"/>
        <w:ind w:right="720"/>
        <w:rPr>
          <w:rFonts w:ascii="Times New Roman" w:hAnsi="Times New Roman" w:cs="Times New Roman"/>
          <w:lang w:val="ru-RU"/>
        </w:rPr>
      </w:pPr>
    </w:p>
    <w:sectPr w:rsidR="008E7CA9" w:rsidRPr="00834EF5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лариса" w:date="2022-08-15T13:37:00Z" w:initials="л">
    <w:p w14:paraId="51A251DA" w14:textId="20666380" w:rsidR="007700B8" w:rsidRPr="00363EB2" w:rsidRDefault="007700B8" w:rsidP="00B006D0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 контроль проводится после изучения определенной темы(раздела) и может проходить, в  основном, в письменной форме. Письменная работа также может быть проведена в виде тестовых заданий.  Также возможно осуществить контроль с использованием цифровых инструментов.</w:t>
      </w:r>
    </w:p>
    <w:p w14:paraId="5B2AF9C0" w14:textId="77777777" w:rsidR="007700B8" w:rsidRPr="00B006D0" w:rsidRDefault="007700B8">
      <w:pPr>
        <w:pStyle w:val="affa"/>
        <w:rPr>
          <w:lang w:val="ru-RU"/>
        </w:rPr>
      </w:pPr>
    </w:p>
  </w:comment>
  <w:comment w:id="1" w:author="лариса" w:date="2022-09-04T22:09:00Z" w:initials="л">
    <w:p w14:paraId="424CAFFA" w14:textId="40B67187" w:rsidR="007700B8" w:rsidRPr="002E4912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Учебник. Ч.1, с. 4-5.</w:t>
      </w:r>
    </w:p>
  </w:comment>
  <w:comment w:id="2" w:author="лариса" w:date="2022-09-07T14:49:00Z" w:initials="л">
    <w:p w14:paraId="49F29669" w14:textId="77777777" w:rsidR="00945425" w:rsidRPr="00616B35" w:rsidRDefault="00945425" w:rsidP="00945425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контроль осуществляется на материале изучаемых тем в форме устного опроса, письменного контроля, тестирования, самостоятельной работы, самооценки, взаимооценки, практичской работы и т. д.  Также возможно осуществить контроль с использованием цифровых инструментов.</w:t>
      </w:r>
    </w:p>
    <w:p w14:paraId="7A810FDC" w14:textId="77777777" w:rsidR="00945425" w:rsidRPr="00261E9C" w:rsidRDefault="00945425" w:rsidP="00945425">
      <w:pPr>
        <w:pStyle w:val="affa"/>
        <w:rPr>
          <w:lang w:val="ru-RU"/>
        </w:rPr>
      </w:pPr>
    </w:p>
    <w:p w14:paraId="444A6355" w14:textId="77777777" w:rsidR="00945425" w:rsidRPr="00A92BDB" w:rsidRDefault="00945425" w:rsidP="00945425">
      <w:pPr>
        <w:pStyle w:val="affa"/>
        <w:rPr>
          <w:lang w:val="ru-RU"/>
        </w:rPr>
      </w:pPr>
    </w:p>
    <w:p w14:paraId="10CA0FF1" w14:textId="32D25423" w:rsidR="00945425" w:rsidRPr="000046AC" w:rsidRDefault="00945425">
      <w:pPr>
        <w:pStyle w:val="affa"/>
        <w:rPr>
          <w:lang w:val="ru-RU"/>
        </w:rPr>
      </w:pPr>
    </w:p>
  </w:comment>
  <w:comment w:id="3" w:author="лариса" w:date="2022-09-04T22:10:00Z" w:initials="л">
    <w:p w14:paraId="322E154C" w14:textId="1E7983B1" w:rsidR="007700B8" w:rsidRPr="002E4912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ч.1, с.6.</w:t>
      </w:r>
    </w:p>
  </w:comment>
  <w:comment w:id="4" w:author="лариса" w:date="2022-09-04T22:10:00Z" w:initials="л">
    <w:p w14:paraId="36BDD2F3" w14:textId="744801B6" w:rsidR="007700B8" w:rsidRPr="002E4912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Учебник. Ч.1, с. 8.</w:t>
      </w:r>
    </w:p>
  </w:comment>
  <w:comment w:id="5" w:author="лариса" w:date="2022-09-04T22:11:00Z" w:initials="л">
    <w:p w14:paraId="25A3E6B6" w14:textId="7676C610" w:rsidR="007700B8" w:rsidRPr="002E4912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Учебник. Ч.1, с. 9.</w:t>
      </w:r>
    </w:p>
  </w:comment>
  <w:comment w:id="6" w:author="лариса" w:date="2022-09-04T22:12:00Z" w:initials="л">
    <w:p w14:paraId="4599416F" w14:textId="6849B347" w:rsidR="007700B8" w:rsidRPr="002E4912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Учебник. Ч.1, с. 10-11.</w:t>
      </w:r>
    </w:p>
  </w:comment>
  <w:comment w:id="7" w:author="лариса" w:date="2022-09-04T22:13:00Z" w:initials="л">
    <w:p w14:paraId="6E6F993C" w14:textId="1142E675" w:rsidR="007700B8" w:rsidRPr="002E4912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Учебник. Ч.1, с. 12.</w:t>
      </w:r>
    </w:p>
  </w:comment>
  <w:comment w:id="8" w:author="лариса" w:date="2022-09-04T22:15:00Z" w:initials="л">
    <w:p w14:paraId="5C74E40F" w14:textId="0B5DEF3D" w:rsidR="007700B8" w:rsidRPr="008A0527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</w:p>
  </w:comment>
  <w:comment w:id="9" w:author="лариса" w:date="2022-08-15T13:42:00Z" w:initials="л">
    <w:p w14:paraId="1E1C2E0E" w14:textId="77777777" w:rsidR="007700B8" w:rsidRPr="00E56DFE" w:rsidRDefault="007700B8" w:rsidP="00B006D0">
      <w:pPr>
        <w:pStyle w:val="affa"/>
        <w:rPr>
          <w:lang w:val="ru-RU"/>
        </w:rPr>
      </w:pPr>
      <w:r>
        <w:rPr>
          <w:rStyle w:val="aff9"/>
        </w:rPr>
        <w:annotationRef/>
      </w:r>
      <w:r w:rsidRPr="00E56DFE">
        <w:rPr>
          <w:b/>
          <w:bCs/>
          <w:sz w:val="16"/>
          <w:szCs w:val="16"/>
          <w:u w:val="single"/>
          <w:lang w:val="ru-RU"/>
        </w:rPr>
        <w:t>Стартовый (входной) контроль</w:t>
      </w:r>
      <w:r w:rsidRPr="00E56DFE">
        <w:rPr>
          <w:sz w:val="16"/>
          <w:szCs w:val="16"/>
        </w:rPr>
        <w:t> </w:t>
      </w:r>
      <w:r w:rsidRPr="00E56DFE">
        <w:rPr>
          <w:sz w:val="16"/>
          <w:szCs w:val="16"/>
          <w:lang w:val="ru-RU"/>
        </w:rPr>
        <w:t xml:space="preserve">осуществляется в начале учебного года, при этом обязательно проводить сравнительный анализ с результатами итогового контроля, проводимого в конце прошлого учебного года. В стартовой работе лучше использовать </w:t>
      </w:r>
      <w:r w:rsidRPr="00E56DFE">
        <w:rPr>
          <w:sz w:val="16"/>
          <w:szCs w:val="16"/>
        </w:rPr>
        <w:t> </w:t>
      </w:r>
      <w:r w:rsidRPr="00E56DFE">
        <w:rPr>
          <w:sz w:val="16"/>
          <w:szCs w:val="16"/>
          <w:lang w:val="ru-RU"/>
        </w:rPr>
        <w:t>письменные контрольные работы, или опросы в форме теста.</w:t>
      </w:r>
    </w:p>
    <w:p w14:paraId="3A1F8EB3" w14:textId="77777777" w:rsidR="007700B8" w:rsidRPr="00E56DFE" w:rsidRDefault="007700B8" w:rsidP="00B006D0">
      <w:pPr>
        <w:pStyle w:val="affa"/>
        <w:rPr>
          <w:lang w:val="ru-RU"/>
        </w:rPr>
      </w:pPr>
    </w:p>
    <w:p w14:paraId="67B24B08" w14:textId="77777777" w:rsidR="007700B8" w:rsidRPr="00B006D0" w:rsidRDefault="007700B8">
      <w:pPr>
        <w:pStyle w:val="affa"/>
        <w:rPr>
          <w:lang w:val="ru-RU"/>
        </w:rPr>
      </w:pPr>
    </w:p>
  </w:comment>
  <w:comment w:id="10" w:author="лариса" w:date="2022-09-04T22:18:00Z" w:initials="л">
    <w:p w14:paraId="5858D87D" w14:textId="72E8434C" w:rsidR="007700B8" w:rsidRPr="00114A41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Чтение многозначных чисел. Запись многозначных чисел. (Учебник, ч.1, с. 24-25).</w:t>
      </w:r>
    </w:p>
  </w:comment>
  <w:comment w:id="11" w:author="лариса" w:date="2022-09-04T22:28:00Z" w:initials="л">
    <w:p w14:paraId="7E2906B9" w14:textId="75FA6BB4" w:rsidR="007700B8" w:rsidRPr="00822466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Подобрать материал на с. 22-23, ч.1</w:t>
      </w:r>
    </w:p>
  </w:comment>
  <w:comment w:id="12" w:author="лариса" w:date="2022-09-04T22:26:00Z" w:initials="л">
    <w:p w14:paraId="536AC1DB" w14:textId="5FFBE766" w:rsidR="007700B8" w:rsidRPr="00114A41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Разрядные слагаемые. (Учебник, ч.1,с.26).</w:t>
      </w:r>
    </w:p>
  </w:comment>
  <w:comment w:id="13" w:author="лариса" w:date="2022-09-04T22:32:00Z" w:initials="л">
    <w:p w14:paraId="2302C497" w14:textId="7322906D" w:rsidR="007700B8" w:rsidRPr="00822466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Подобрать материал на с. 29</w:t>
      </w:r>
    </w:p>
  </w:comment>
  <w:comment w:id="14" w:author="лариса" w:date="2022-09-04T22:27:00Z" w:initials="л">
    <w:p w14:paraId="5DE91024" w14:textId="5145CF28" w:rsidR="007700B8" w:rsidRPr="00114A41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Темпа по учебнику: Сравнение чисел. (Учебник, ч.1, с. 27)</w:t>
      </w:r>
    </w:p>
  </w:comment>
  <w:comment w:id="15" w:author="лариса" w:date="2022-09-04T22:42:00Z" w:initials="л">
    <w:p w14:paraId="5A306E09" w14:textId="02BB2A55" w:rsidR="007700B8" w:rsidRPr="00B71639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 6. Подбор материала учителем самостоятельно.</w:t>
      </w:r>
    </w:p>
  </w:comment>
  <w:comment w:id="16" w:author="лариса" w:date="2022-09-04T22:44:00Z" w:initials="л">
    <w:p w14:paraId="1B50BA67" w14:textId="00D35DA1" w:rsidR="007700B8" w:rsidRPr="00B71639" w:rsidRDefault="007700B8" w:rsidP="00B7163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rStyle w:val="aff9"/>
        </w:rPr>
        <w:annotationRef/>
      </w:r>
      <w:r>
        <w:rPr>
          <w:lang w:val="ru-RU"/>
        </w:rPr>
        <w:t xml:space="preserve">Классификатор. Урок № 7. Подбор материала учителем самостоятельно. </w:t>
      </w:r>
    </w:p>
    <w:p w14:paraId="137C4922" w14:textId="220E57F3" w:rsidR="007700B8" w:rsidRPr="00B71639" w:rsidRDefault="007700B8">
      <w:pPr>
        <w:pStyle w:val="affa"/>
        <w:rPr>
          <w:lang w:val="ru-RU"/>
        </w:rPr>
      </w:pPr>
    </w:p>
  </w:comment>
  <w:comment w:id="17" w:author="лариса" w:date="2022-09-04T22:45:00Z" w:initials="л">
    <w:p w14:paraId="7596CCD0" w14:textId="5FD33078" w:rsidR="007700B8" w:rsidRPr="00B71639" w:rsidRDefault="007700B8" w:rsidP="00B7163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rStyle w:val="aff9"/>
        </w:rPr>
        <w:annotationRef/>
      </w:r>
      <w:r>
        <w:rPr>
          <w:lang w:val="ru-RU"/>
        </w:rPr>
        <w:t>Классификатор. Урок № 8. Подбор материала учителем самостоятельно.</w:t>
      </w:r>
    </w:p>
    <w:p w14:paraId="0A036477" w14:textId="3F31D3CA" w:rsidR="007700B8" w:rsidRPr="00B71639" w:rsidRDefault="007700B8">
      <w:pPr>
        <w:pStyle w:val="affa"/>
        <w:rPr>
          <w:lang w:val="ru-RU"/>
        </w:rPr>
      </w:pPr>
    </w:p>
  </w:comment>
  <w:comment w:id="18" w:author="лариса" w:date="2022-09-04T22:46:00Z" w:initials="л">
    <w:p w14:paraId="1100F3F3" w14:textId="44C0AA2B" w:rsidR="007700B8" w:rsidRPr="00B71639" w:rsidRDefault="007700B8" w:rsidP="00B7163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rStyle w:val="aff9"/>
        </w:rPr>
        <w:annotationRef/>
      </w:r>
      <w:r>
        <w:rPr>
          <w:lang w:val="ru-RU"/>
        </w:rPr>
        <w:t>Классификатор. Урок № 9. Подбор материала учителем самостоятельно.</w:t>
      </w:r>
    </w:p>
    <w:p w14:paraId="1C37F44D" w14:textId="29A3EE7D" w:rsidR="007700B8" w:rsidRPr="00B71639" w:rsidRDefault="007700B8">
      <w:pPr>
        <w:pStyle w:val="affa"/>
        <w:rPr>
          <w:lang w:val="ru-RU"/>
        </w:rPr>
      </w:pPr>
    </w:p>
  </w:comment>
  <w:comment w:id="19" w:author="лариса" w:date="2022-09-04T22:46:00Z" w:initials="л">
    <w:p w14:paraId="2D67EB22" w14:textId="15178FB4" w:rsidR="007700B8" w:rsidRPr="00B71639" w:rsidRDefault="007700B8" w:rsidP="00B7163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rStyle w:val="aff9"/>
        </w:rPr>
        <w:annotationRef/>
      </w:r>
      <w:r>
        <w:rPr>
          <w:lang w:val="ru-RU"/>
        </w:rPr>
        <w:t>Классификатор. Урок № 10. Подбор материала учителем самостоятельно.</w:t>
      </w:r>
    </w:p>
    <w:p w14:paraId="400704F1" w14:textId="685559EE" w:rsidR="007700B8" w:rsidRPr="00B71639" w:rsidRDefault="007700B8">
      <w:pPr>
        <w:pStyle w:val="affa"/>
        <w:rPr>
          <w:lang w:val="ru-RU"/>
        </w:rPr>
      </w:pPr>
    </w:p>
  </w:comment>
  <w:comment w:id="20" w:author="лариса" w:date="2022-09-04T22:46:00Z" w:initials="л">
    <w:p w14:paraId="387CE106" w14:textId="2F259FD7" w:rsidR="007700B8" w:rsidRPr="00B71639" w:rsidRDefault="007700B8" w:rsidP="00B7163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rStyle w:val="aff9"/>
        </w:rPr>
        <w:annotationRef/>
      </w:r>
      <w:r>
        <w:rPr>
          <w:lang w:val="ru-RU"/>
        </w:rPr>
        <w:t>Классификатор. Урок № 11. Подбор материала учителем самостоятельно.</w:t>
      </w:r>
    </w:p>
    <w:p w14:paraId="2262325D" w14:textId="2C32EB62" w:rsidR="007700B8" w:rsidRPr="00B71639" w:rsidRDefault="007700B8">
      <w:pPr>
        <w:pStyle w:val="affa"/>
        <w:rPr>
          <w:lang w:val="ru-RU"/>
        </w:rPr>
      </w:pPr>
    </w:p>
  </w:comment>
  <w:comment w:id="21" w:author="лариса" w:date="2022-09-04T22:54:00Z" w:initials="л">
    <w:p w14:paraId="34E9B265" w14:textId="5CAAD35B" w:rsidR="007700B8" w:rsidRPr="005C0783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 12. Подбор материала учителем самостоятельно.</w:t>
      </w:r>
    </w:p>
  </w:comment>
  <w:comment w:id="22" w:author="лариса" w:date="2022-09-04T22:50:00Z" w:initials="л">
    <w:p w14:paraId="16B6B2DD" w14:textId="44787C84" w:rsidR="007700B8" w:rsidRPr="00B71639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Километр. ( ч.1, с.36). Подобрать недостающий материал по теме самостоятельно.</w:t>
      </w:r>
    </w:p>
  </w:comment>
  <w:comment w:id="23" w:author="лариса" w:date="2022-09-04T22:51:00Z" w:initials="л">
    <w:p w14:paraId="5D4D9F8E" w14:textId="42682D40" w:rsidR="007700B8" w:rsidRPr="005C0783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Таблица единиц длины. (Учебник, ч.1, с. 37). </w:t>
      </w:r>
    </w:p>
  </w:comment>
  <w:comment w:id="24" w:author="лариса" w:date="2022-09-04T22:53:00Z" w:initials="л">
    <w:p w14:paraId="319CCC90" w14:textId="7406122C" w:rsidR="007700B8" w:rsidRPr="005C0783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Классификатр. Урок №18. Подбор мтериала учителем самостоятельно).</w:t>
      </w:r>
    </w:p>
  </w:comment>
  <w:comment w:id="25" w:author="лариса" w:date="2022-09-04T22:58:00Z" w:initials="л">
    <w:p w14:paraId="11270FA8" w14:textId="5EBF4B4E" w:rsidR="007700B8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Единица площади. Квадратный километр. Квадратный мииметр. (Учебник, ч.1, с. 0-41). </w:t>
      </w:r>
    </w:p>
    <w:p w14:paraId="75C341C6" w14:textId="3A8E159F" w:rsidR="007700B8" w:rsidRPr="005C0783" w:rsidRDefault="007700B8">
      <w:pPr>
        <w:pStyle w:val="affa"/>
        <w:rPr>
          <w:lang w:val="ru-RU"/>
        </w:rPr>
      </w:pPr>
      <w:r>
        <w:rPr>
          <w:lang w:val="ru-RU"/>
        </w:rPr>
        <w:t xml:space="preserve">Классификатор. Урок № 19). Подбор материала самостоятельно. </w:t>
      </w:r>
    </w:p>
  </w:comment>
  <w:comment w:id="26" w:author="лариса" w:date="2022-09-04T23:01:00Z" w:initials="л">
    <w:p w14:paraId="0906A6B8" w14:textId="3E675F18" w:rsidR="007700B8" w:rsidRPr="00727AC7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Уччебник, ч.1, с. 41).</w:t>
      </w:r>
    </w:p>
  </w:comment>
  <w:comment w:id="27" w:author="лариса" w:date="2022-09-04T23:04:00Z" w:initials="л">
    <w:p w14:paraId="1BE98C12" w14:textId="3AD1B395" w:rsidR="007700B8" w:rsidRPr="009760D5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 20. Подбор материала самостоятельно.</w:t>
      </w:r>
    </w:p>
  </w:comment>
  <w:comment w:id="28" w:author="лариса" w:date="2022-09-04T23:07:00Z" w:initials="л">
    <w:p w14:paraId="19213498" w14:textId="4D1EF779" w:rsidR="007700B8" w:rsidRPr="009760D5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Тонна. Центрнер. (Учебник, ч.1, с. 45).</w:t>
      </w:r>
    </w:p>
  </w:comment>
  <w:comment w:id="29" w:author="лариса" w:date="2022-09-04T23:09:00Z" w:initials="л">
    <w:p w14:paraId="3808BA52" w14:textId="124EE71E" w:rsidR="007700B8" w:rsidRPr="009760D5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Учебник,ч.1, с. 46.</w:t>
      </w:r>
    </w:p>
  </w:comment>
  <w:comment w:id="30" w:author="лариса" w:date="2022-09-04T23:09:00Z" w:initials="л">
    <w:p w14:paraId="78052996" w14:textId="67466B15" w:rsidR="007700B8" w:rsidRPr="009760D5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Классификатор. Урок № 14. Подбор материала учителем самостоятельно. </w:t>
      </w:r>
    </w:p>
  </w:comment>
  <w:comment w:id="31" w:author="лариса" w:date="2022-09-04T23:11:00Z" w:initials="л">
    <w:p w14:paraId="719C6B36" w14:textId="147C3F9E" w:rsidR="007700B8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 15.</w:t>
      </w:r>
    </w:p>
    <w:p w14:paraId="62D48E45" w14:textId="77777777" w:rsidR="007700B8" w:rsidRDefault="007700B8">
      <w:pPr>
        <w:pStyle w:val="affa"/>
        <w:rPr>
          <w:lang w:val="ru-RU"/>
        </w:rPr>
      </w:pPr>
    </w:p>
    <w:p w14:paraId="60692AEB" w14:textId="05C4471A" w:rsidR="007700B8" w:rsidRDefault="007700B8">
      <w:pPr>
        <w:pStyle w:val="affa"/>
        <w:rPr>
          <w:lang w:val="ru-RU"/>
        </w:rPr>
      </w:pPr>
      <w:r>
        <w:rPr>
          <w:lang w:val="ru-RU"/>
        </w:rPr>
        <w:t>Тема по учебнику: Единица времени: год. (ч.1, с. 47; 51).</w:t>
      </w:r>
    </w:p>
    <w:p w14:paraId="77B9BB86" w14:textId="472F0203" w:rsidR="007700B8" w:rsidRPr="00465BBB" w:rsidRDefault="007700B8">
      <w:pPr>
        <w:pStyle w:val="affa"/>
        <w:rPr>
          <w:lang w:val="ru-RU"/>
        </w:rPr>
      </w:pPr>
      <w:r>
        <w:rPr>
          <w:lang w:val="ru-RU"/>
        </w:rPr>
        <w:t>Календарь: подобрать материал самостоятельно.</w:t>
      </w:r>
    </w:p>
  </w:comment>
  <w:comment w:id="32" w:author="лариса" w:date="2022-09-04T23:14:00Z" w:initials="л">
    <w:p w14:paraId="29B338EB" w14:textId="5781B965" w:rsidR="007700B8" w:rsidRPr="00465BBB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Время от 0 часов до 24 часов. (ч.1, с. 48).</w:t>
      </w:r>
    </w:p>
  </w:comment>
  <w:comment w:id="33" w:author="лариса" w:date="2022-09-04T23:15:00Z" w:initials="л">
    <w:p w14:paraId="1D064160" w14:textId="5C740D0A" w:rsidR="007700B8" w:rsidRDefault="007700B8">
      <w:pPr>
        <w:pStyle w:val="affa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465BB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Решение задач. (вычисление начала, продолжительности и конца события).</w:t>
      </w:r>
    </w:p>
    <w:p w14:paraId="6B2512D8" w14:textId="5A9090D9" w:rsidR="007700B8" w:rsidRPr="00465BBB" w:rsidRDefault="007700B8">
      <w:pPr>
        <w:pStyle w:val="affa"/>
        <w:rPr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(Учебник, ч.1, с. 49).</w:t>
      </w:r>
    </w:p>
  </w:comment>
  <w:comment w:id="34" w:author="лариса" w:date="2022-09-04T23:23:00Z" w:initials="л">
    <w:p w14:paraId="716CFFCF" w14:textId="563B1F82" w:rsidR="007700B8" w:rsidRPr="0061367E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Уччебник. Ч.1, с. 50)</w:t>
      </w:r>
    </w:p>
  </w:comment>
  <w:comment w:id="35" w:author="лариса" w:date="2022-09-04T23:24:00Z" w:initials="л">
    <w:p w14:paraId="3534AC72" w14:textId="57EE4F4B" w:rsidR="007700B8" w:rsidRPr="0061367E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Уччебник, ч.1, с. 52)</w:t>
      </w:r>
    </w:p>
  </w:comment>
  <w:comment w:id="36" w:author="лариса" w:date="2022-09-04T23:24:00Z" w:initials="л">
    <w:p w14:paraId="6C64DBEA" w14:textId="746FFADC" w:rsidR="007700B8" w:rsidRPr="0061367E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 16 Подбор материала учителем самостоятельно.</w:t>
      </w:r>
    </w:p>
  </w:comment>
  <w:comment w:id="37" w:author="лариса" w:date="2022-09-04T23:33:00Z" w:initials="л">
    <w:p w14:paraId="0CE21B58" w14:textId="7EFF57DF" w:rsidR="007700B8" w:rsidRPr="00A77E30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 23. Подбор материала учителем самостоятельно.</w:t>
      </w:r>
    </w:p>
  </w:comment>
  <w:comment w:id="38" w:author="лариса" w:date="2022-09-06T09:41:00Z" w:initials="л">
    <w:p w14:paraId="03306ACB" w14:textId="1A87E976" w:rsidR="007700B8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 41</w:t>
      </w:r>
    </w:p>
    <w:p w14:paraId="57DD7038" w14:textId="48D96DD7" w:rsidR="007700B8" w:rsidRDefault="007700B8">
      <w:pPr>
        <w:pStyle w:val="affa"/>
        <w:rPr>
          <w:lang w:val="ru-RU"/>
        </w:rPr>
      </w:pPr>
      <w:r>
        <w:rPr>
          <w:lang w:val="ru-RU"/>
        </w:rPr>
        <w:t>В учебнике есть свойства (ч.1, с. 104).</w:t>
      </w:r>
    </w:p>
    <w:p w14:paraId="7B2167EA" w14:textId="4A9B74B7" w:rsidR="007700B8" w:rsidRPr="0034648F" w:rsidRDefault="007700B8">
      <w:pPr>
        <w:pStyle w:val="affa"/>
        <w:rPr>
          <w:lang w:val="ru-RU"/>
        </w:rPr>
      </w:pPr>
      <w:r>
        <w:rPr>
          <w:lang w:val="ru-RU"/>
        </w:rPr>
        <w:t>Подобрать материал самостоятельно.</w:t>
      </w:r>
    </w:p>
  </w:comment>
  <w:comment w:id="39" w:author="лариса" w:date="2022-09-06T16:09:00Z" w:initials="л">
    <w:p w14:paraId="751DE65E" w14:textId="461F1204" w:rsidR="007700B8" w:rsidRPr="001C327D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в учебнике: Сложение и вычитание. (Учебник, ч.1, с. 60)</w:t>
      </w:r>
    </w:p>
  </w:comment>
  <w:comment w:id="40" w:author="лариса" w:date="2022-09-06T16:10:00Z" w:initials="л">
    <w:p w14:paraId="5A3DA59F" w14:textId="6333B668" w:rsidR="007700B8" w:rsidRPr="001C327D" w:rsidRDefault="007700B8" w:rsidP="001C327D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в учебнике: Сложение и вычитание. (Учебник, ч.1, с. 61)</w:t>
      </w:r>
    </w:p>
    <w:p w14:paraId="58F00C9C" w14:textId="0C209D42" w:rsidR="007700B8" w:rsidRPr="001C327D" w:rsidRDefault="007700B8">
      <w:pPr>
        <w:pStyle w:val="affa"/>
        <w:rPr>
          <w:lang w:val="ru-RU"/>
        </w:rPr>
      </w:pPr>
    </w:p>
  </w:comment>
  <w:comment w:id="41" w:author="лариса" w:date="2022-09-06T16:14:00Z" w:initials="л">
    <w:p w14:paraId="51E99BDB" w14:textId="138C7D6E" w:rsidR="007700B8" w:rsidRPr="001C327D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Нахождение неизвестного слагаемого (Учебник, ч.1, с. 62)</w:t>
      </w:r>
    </w:p>
  </w:comment>
  <w:comment w:id="42" w:author="лариса" w:date="2022-09-06T16:15:00Z" w:initials="л">
    <w:p w14:paraId="0FB4AA1F" w14:textId="7E605D37" w:rsidR="007700B8" w:rsidRPr="001C327D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Нахождение неизвестного вычитаемого, неизвестного уменьшаемого. (Учебник, ч.1, с. 63).</w:t>
      </w:r>
    </w:p>
  </w:comment>
  <w:comment w:id="43" w:author="лариса" w:date="2022-09-06T16:24:00Z" w:initials="л">
    <w:p w14:paraId="7D7FDCF5" w14:textId="13C0D2ED" w:rsidR="007700B8" w:rsidRPr="005D79D7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ч.1, с. 64</w:t>
      </w:r>
    </w:p>
  </w:comment>
  <w:comment w:id="44" w:author="лариса" w:date="2022-09-06T17:04:00Z" w:initials="л">
    <w:p w14:paraId="2AACD5E9" w14:textId="089ED14B" w:rsidR="007700B8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Уроки № 62, 63.</w:t>
      </w:r>
    </w:p>
    <w:p w14:paraId="3ACDEA35" w14:textId="74FB886C" w:rsidR="007700B8" w:rsidRPr="00B104FA" w:rsidRDefault="007700B8">
      <w:pPr>
        <w:pStyle w:val="affa"/>
        <w:rPr>
          <w:lang w:val="ru-RU"/>
        </w:rPr>
      </w:pPr>
      <w:r>
        <w:rPr>
          <w:lang w:val="ru-RU"/>
        </w:rPr>
        <w:t>Учебник, ч.1, с. 66</w:t>
      </w:r>
    </w:p>
  </w:comment>
  <w:comment w:id="45" w:author="лариса" w:date="2022-09-06T17:05:00Z" w:initials="л">
    <w:p w14:paraId="70AD83F4" w14:textId="4DF885D4" w:rsidR="007700B8" w:rsidRPr="00B104FA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ч.1, с 67</w:t>
      </w:r>
    </w:p>
  </w:comment>
  <w:comment w:id="46" w:author="лариса" w:date="2022-09-07T02:07:00Z" w:initials="л">
    <w:p w14:paraId="5D05BBDB" w14:textId="3EFE6FAF" w:rsidR="00D05E52" w:rsidRPr="00D05E52" w:rsidRDefault="00D05E52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ч.1, с. 68</w:t>
      </w:r>
    </w:p>
  </w:comment>
  <w:comment w:id="47" w:author="лариса" w:date="2022-09-06T17:29:00Z" w:initials="л">
    <w:p w14:paraId="42D26D38" w14:textId="1DB4D83C" w:rsidR="007700B8" w:rsidRPr="00D05E52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</w:p>
  </w:comment>
  <w:comment w:id="48" w:author="лариса" w:date="2022-09-07T02:12:00Z" w:initials="л">
    <w:p w14:paraId="675A6CBE" w14:textId="7A847BBD" w:rsidR="00D05E52" w:rsidRPr="00D05E52" w:rsidRDefault="00D05E52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Умножение и его свойства. Умножение на 0 и 1. (Учебник, ч.1, с. 76).</w:t>
      </w:r>
    </w:p>
  </w:comment>
  <w:comment w:id="49" w:author="лариса" w:date="2022-09-07T02:13:00Z" w:initials="л">
    <w:p w14:paraId="478BFD84" w14:textId="3A071A26" w:rsidR="00D05E52" w:rsidRPr="00D05E52" w:rsidRDefault="00D05E52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Письменные приемы умножения. (Учебник, ч.1, с. 77)</w:t>
      </w:r>
    </w:p>
  </w:comment>
  <w:comment w:id="50" w:author="лариса" w:date="2022-09-07T02:15:00Z" w:initials="л">
    <w:p w14:paraId="3D830510" w14:textId="1BA60F03" w:rsidR="00D05E52" w:rsidRPr="00D05E52" w:rsidRDefault="00D05E52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Умножение чисел, запись которых оканчивается нулями. (Учебник, ч.1, с. 79).</w:t>
      </w:r>
    </w:p>
  </w:comment>
  <w:comment w:id="51" w:author="лариса" w:date="2022-09-07T02:16:00Z" w:initials="л">
    <w:p w14:paraId="676F612E" w14:textId="33805859" w:rsidR="00A6098C" w:rsidRPr="00A6098C" w:rsidRDefault="00A6098C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Нахождение неизвестного множителя, неизвестного делимого, неизвестного делителя. (Учебник, ч.1, с. 80).</w:t>
      </w:r>
    </w:p>
  </w:comment>
  <w:comment w:id="52" w:author="лариса" w:date="2022-09-06T16:39:00Z" w:initials="л">
    <w:p w14:paraId="378F347A" w14:textId="2F323974" w:rsidR="007700B8" w:rsidRDefault="007700B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 54</w:t>
      </w:r>
    </w:p>
    <w:p w14:paraId="30B87376" w14:textId="77777777" w:rsidR="007700B8" w:rsidRPr="00FA3440" w:rsidRDefault="007700B8">
      <w:pPr>
        <w:pStyle w:val="affa"/>
        <w:rPr>
          <w:lang w:val="ru-RU"/>
        </w:rPr>
      </w:pPr>
    </w:p>
  </w:comment>
  <w:comment w:id="53" w:author="лариса" w:date="2022-09-07T02:21:00Z" w:initials="л">
    <w:p w14:paraId="5DCA2DB7" w14:textId="0E808C8F" w:rsidR="00A6098C" w:rsidRDefault="00A6098C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Деление на однозначное число. Письменные приемы деления. </w:t>
      </w:r>
    </w:p>
    <w:p w14:paraId="2E871014" w14:textId="51D0C3A5" w:rsidR="00A6098C" w:rsidRDefault="00A6098C">
      <w:pPr>
        <w:pStyle w:val="affa"/>
        <w:rPr>
          <w:lang w:val="ru-RU"/>
        </w:rPr>
      </w:pPr>
      <w:r>
        <w:rPr>
          <w:lang w:val="ru-RU"/>
        </w:rPr>
        <w:t xml:space="preserve">Подобрать материнал в учебнике ч. 1, с. 81-83. </w:t>
      </w:r>
    </w:p>
    <w:p w14:paraId="50EE8109" w14:textId="6ED8E3A6" w:rsidR="00A6098C" w:rsidRPr="00A6098C" w:rsidRDefault="00A6098C">
      <w:pPr>
        <w:pStyle w:val="affa"/>
        <w:rPr>
          <w:lang w:val="ru-RU"/>
        </w:rPr>
      </w:pPr>
      <w:r>
        <w:rPr>
          <w:lang w:val="ru-RU"/>
        </w:rPr>
        <w:t>См. Классификатор, урок № 31</w:t>
      </w:r>
    </w:p>
  </w:comment>
  <w:comment w:id="54" w:author="лариса" w:date="2022-09-07T02:25:00Z" w:initials="л">
    <w:p w14:paraId="11A245FA" w14:textId="2C9A81B1" w:rsidR="00A6098C" w:rsidRPr="00A6098C" w:rsidRDefault="00A6098C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Решение задач. (Учебник, ч.1, с. 84).</w:t>
      </w:r>
    </w:p>
  </w:comment>
  <w:comment w:id="55" w:author="лариса" w:date="2022-09-07T02:36:00Z" w:initials="л">
    <w:p w14:paraId="6D82DBF1" w14:textId="64A5D98D" w:rsidR="005055E1" w:rsidRPr="005055E1" w:rsidRDefault="005055E1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Задачи на пропорциональное деление. (Учебник, ч. 1, с. 85</w:t>
      </w:r>
      <w:r w:rsidR="00426A59">
        <w:rPr>
          <w:lang w:val="ru-RU"/>
        </w:rPr>
        <w:t xml:space="preserve"> - 86</w:t>
      </w:r>
      <w:r>
        <w:rPr>
          <w:lang w:val="ru-RU"/>
        </w:rPr>
        <w:t>)</w:t>
      </w:r>
    </w:p>
  </w:comment>
  <w:comment w:id="56" w:author="лариса" w:date="2022-09-07T02:56:00Z" w:initials="л">
    <w:p w14:paraId="6F3C855B" w14:textId="2B294724" w:rsidR="00426A59" w:rsidRPr="00426A59" w:rsidRDefault="00426A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Письменные приемы деления. Решение задач. (Учебник. ч. 1, с. 87).</w:t>
      </w:r>
    </w:p>
  </w:comment>
  <w:comment w:id="57" w:author="лариса" w:date="2022-09-07T03:03:00Z" w:initials="л">
    <w:p w14:paraId="1F2497C5" w14:textId="51E9991E" w:rsidR="00B07563" w:rsidRPr="00B07563" w:rsidRDefault="00B07563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 1, с. 88</w:t>
      </w:r>
      <w:r w:rsidR="001C21B6">
        <w:rPr>
          <w:lang w:val="ru-RU"/>
        </w:rPr>
        <w:t xml:space="preserve"> - 90</w:t>
      </w:r>
    </w:p>
  </w:comment>
  <w:comment w:id="58" w:author="лариса" w:date="2022-09-07T03:17:00Z" w:initials="л">
    <w:p w14:paraId="09A3EAD2" w14:textId="15247B69" w:rsidR="001C21B6" w:rsidRPr="001C21B6" w:rsidRDefault="001C21B6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 64. Подбор материала учителем самостоятельно.</w:t>
      </w:r>
    </w:p>
  </w:comment>
  <w:comment w:id="59" w:author="лариса" w:date="2022-09-07T04:37:00Z" w:initials="л">
    <w:p w14:paraId="4DAC1589" w14:textId="1A5D842D" w:rsidR="00F518FD" w:rsidRPr="00F518FD" w:rsidRDefault="00F518FD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55. Подбор материала учителем самостоятельно.</w:t>
      </w:r>
    </w:p>
  </w:comment>
  <w:comment w:id="60" w:author="лариса" w:date="2022-09-07T04:42:00Z" w:initials="л">
    <w:p w14:paraId="1B277A02" w14:textId="41326770" w:rsidR="00F518FD" w:rsidRPr="00F518FD" w:rsidRDefault="00F518FD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Классификатор, урок № 57. Подбор материала учителем самостоятельно. </w:t>
      </w:r>
    </w:p>
  </w:comment>
  <w:comment w:id="61" w:author="лариса" w:date="2022-09-07T04:47:00Z" w:initials="л">
    <w:p w14:paraId="2C28F16F" w14:textId="075AE36E" w:rsidR="0050436D" w:rsidRPr="00F518FD" w:rsidRDefault="0050436D" w:rsidP="0050436D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rStyle w:val="aff9"/>
        </w:rPr>
        <w:annotationRef/>
      </w:r>
      <w:r>
        <w:rPr>
          <w:lang w:val="ru-RU"/>
        </w:rPr>
        <w:t xml:space="preserve">Классификатор, урок № 58. Подбор материала учителем самостоятельно. </w:t>
      </w:r>
    </w:p>
    <w:p w14:paraId="6E81F29F" w14:textId="0A45A072" w:rsidR="0050436D" w:rsidRPr="0050436D" w:rsidRDefault="0050436D">
      <w:pPr>
        <w:pStyle w:val="affa"/>
        <w:rPr>
          <w:lang w:val="ru-RU"/>
        </w:rPr>
      </w:pPr>
    </w:p>
  </w:comment>
  <w:comment w:id="62" w:author="лариса" w:date="2022-09-07T04:45:00Z" w:initials="л">
    <w:p w14:paraId="1674E56F" w14:textId="7880953D" w:rsidR="00F518FD" w:rsidRPr="00F518FD" w:rsidRDefault="00F518FD" w:rsidP="00F518FD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rStyle w:val="aff9"/>
        </w:rPr>
        <w:annotationRef/>
      </w:r>
      <w:r>
        <w:rPr>
          <w:lang w:val="ru-RU"/>
        </w:rPr>
        <w:t xml:space="preserve">Классификатор, урок № 59 - 60. Подбор материала учителем самостоятельно. </w:t>
      </w:r>
    </w:p>
    <w:p w14:paraId="1B57FCAA" w14:textId="1984CB38" w:rsidR="00F518FD" w:rsidRPr="00F518FD" w:rsidRDefault="00F518FD">
      <w:pPr>
        <w:pStyle w:val="affa"/>
        <w:rPr>
          <w:lang w:val="ru-RU"/>
        </w:rPr>
      </w:pPr>
    </w:p>
  </w:comment>
  <w:comment w:id="63" w:author="лариса" w:date="2022-09-07T03:24:00Z" w:initials="л">
    <w:p w14:paraId="6408EE2A" w14:textId="7C4919DC" w:rsidR="0019054B" w:rsidRPr="002E2889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 2, с. 4)</w:t>
      </w:r>
    </w:p>
  </w:comment>
  <w:comment w:id="64" w:author="лариса" w:date="2022-09-07T03:19:00Z" w:initials="л">
    <w:p w14:paraId="4C14BEB4" w14:textId="0EB20C70" w:rsidR="0019054B" w:rsidRPr="001C21B6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Скорость. Единицы скорости. Взаимосвязь между скоростью, временем и расстоянием. (Учебник, ч. 2, с. 5).</w:t>
      </w:r>
    </w:p>
  </w:comment>
  <w:comment w:id="65" w:author="лариса" w:date="2022-09-07T03:27:00Z" w:initials="л">
    <w:p w14:paraId="5F93DEE8" w14:textId="2C02E0A0" w:rsidR="0019054B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 22).</w:t>
      </w:r>
    </w:p>
    <w:p w14:paraId="76797177" w14:textId="05701E3D" w:rsidR="0019054B" w:rsidRPr="002E2889" w:rsidRDefault="0019054B">
      <w:pPr>
        <w:pStyle w:val="affa"/>
        <w:rPr>
          <w:lang w:val="ru-RU"/>
        </w:rPr>
      </w:pPr>
      <w:r>
        <w:rPr>
          <w:lang w:val="ru-RU"/>
        </w:rPr>
        <w:t>Поюбор материала учителем самостоятельно.</w:t>
      </w:r>
    </w:p>
  </w:comment>
  <w:comment w:id="66" w:author="лариса" w:date="2022-09-07T03:31:00Z" w:initials="л">
    <w:p w14:paraId="3944C1E8" w14:textId="516FA9CE" w:rsidR="0019054B" w:rsidRPr="002E2889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Решение задач на движение. (Учебник, ч. 2, с. 6).</w:t>
      </w:r>
    </w:p>
  </w:comment>
  <w:comment w:id="67" w:author="лариса" w:date="2022-09-07T03:32:00Z" w:initials="л">
    <w:p w14:paraId="43D21E93" w14:textId="1C7C1C3D" w:rsidR="0019054B" w:rsidRPr="002E2889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ч.2, с. 7 - 8).</w:t>
      </w:r>
    </w:p>
  </w:comment>
  <w:comment w:id="68" w:author="лариса" w:date="2022-09-07T03:35:00Z" w:initials="л">
    <w:p w14:paraId="0B2C86CB" w14:textId="1695150B" w:rsidR="0019054B" w:rsidRPr="001F43E6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 2, с. 12</w:t>
      </w:r>
    </w:p>
  </w:comment>
  <w:comment w:id="69" w:author="лариса" w:date="2022-09-07T03:35:00Z" w:initials="л">
    <w:p w14:paraId="7055082F" w14:textId="0409CB19" w:rsidR="0019054B" w:rsidRPr="001F43E6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 2, с. 13.</w:t>
      </w:r>
    </w:p>
  </w:comment>
  <w:comment w:id="70" w:author="лариса" w:date="2022-09-07T03:36:00Z" w:initials="л">
    <w:p w14:paraId="06C124F9" w14:textId="49734954" w:rsidR="0019054B" w:rsidRPr="001F43E6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 2, с. 15.</w:t>
      </w:r>
    </w:p>
  </w:comment>
  <w:comment w:id="71" w:author="лариса" w:date="2022-09-07T03:38:00Z" w:initials="л">
    <w:p w14:paraId="66D0F773" w14:textId="3E1EA932" w:rsidR="0019054B" w:rsidRPr="001F43E6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 2, с. 16.</w:t>
      </w:r>
    </w:p>
  </w:comment>
  <w:comment w:id="72" w:author="лариса" w:date="2022-09-07T03:44:00Z" w:initials="л">
    <w:p w14:paraId="1F392126" w14:textId="6DCD5999" w:rsidR="0019054B" w:rsidRPr="00AB2D1E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 2, с. 17.</w:t>
      </w:r>
    </w:p>
  </w:comment>
  <w:comment w:id="73" w:author="лариса" w:date="2022-09-07T03:45:00Z" w:initials="л">
    <w:p w14:paraId="79F32AA7" w14:textId="06AE7679" w:rsidR="0019054B" w:rsidRPr="00AB2D1E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 2, с. 25 - 26.</w:t>
      </w:r>
    </w:p>
  </w:comment>
  <w:comment w:id="74" w:author="лариса" w:date="2022-09-07T03:45:00Z" w:initials="л">
    <w:p w14:paraId="40B09489" w14:textId="54601FBD" w:rsidR="0019054B" w:rsidRPr="00AB2D1E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 2, с. 27.</w:t>
      </w:r>
    </w:p>
  </w:comment>
  <w:comment w:id="75" w:author="лариса" w:date="2022-09-07T03:47:00Z" w:initials="л">
    <w:p w14:paraId="6E03B587" w14:textId="04C8888E" w:rsidR="0019054B" w:rsidRPr="00AB2D1E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Классификатор. Урок № 75. Подбор материала учителем самостоятельно. </w:t>
      </w:r>
    </w:p>
  </w:comment>
  <w:comment w:id="76" w:author="лариса" w:date="2022-09-07T03:49:00Z" w:initials="л">
    <w:p w14:paraId="1C2B7127" w14:textId="1AA59109" w:rsidR="0019054B" w:rsidRPr="00AB2D1E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 2, с. 29.</w:t>
      </w:r>
    </w:p>
  </w:comment>
  <w:comment w:id="77" w:author="лариса" w:date="2022-09-07T03:51:00Z" w:initials="л">
    <w:p w14:paraId="5CB9C821" w14:textId="44943B43" w:rsidR="0019054B" w:rsidRPr="00AB2D1E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 2, с. 33.</w:t>
      </w:r>
    </w:p>
  </w:comment>
  <w:comment w:id="78" w:author="лариса" w:date="2022-09-07T03:58:00Z" w:initials="л">
    <w:p w14:paraId="7165CA37" w14:textId="27655360" w:rsidR="0019054B" w:rsidRPr="00BF6DA4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 2, с. 42 - 43</w:t>
      </w:r>
    </w:p>
  </w:comment>
  <w:comment w:id="79" w:author="лариса" w:date="2022-09-07T04:00:00Z" w:initials="л">
    <w:p w14:paraId="6A6D3568" w14:textId="7809B4AD" w:rsidR="0019054B" w:rsidRPr="00BF6DA4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 2, с. 44</w:t>
      </w:r>
    </w:p>
  </w:comment>
  <w:comment w:id="80" w:author="лариса" w:date="2022-09-07T04:00:00Z" w:initials="л">
    <w:p w14:paraId="753C4D88" w14:textId="41E029E6" w:rsidR="0019054B" w:rsidRPr="00BF6DA4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 2, с. 45.</w:t>
      </w:r>
    </w:p>
  </w:comment>
  <w:comment w:id="81" w:author="лариса" w:date="2022-09-07T04:03:00Z" w:initials="л">
    <w:p w14:paraId="4FB426CF" w14:textId="49B41FF8" w:rsidR="0019054B" w:rsidRPr="00BF6DA4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 2, с. 46 - 47</w:t>
      </w:r>
    </w:p>
  </w:comment>
  <w:comment w:id="82" w:author="лариса" w:date="2022-09-07T04:07:00Z" w:initials="л">
    <w:p w14:paraId="3D638CB3" w14:textId="719948A3" w:rsidR="0019054B" w:rsidRPr="00E9426E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 2, с. 57</w:t>
      </w:r>
    </w:p>
  </w:comment>
  <w:comment w:id="83" w:author="лариса" w:date="2022-09-07T04:08:00Z" w:initials="л">
    <w:p w14:paraId="208493EC" w14:textId="6E4BD4E0" w:rsidR="0019054B" w:rsidRPr="00E9426E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 2, с. 58.</w:t>
      </w:r>
    </w:p>
  </w:comment>
  <w:comment w:id="84" w:author="лариса" w:date="2022-09-07T04:48:00Z" w:initials="л">
    <w:p w14:paraId="36C4CB6B" w14:textId="710C7A46" w:rsidR="0050436D" w:rsidRPr="0050436D" w:rsidRDefault="0050436D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53. Подбор материала учителем самостоятельно.</w:t>
      </w:r>
    </w:p>
  </w:comment>
  <w:comment w:id="85" w:author="лариса" w:date="2022-09-07T04:12:00Z" w:initials="л">
    <w:p w14:paraId="6E327A4D" w14:textId="5F2724B9" w:rsidR="0019054B" w:rsidRPr="00E9426E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Алгоритм письменного деления на двузначное число. (Учебник, ч. 2, с. 59 - 60).</w:t>
      </w:r>
    </w:p>
  </w:comment>
  <w:comment w:id="86" w:author="лариса" w:date="2022-09-07T04:13:00Z" w:initials="л">
    <w:p w14:paraId="7BB8A59E" w14:textId="0386CAEE" w:rsidR="0019054B" w:rsidRPr="00E9426E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Письменное деление на двузначное число. (Учебник, ч. 2, с. 61).</w:t>
      </w:r>
    </w:p>
  </w:comment>
  <w:comment w:id="87" w:author="лариса" w:date="2022-09-07T04:21:00Z" w:initials="л">
    <w:p w14:paraId="4235887D" w14:textId="6D0ADB28" w:rsidR="0019054B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Письменное деление на двузначное число. (Учебник, ч. 2, с. 65</w:t>
      </w:r>
    </w:p>
    <w:p w14:paraId="12193B76" w14:textId="77777777" w:rsidR="0019054B" w:rsidRPr="00CB0C80" w:rsidRDefault="0019054B">
      <w:pPr>
        <w:pStyle w:val="affa"/>
        <w:rPr>
          <w:lang w:val="ru-RU"/>
        </w:rPr>
      </w:pPr>
    </w:p>
  </w:comment>
  <w:comment w:id="88" w:author="лариса" w:date="2022-09-07T04:22:00Z" w:initials="л">
    <w:p w14:paraId="54867DB3" w14:textId="738CF06B" w:rsidR="0019054B" w:rsidRPr="00CB0C80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Закрепление. Решение задач. (Учебник, ч.1, с. 66).</w:t>
      </w:r>
    </w:p>
  </w:comment>
  <w:comment w:id="89" w:author="лариса" w:date="2022-09-07T04:24:00Z" w:initials="л">
    <w:p w14:paraId="00F02572" w14:textId="14333EB9" w:rsidR="0019054B" w:rsidRPr="00CB0C80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Уроки № 44, 45. Подбор материала учителем самостоятельно.</w:t>
      </w:r>
    </w:p>
  </w:comment>
  <w:comment w:id="90" w:author="лариса" w:date="2022-09-07T04:50:00Z" w:initials="л">
    <w:p w14:paraId="134AB1A1" w14:textId="6C570BC2" w:rsidR="0050436D" w:rsidRPr="0050436D" w:rsidRDefault="0050436D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82. Подбор материала учителем самостоятельно.</w:t>
      </w:r>
    </w:p>
  </w:comment>
  <w:comment w:id="91" w:author="лариса" w:date="2022-09-07T04:52:00Z" w:initials="л">
    <w:p w14:paraId="0D2ED71C" w14:textId="36C250F6" w:rsidR="0050436D" w:rsidRPr="0050436D" w:rsidRDefault="0050436D" w:rsidP="0050436D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уроки № 83, 84, 85. Подбор материала учителем самостоятельно.</w:t>
      </w:r>
    </w:p>
    <w:p w14:paraId="3BC3C94F" w14:textId="610EBB28" w:rsidR="0050436D" w:rsidRPr="0050436D" w:rsidRDefault="0050436D">
      <w:pPr>
        <w:pStyle w:val="affa"/>
        <w:rPr>
          <w:lang w:val="ru-RU"/>
        </w:rPr>
      </w:pPr>
    </w:p>
  </w:comment>
  <w:comment w:id="92" w:author="лариса" w:date="2022-09-07T04:53:00Z" w:initials="л">
    <w:p w14:paraId="7C3F3BC9" w14:textId="75288BE7" w:rsidR="0050436D" w:rsidRPr="0050436D" w:rsidRDefault="0050436D" w:rsidP="0050436D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86.  87.Подбор материала учителем самостоятельно.</w:t>
      </w:r>
    </w:p>
    <w:p w14:paraId="57A8B320" w14:textId="7DECB095" w:rsidR="0050436D" w:rsidRPr="0050436D" w:rsidRDefault="0050436D">
      <w:pPr>
        <w:pStyle w:val="affa"/>
        <w:rPr>
          <w:lang w:val="ru-RU"/>
        </w:rPr>
      </w:pPr>
    </w:p>
  </w:comment>
  <w:comment w:id="93" w:author="лариса" w:date="2022-09-07T04:54:00Z" w:initials="л">
    <w:p w14:paraId="717B2D15" w14:textId="33F2BD12" w:rsidR="0050436D" w:rsidRPr="0050436D" w:rsidRDefault="0050436D" w:rsidP="0050436D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88. 89.  Подбор материала учителем самостоятельно.</w:t>
      </w:r>
    </w:p>
    <w:p w14:paraId="2F8C1D1F" w14:textId="2D460003" w:rsidR="0050436D" w:rsidRPr="0050436D" w:rsidRDefault="0050436D">
      <w:pPr>
        <w:pStyle w:val="affa"/>
        <w:rPr>
          <w:lang w:val="ru-RU"/>
        </w:rPr>
      </w:pPr>
    </w:p>
  </w:comment>
  <w:comment w:id="94" w:author="лариса" w:date="2022-09-07T04:55:00Z" w:initials="л">
    <w:p w14:paraId="64718768" w14:textId="4C812421" w:rsidR="0050436D" w:rsidRPr="0050436D" w:rsidRDefault="0050436D" w:rsidP="0050436D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90.  Подбор материала учителем самостоятельно.</w:t>
      </w:r>
    </w:p>
    <w:p w14:paraId="024C3263" w14:textId="4035A115" w:rsidR="0050436D" w:rsidRPr="0050436D" w:rsidRDefault="0050436D">
      <w:pPr>
        <w:pStyle w:val="affa"/>
        <w:rPr>
          <w:lang w:val="ru-RU"/>
        </w:rPr>
      </w:pPr>
    </w:p>
  </w:comment>
  <w:comment w:id="95" w:author="лариса" w:date="2022-09-07T04:56:00Z" w:initials="л">
    <w:p w14:paraId="05722334" w14:textId="21BB3F95" w:rsidR="0050436D" w:rsidRPr="0050436D" w:rsidRDefault="0050436D" w:rsidP="0050436D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91. Подбор материала учителем самостоятельно.</w:t>
      </w:r>
    </w:p>
    <w:p w14:paraId="1153F689" w14:textId="5D259280" w:rsidR="0050436D" w:rsidRPr="0050436D" w:rsidRDefault="0050436D">
      <w:pPr>
        <w:pStyle w:val="affa"/>
        <w:rPr>
          <w:lang w:val="ru-RU"/>
        </w:rPr>
      </w:pPr>
    </w:p>
  </w:comment>
  <w:comment w:id="96" w:author="лариса" w:date="2022-09-07T04:56:00Z" w:initials="л">
    <w:p w14:paraId="5D71A17F" w14:textId="133B833E" w:rsidR="0050436D" w:rsidRPr="0050436D" w:rsidRDefault="0050436D" w:rsidP="0050436D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92. Подбор материала учителем самостоятельно.</w:t>
      </w:r>
    </w:p>
    <w:p w14:paraId="27830CEC" w14:textId="699392BF" w:rsidR="0050436D" w:rsidRPr="0050436D" w:rsidRDefault="0050436D">
      <w:pPr>
        <w:pStyle w:val="affa"/>
        <w:rPr>
          <w:lang w:val="ru-RU"/>
        </w:rPr>
      </w:pPr>
    </w:p>
  </w:comment>
  <w:comment w:id="97" w:author="лариса" w:date="2022-09-07T04:57:00Z" w:initials="л">
    <w:p w14:paraId="56E509CB" w14:textId="6E1F7356" w:rsidR="0050436D" w:rsidRPr="0050436D" w:rsidRDefault="0050436D" w:rsidP="0050436D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93. Подбор материала учителем самостоятельно.</w:t>
      </w:r>
    </w:p>
    <w:p w14:paraId="6D26ADB9" w14:textId="7FE387FE" w:rsidR="0050436D" w:rsidRPr="0050436D" w:rsidRDefault="0050436D">
      <w:pPr>
        <w:pStyle w:val="affa"/>
        <w:rPr>
          <w:lang w:val="ru-RU"/>
        </w:rPr>
      </w:pPr>
    </w:p>
  </w:comment>
  <w:comment w:id="98" w:author="лариса" w:date="2022-09-07T04:57:00Z" w:initials="л">
    <w:p w14:paraId="7F072D41" w14:textId="6FC8111E" w:rsidR="00734123" w:rsidRPr="0050436D" w:rsidRDefault="00734123" w:rsidP="00734123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94. Подбор материала учителем самостоятельно.</w:t>
      </w:r>
    </w:p>
    <w:p w14:paraId="12C98807" w14:textId="587441A5" w:rsidR="00734123" w:rsidRPr="00734123" w:rsidRDefault="00734123">
      <w:pPr>
        <w:pStyle w:val="affa"/>
        <w:rPr>
          <w:lang w:val="ru-RU"/>
        </w:rPr>
      </w:pPr>
    </w:p>
  </w:comment>
  <w:comment w:id="99" w:author="лариса" w:date="2022-09-07T04:58:00Z" w:initials="л">
    <w:p w14:paraId="6752C580" w14:textId="70B309BC" w:rsidR="00734123" w:rsidRPr="0050436D" w:rsidRDefault="00734123" w:rsidP="00734123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96. Подбор материала учителем самостоятельно.</w:t>
      </w:r>
    </w:p>
    <w:p w14:paraId="694595D8" w14:textId="2D9279AE" w:rsidR="00734123" w:rsidRPr="00734123" w:rsidRDefault="00734123">
      <w:pPr>
        <w:pStyle w:val="affa"/>
        <w:rPr>
          <w:lang w:val="ru-RU"/>
        </w:rPr>
      </w:pPr>
    </w:p>
  </w:comment>
  <w:comment w:id="100" w:author="лариса" w:date="2022-09-07T04:59:00Z" w:initials="л">
    <w:p w14:paraId="14C0138F" w14:textId="4FFC6FB7" w:rsidR="00734123" w:rsidRPr="0050436D" w:rsidRDefault="00734123" w:rsidP="00734123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98. Подбор материала учителем самостоятельно.</w:t>
      </w:r>
    </w:p>
    <w:p w14:paraId="1F89709A" w14:textId="76B18ECC" w:rsidR="00734123" w:rsidRPr="00734123" w:rsidRDefault="00734123">
      <w:pPr>
        <w:pStyle w:val="affa"/>
        <w:rPr>
          <w:lang w:val="ru-RU"/>
        </w:rPr>
      </w:pPr>
    </w:p>
  </w:comment>
  <w:comment w:id="101" w:author="лариса" w:date="2022-09-07T05:00:00Z" w:initials="л">
    <w:p w14:paraId="105A7074" w14:textId="16835FDA" w:rsidR="00734123" w:rsidRPr="0050436D" w:rsidRDefault="00734123" w:rsidP="00734123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102. Подбор материала учителем самостоятельно.</w:t>
      </w:r>
    </w:p>
    <w:p w14:paraId="225690C8" w14:textId="68409329" w:rsidR="00734123" w:rsidRPr="00734123" w:rsidRDefault="00734123">
      <w:pPr>
        <w:pStyle w:val="affa"/>
        <w:rPr>
          <w:lang w:val="ru-RU"/>
        </w:rPr>
      </w:pPr>
    </w:p>
  </w:comment>
  <w:comment w:id="102" w:author="лариса" w:date="2022-09-07T05:00:00Z" w:initials="л">
    <w:p w14:paraId="36A993AC" w14:textId="7E8121D4" w:rsidR="00734123" w:rsidRPr="0050436D" w:rsidRDefault="00734123" w:rsidP="00734123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103. Подбор материала учителем самостоятельно.</w:t>
      </w:r>
    </w:p>
    <w:p w14:paraId="4900E544" w14:textId="42684EF3" w:rsidR="00734123" w:rsidRPr="00734123" w:rsidRDefault="00734123">
      <w:pPr>
        <w:pStyle w:val="affa"/>
        <w:rPr>
          <w:lang w:val="ru-RU"/>
        </w:rPr>
      </w:pPr>
    </w:p>
  </w:comment>
  <w:comment w:id="103" w:author="лариса" w:date="2022-09-07T05:01:00Z" w:initials="л">
    <w:p w14:paraId="119CF092" w14:textId="58BD9CE2" w:rsidR="00734123" w:rsidRPr="0050436D" w:rsidRDefault="00734123" w:rsidP="00734123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104. Подбор материала учителем самостоятельно.</w:t>
      </w:r>
    </w:p>
    <w:p w14:paraId="3AFBBCC0" w14:textId="6684D99B" w:rsidR="00734123" w:rsidRPr="00734123" w:rsidRDefault="00734123">
      <w:pPr>
        <w:pStyle w:val="affa"/>
        <w:rPr>
          <w:lang w:val="ru-RU"/>
        </w:rPr>
      </w:pPr>
    </w:p>
  </w:comment>
  <w:comment w:id="104" w:author="лариса" w:date="2022-09-06T09:35:00Z" w:initials="л">
    <w:p w14:paraId="0DACAAF2" w14:textId="7454CC6A" w:rsidR="0019054B" w:rsidRDefault="0019054B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 107</w:t>
      </w:r>
    </w:p>
    <w:p w14:paraId="520DBE92" w14:textId="5484BC16" w:rsidR="0019054B" w:rsidRPr="0034648F" w:rsidRDefault="0019054B">
      <w:pPr>
        <w:pStyle w:val="affa"/>
        <w:rPr>
          <w:lang w:val="ru-RU"/>
        </w:rPr>
      </w:pPr>
      <w:r>
        <w:rPr>
          <w:lang w:val="ru-RU"/>
        </w:rPr>
        <w:t>См. в учебнике, ч.1, с. 57</w:t>
      </w:r>
    </w:p>
  </w:comment>
  <w:comment w:id="105" w:author="лариса" w:date="2022-09-07T10:04:00Z" w:initials="л">
    <w:p w14:paraId="100F93C6" w14:textId="697F4DE6" w:rsidR="007D48F3" w:rsidRPr="0050436D" w:rsidRDefault="005D4461" w:rsidP="007D48F3">
      <w:pPr>
        <w:pStyle w:val="affa"/>
        <w:rPr>
          <w:lang w:val="ru-RU"/>
        </w:rPr>
      </w:pPr>
      <w:r>
        <w:rPr>
          <w:rStyle w:val="aff9"/>
        </w:rPr>
        <w:annotationRef/>
      </w:r>
      <w:r w:rsidR="007D48F3">
        <w:rPr>
          <w:lang w:val="ru-RU"/>
        </w:rPr>
        <w:t>Классификатор, урок № 109.  Подбор материала учителем самостоятельно.</w:t>
      </w:r>
    </w:p>
    <w:p w14:paraId="6F735D9A" w14:textId="19D80A4B" w:rsidR="005D4461" w:rsidRPr="005D4461" w:rsidRDefault="005D4461">
      <w:pPr>
        <w:pStyle w:val="affa"/>
        <w:rPr>
          <w:lang w:val="ru-RU"/>
        </w:rPr>
      </w:pPr>
    </w:p>
  </w:comment>
  <w:comment w:id="106" w:author="лариса" w:date="2022-09-07T10:18:00Z" w:initials="л">
    <w:p w14:paraId="3720A147" w14:textId="048267E2" w:rsidR="007D48F3" w:rsidRPr="007D48F3" w:rsidRDefault="007D48F3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110. Подбор материала учителем самостоятельно</w:t>
      </w:r>
    </w:p>
  </w:comment>
  <w:comment w:id="107" w:author="лариса" w:date="2022-09-07T10:20:00Z" w:initials="л">
    <w:p w14:paraId="11D9C282" w14:textId="448EFFAA" w:rsidR="007D48F3" w:rsidRPr="0050436D" w:rsidRDefault="007D48F3" w:rsidP="007D48F3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№111. Подбор материала учителем самостоятельно.</w:t>
      </w:r>
    </w:p>
    <w:p w14:paraId="53DC4EF7" w14:textId="45CE2E79" w:rsidR="007D48F3" w:rsidRPr="007D48F3" w:rsidRDefault="007D48F3">
      <w:pPr>
        <w:pStyle w:val="affa"/>
        <w:rPr>
          <w:lang w:val="ru-RU"/>
        </w:rPr>
      </w:pPr>
    </w:p>
  </w:comment>
  <w:comment w:id="108" w:author="лариса" w:date="2022-09-07T10:21:00Z" w:initials="л">
    <w:p w14:paraId="4BD5ADA4" w14:textId="62789E87" w:rsidR="00997350" w:rsidRPr="0050436D" w:rsidRDefault="00997350" w:rsidP="00997350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113. Подбор материала учителем самостоятельно.</w:t>
      </w:r>
    </w:p>
    <w:p w14:paraId="12CFE2B7" w14:textId="4C39433F" w:rsidR="00997350" w:rsidRPr="00997350" w:rsidRDefault="00997350">
      <w:pPr>
        <w:pStyle w:val="affa"/>
        <w:rPr>
          <w:lang w:val="ru-RU"/>
        </w:rPr>
      </w:pPr>
    </w:p>
  </w:comment>
  <w:comment w:id="109" w:author="лариса" w:date="2022-09-07T10:21:00Z" w:initials="л">
    <w:p w14:paraId="151A761B" w14:textId="123AC1E2" w:rsidR="009B451A" w:rsidRPr="0050436D" w:rsidRDefault="009B451A" w:rsidP="009B451A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115. Подбор материала учителем самостоятельно.</w:t>
      </w:r>
    </w:p>
    <w:p w14:paraId="41372442" w14:textId="7B76BC15" w:rsidR="009B451A" w:rsidRPr="009B451A" w:rsidRDefault="009B451A">
      <w:pPr>
        <w:pStyle w:val="affa"/>
        <w:rPr>
          <w:lang w:val="ru-RU"/>
        </w:rPr>
      </w:pPr>
    </w:p>
  </w:comment>
  <w:comment w:id="110" w:author="лариса" w:date="2022-09-07T10:22:00Z" w:initials="л">
    <w:p w14:paraId="64FAA8DC" w14:textId="7C39BF7E" w:rsidR="009B451A" w:rsidRPr="0050436D" w:rsidRDefault="009B451A" w:rsidP="009B451A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116. Подбор материала учителем самостоятельно.</w:t>
      </w:r>
    </w:p>
    <w:p w14:paraId="732CB851" w14:textId="15A7E4A1" w:rsidR="009B451A" w:rsidRPr="009B451A" w:rsidRDefault="009B451A">
      <w:pPr>
        <w:pStyle w:val="affa"/>
        <w:rPr>
          <w:lang w:val="ru-RU"/>
        </w:rPr>
      </w:pPr>
    </w:p>
  </w:comment>
  <w:comment w:id="111" w:author="лариса" w:date="2022-08-15T11:25:00Z" w:initials="л">
    <w:p w14:paraId="3DF56239" w14:textId="77777777" w:rsidR="007700B8" w:rsidRPr="00A87B29" w:rsidRDefault="007700B8" w:rsidP="00B006D0">
      <w:pPr>
        <w:pStyle w:val="affa"/>
        <w:rPr>
          <w:lang w:val="ru-RU"/>
        </w:rPr>
      </w:pPr>
      <w:r>
        <w:rPr>
          <w:rStyle w:val="aff9"/>
        </w:rPr>
        <w:annotationRef/>
      </w:r>
      <w:r w:rsidRPr="00A87B29">
        <w:rPr>
          <w:lang w:val="ru-RU"/>
        </w:rPr>
        <w:t>Цель контрольной работы-проверка знаний и умений школьников по изученной теме программе. Контрольная работа оценивается отметкой. Содержание работ для письменного опроса может ориентироваться по вариантам, одноуровневым или разноуровневым, отличающимся по степени сложности. С целью развития у учащихся самоконтроля и самооценки целесообразно подбирать для самостоятельных и контрольных работ разноуровневые варианты.</w:t>
      </w:r>
    </w:p>
    <w:p w14:paraId="09C60944" w14:textId="77777777" w:rsidR="007700B8" w:rsidRPr="00A87B29" w:rsidRDefault="007700B8" w:rsidP="00B006D0">
      <w:pPr>
        <w:pStyle w:val="affa"/>
        <w:rPr>
          <w:lang w:val="ru-RU"/>
        </w:rPr>
      </w:pPr>
    </w:p>
  </w:comment>
  <w:comment w:id="112" w:author="лариса" w:date="2022-08-14T04:24:00Z" w:initials="л">
    <w:p w14:paraId="0D5E200B" w14:textId="77777777" w:rsidR="007700B8" w:rsidRPr="006D1182" w:rsidRDefault="007700B8" w:rsidP="00B006D0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Контрольные работы включить в поурочное планирование в соответствии с графиком оценочных процедур ОУ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B2AF9C0" w15:done="0"/>
  <w15:commentEx w15:paraId="424CAFFA" w15:done="0"/>
  <w15:commentEx w15:paraId="10CA0FF1" w15:done="0"/>
  <w15:commentEx w15:paraId="322E154C" w15:done="0"/>
  <w15:commentEx w15:paraId="36BDD2F3" w15:done="0"/>
  <w15:commentEx w15:paraId="25A3E6B6" w15:done="0"/>
  <w15:commentEx w15:paraId="4599416F" w15:done="0"/>
  <w15:commentEx w15:paraId="6E6F993C" w15:done="0"/>
  <w15:commentEx w15:paraId="5C74E40F" w15:done="0"/>
  <w15:commentEx w15:paraId="67B24B08" w15:done="0"/>
  <w15:commentEx w15:paraId="5858D87D" w15:done="0"/>
  <w15:commentEx w15:paraId="7E2906B9" w15:done="0"/>
  <w15:commentEx w15:paraId="536AC1DB" w15:done="0"/>
  <w15:commentEx w15:paraId="2302C497" w15:done="0"/>
  <w15:commentEx w15:paraId="5DE91024" w15:done="0"/>
  <w15:commentEx w15:paraId="5A306E09" w15:done="0"/>
  <w15:commentEx w15:paraId="137C4922" w15:done="0"/>
  <w15:commentEx w15:paraId="0A036477" w15:done="0"/>
  <w15:commentEx w15:paraId="1C37F44D" w15:done="0"/>
  <w15:commentEx w15:paraId="400704F1" w15:done="0"/>
  <w15:commentEx w15:paraId="2262325D" w15:done="0"/>
  <w15:commentEx w15:paraId="34E9B265" w15:done="0"/>
  <w15:commentEx w15:paraId="16B6B2DD" w15:done="0"/>
  <w15:commentEx w15:paraId="5D4D9F8E" w15:done="0"/>
  <w15:commentEx w15:paraId="319CCC90" w15:done="0"/>
  <w15:commentEx w15:paraId="75C341C6" w15:done="0"/>
  <w15:commentEx w15:paraId="0906A6B8" w15:done="0"/>
  <w15:commentEx w15:paraId="1BE98C12" w15:done="0"/>
  <w15:commentEx w15:paraId="19213498" w15:done="0"/>
  <w15:commentEx w15:paraId="3808BA52" w15:done="0"/>
  <w15:commentEx w15:paraId="78052996" w15:done="0"/>
  <w15:commentEx w15:paraId="77B9BB86" w15:done="0"/>
  <w15:commentEx w15:paraId="29B338EB" w15:done="0"/>
  <w15:commentEx w15:paraId="6B2512D8" w15:done="0"/>
  <w15:commentEx w15:paraId="716CFFCF" w15:done="0"/>
  <w15:commentEx w15:paraId="3534AC72" w15:done="0"/>
  <w15:commentEx w15:paraId="6C64DBEA" w15:done="0"/>
  <w15:commentEx w15:paraId="0CE21B58" w15:done="0"/>
  <w15:commentEx w15:paraId="7B2167EA" w15:done="0"/>
  <w15:commentEx w15:paraId="751DE65E" w15:done="0"/>
  <w15:commentEx w15:paraId="58F00C9C" w15:done="0"/>
  <w15:commentEx w15:paraId="51E99BDB" w15:done="0"/>
  <w15:commentEx w15:paraId="0FB4AA1F" w15:done="0"/>
  <w15:commentEx w15:paraId="7D7FDCF5" w15:done="0"/>
  <w15:commentEx w15:paraId="3ACDEA35" w15:done="0"/>
  <w15:commentEx w15:paraId="70AD83F4" w15:done="0"/>
  <w15:commentEx w15:paraId="5D05BBDB" w15:done="0"/>
  <w15:commentEx w15:paraId="42D26D38" w15:done="0"/>
  <w15:commentEx w15:paraId="675A6CBE" w15:done="0"/>
  <w15:commentEx w15:paraId="478BFD84" w15:done="0"/>
  <w15:commentEx w15:paraId="3D830510" w15:done="0"/>
  <w15:commentEx w15:paraId="676F612E" w15:done="0"/>
  <w15:commentEx w15:paraId="30B87376" w15:done="0"/>
  <w15:commentEx w15:paraId="50EE8109" w15:done="0"/>
  <w15:commentEx w15:paraId="11A245FA" w15:done="0"/>
  <w15:commentEx w15:paraId="6D82DBF1" w15:done="0"/>
  <w15:commentEx w15:paraId="6F3C855B" w15:done="0"/>
  <w15:commentEx w15:paraId="1F2497C5" w15:done="0"/>
  <w15:commentEx w15:paraId="09A3EAD2" w15:done="0"/>
  <w15:commentEx w15:paraId="4DAC1589" w15:done="0"/>
  <w15:commentEx w15:paraId="1B277A02" w15:done="0"/>
  <w15:commentEx w15:paraId="6E81F29F" w15:done="0"/>
  <w15:commentEx w15:paraId="1B57FCAA" w15:done="0"/>
  <w15:commentEx w15:paraId="6408EE2A" w15:done="0"/>
  <w15:commentEx w15:paraId="4C14BEB4" w15:done="0"/>
  <w15:commentEx w15:paraId="76797177" w15:done="0"/>
  <w15:commentEx w15:paraId="3944C1E8" w15:done="0"/>
  <w15:commentEx w15:paraId="43D21E93" w15:done="0"/>
  <w15:commentEx w15:paraId="0B2C86CB" w15:done="0"/>
  <w15:commentEx w15:paraId="7055082F" w15:done="0"/>
  <w15:commentEx w15:paraId="06C124F9" w15:done="0"/>
  <w15:commentEx w15:paraId="66D0F773" w15:done="0"/>
  <w15:commentEx w15:paraId="1F392126" w15:done="0"/>
  <w15:commentEx w15:paraId="79F32AA7" w15:done="0"/>
  <w15:commentEx w15:paraId="40B09489" w15:done="0"/>
  <w15:commentEx w15:paraId="6E03B587" w15:done="0"/>
  <w15:commentEx w15:paraId="1C2B7127" w15:done="0"/>
  <w15:commentEx w15:paraId="5CB9C821" w15:done="0"/>
  <w15:commentEx w15:paraId="7165CA37" w15:done="0"/>
  <w15:commentEx w15:paraId="6A6D3568" w15:done="0"/>
  <w15:commentEx w15:paraId="753C4D88" w15:done="0"/>
  <w15:commentEx w15:paraId="4FB426CF" w15:done="0"/>
  <w15:commentEx w15:paraId="3D638CB3" w15:done="0"/>
  <w15:commentEx w15:paraId="208493EC" w15:done="0"/>
  <w15:commentEx w15:paraId="36C4CB6B" w15:done="0"/>
  <w15:commentEx w15:paraId="6E327A4D" w15:done="0"/>
  <w15:commentEx w15:paraId="7BB8A59E" w15:done="0"/>
  <w15:commentEx w15:paraId="12193B76" w15:done="0"/>
  <w15:commentEx w15:paraId="54867DB3" w15:done="0"/>
  <w15:commentEx w15:paraId="00F02572" w15:done="0"/>
  <w15:commentEx w15:paraId="134AB1A1" w15:done="0"/>
  <w15:commentEx w15:paraId="3BC3C94F" w15:done="0"/>
  <w15:commentEx w15:paraId="57A8B320" w15:done="0"/>
  <w15:commentEx w15:paraId="2F8C1D1F" w15:done="0"/>
  <w15:commentEx w15:paraId="024C3263" w15:done="0"/>
  <w15:commentEx w15:paraId="1153F689" w15:done="0"/>
  <w15:commentEx w15:paraId="27830CEC" w15:done="0"/>
  <w15:commentEx w15:paraId="6D26ADB9" w15:done="0"/>
  <w15:commentEx w15:paraId="12C98807" w15:done="0"/>
  <w15:commentEx w15:paraId="694595D8" w15:done="0"/>
  <w15:commentEx w15:paraId="1F89709A" w15:done="0"/>
  <w15:commentEx w15:paraId="225690C8" w15:done="0"/>
  <w15:commentEx w15:paraId="4900E544" w15:done="0"/>
  <w15:commentEx w15:paraId="3AFBBCC0" w15:done="0"/>
  <w15:commentEx w15:paraId="520DBE92" w15:done="0"/>
  <w15:commentEx w15:paraId="6F735D9A" w15:done="0"/>
  <w15:commentEx w15:paraId="3720A147" w15:done="0"/>
  <w15:commentEx w15:paraId="53DC4EF7" w15:done="0"/>
  <w15:commentEx w15:paraId="12CFE2B7" w15:done="0"/>
  <w15:commentEx w15:paraId="41372442" w15:done="0"/>
  <w15:commentEx w15:paraId="732CB851" w15:done="0"/>
  <w15:commentEx w15:paraId="09C60944" w15:done="0"/>
  <w15:commentEx w15:paraId="0D5E200B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CE16F2"/>
    <w:multiLevelType w:val="hybridMultilevel"/>
    <w:tmpl w:val="69A435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лариса">
    <w15:presenceInfo w15:providerId="None" w15:userId="ларис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046AC"/>
    <w:rsid w:val="0001102E"/>
    <w:rsid w:val="00034616"/>
    <w:rsid w:val="00040323"/>
    <w:rsid w:val="00044476"/>
    <w:rsid w:val="00046863"/>
    <w:rsid w:val="0006063C"/>
    <w:rsid w:val="00097B1C"/>
    <w:rsid w:val="000B0D73"/>
    <w:rsid w:val="00114A41"/>
    <w:rsid w:val="00132579"/>
    <w:rsid w:val="0015074B"/>
    <w:rsid w:val="001763D9"/>
    <w:rsid w:val="00180999"/>
    <w:rsid w:val="0019054B"/>
    <w:rsid w:val="001C21B6"/>
    <w:rsid w:val="001C327D"/>
    <w:rsid w:val="001D1A33"/>
    <w:rsid w:val="001F43E6"/>
    <w:rsid w:val="002713EF"/>
    <w:rsid w:val="0029639D"/>
    <w:rsid w:val="002A00C1"/>
    <w:rsid w:val="002E2889"/>
    <w:rsid w:val="002E2968"/>
    <w:rsid w:val="002E4912"/>
    <w:rsid w:val="00326F90"/>
    <w:rsid w:val="00341027"/>
    <w:rsid w:val="0034648F"/>
    <w:rsid w:val="00387441"/>
    <w:rsid w:val="003B1BC9"/>
    <w:rsid w:val="00426A59"/>
    <w:rsid w:val="00465BBB"/>
    <w:rsid w:val="00477344"/>
    <w:rsid w:val="004776E2"/>
    <w:rsid w:val="004B2B38"/>
    <w:rsid w:val="004B3591"/>
    <w:rsid w:val="004E35E3"/>
    <w:rsid w:val="004F3533"/>
    <w:rsid w:val="0050436D"/>
    <w:rsid w:val="005055E1"/>
    <w:rsid w:val="00531156"/>
    <w:rsid w:val="00536EB1"/>
    <w:rsid w:val="00583253"/>
    <w:rsid w:val="005C0783"/>
    <w:rsid w:val="005D4461"/>
    <w:rsid w:val="005D79D7"/>
    <w:rsid w:val="0061367E"/>
    <w:rsid w:val="006227AE"/>
    <w:rsid w:val="006A23E3"/>
    <w:rsid w:val="006B72BB"/>
    <w:rsid w:val="00727AC7"/>
    <w:rsid w:val="00734123"/>
    <w:rsid w:val="007649C8"/>
    <w:rsid w:val="007700B8"/>
    <w:rsid w:val="007A1436"/>
    <w:rsid w:val="007A18EA"/>
    <w:rsid w:val="007C720F"/>
    <w:rsid w:val="007D48F3"/>
    <w:rsid w:val="007F54C6"/>
    <w:rsid w:val="008060D6"/>
    <w:rsid w:val="00822466"/>
    <w:rsid w:val="00834EF5"/>
    <w:rsid w:val="00890494"/>
    <w:rsid w:val="008A0527"/>
    <w:rsid w:val="008D309D"/>
    <w:rsid w:val="008E7CA9"/>
    <w:rsid w:val="00921827"/>
    <w:rsid w:val="0093083E"/>
    <w:rsid w:val="00945425"/>
    <w:rsid w:val="009508BD"/>
    <w:rsid w:val="00957585"/>
    <w:rsid w:val="0096270B"/>
    <w:rsid w:val="009760D5"/>
    <w:rsid w:val="00986D7A"/>
    <w:rsid w:val="00997350"/>
    <w:rsid w:val="009A43BB"/>
    <w:rsid w:val="009A4774"/>
    <w:rsid w:val="009B451A"/>
    <w:rsid w:val="00A14114"/>
    <w:rsid w:val="00A16412"/>
    <w:rsid w:val="00A33F99"/>
    <w:rsid w:val="00A43578"/>
    <w:rsid w:val="00A6098C"/>
    <w:rsid w:val="00A77E30"/>
    <w:rsid w:val="00A865FA"/>
    <w:rsid w:val="00A86E72"/>
    <w:rsid w:val="00A92BDB"/>
    <w:rsid w:val="00A95B32"/>
    <w:rsid w:val="00AA1D8D"/>
    <w:rsid w:val="00AB2D1E"/>
    <w:rsid w:val="00B006D0"/>
    <w:rsid w:val="00B03369"/>
    <w:rsid w:val="00B0520F"/>
    <w:rsid w:val="00B07563"/>
    <w:rsid w:val="00B104FA"/>
    <w:rsid w:val="00B47730"/>
    <w:rsid w:val="00B54502"/>
    <w:rsid w:val="00B71639"/>
    <w:rsid w:val="00BC6740"/>
    <w:rsid w:val="00BF4161"/>
    <w:rsid w:val="00BF6DA4"/>
    <w:rsid w:val="00C12696"/>
    <w:rsid w:val="00C36538"/>
    <w:rsid w:val="00C4553E"/>
    <w:rsid w:val="00C95CA6"/>
    <w:rsid w:val="00CB0664"/>
    <w:rsid w:val="00CB0C80"/>
    <w:rsid w:val="00CF204A"/>
    <w:rsid w:val="00CF2EE3"/>
    <w:rsid w:val="00CF7DF8"/>
    <w:rsid w:val="00D05E52"/>
    <w:rsid w:val="00D454FC"/>
    <w:rsid w:val="00D5252E"/>
    <w:rsid w:val="00D93FAE"/>
    <w:rsid w:val="00D95533"/>
    <w:rsid w:val="00DB34A4"/>
    <w:rsid w:val="00E30251"/>
    <w:rsid w:val="00E33E89"/>
    <w:rsid w:val="00E35362"/>
    <w:rsid w:val="00E9426E"/>
    <w:rsid w:val="00EE6EEC"/>
    <w:rsid w:val="00EF27FE"/>
    <w:rsid w:val="00F27BA7"/>
    <w:rsid w:val="00F518FD"/>
    <w:rsid w:val="00FA3440"/>
    <w:rsid w:val="00FC693F"/>
    <w:rsid w:val="00FC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01AF19"/>
  <w14:defaultImageDpi w14:val="300"/>
  <w15:docId w15:val="{79EFC37F-ACE4-43E1-8966-AFDAEFADC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957585"/>
    <w:rPr>
      <w:color w:val="0000FF" w:themeColor="hyperlink"/>
      <w:u w:val="single"/>
    </w:rPr>
  </w:style>
  <w:style w:type="character" w:styleId="aff9">
    <w:name w:val="annotation reference"/>
    <w:basedOn w:val="a2"/>
    <w:uiPriority w:val="99"/>
    <w:semiHidden/>
    <w:unhideWhenUsed/>
    <w:rsid w:val="00A92BDB"/>
    <w:rPr>
      <w:sz w:val="16"/>
      <w:szCs w:val="16"/>
    </w:rPr>
  </w:style>
  <w:style w:type="paragraph" w:styleId="affa">
    <w:name w:val="annotation text"/>
    <w:basedOn w:val="a1"/>
    <w:link w:val="affb"/>
    <w:uiPriority w:val="99"/>
    <w:semiHidden/>
    <w:unhideWhenUsed/>
    <w:rsid w:val="00A92BDB"/>
    <w:pPr>
      <w:spacing w:line="240" w:lineRule="auto"/>
    </w:pPr>
    <w:rPr>
      <w:sz w:val="20"/>
      <w:szCs w:val="20"/>
    </w:rPr>
  </w:style>
  <w:style w:type="character" w:customStyle="1" w:styleId="affb">
    <w:name w:val="Текст примечания Знак"/>
    <w:basedOn w:val="a2"/>
    <w:link w:val="affa"/>
    <w:uiPriority w:val="99"/>
    <w:semiHidden/>
    <w:rsid w:val="00A92BDB"/>
    <w:rPr>
      <w:sz w:val="20"/>
      <w:szCs w:val="20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A92BDB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A92BDB"/>
    <w:rPr>
      <w:b/>
      <w:bCs/>
      <w:sz w:val="20"/>
      <w:szCs w:val="20"/>
    </w:rPr>
  </w:style>
  <w:style w:type="paragraph" w:styleId="affe">
    <w:name w:val="Balloon Text"/>
    <w:basedOn w:val="a1"/>
    <w:link w:val="afff"/>
    <w:uiPriority w:val="99"/>
    <w:semiHidden/>
    <w:unhideWhenUsed/>
    <w:rsid w:val="00A92B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f">
    <w:name w:val="Текст выноски Знак"/>
    <w:basedOn w:val="a2"/>
    <w:link w:val="affe"/>
    <w:uiPriority w:val="99"/>
    <w:semiHidden/>
    <w:rsid w:val="00A92BDB"/>
    <w:rPr>
      <w:rFonts w:ascii="Segoe UI" w:hAnsi="Segoe UI" w:cs="Segoe UI"/>
      <w:sz w:val="18"/>
      <w:szCs w:val="18"/>
    </w:rPr>
  </w:style>
  <w:style w:type="table" w:customStyle="1" w:styleId="14">
    <w:name w:val="Сетка таблицы1"/>
    <w:basedOn w:val="a3"/>
    <w:next w:val="aff0"/>
    <w:uiPriority w:val="39"/>
    <w:rsid w:val="00834EF5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plickers.com/" TargetMode="External"/><Relationship Id="rId21" Type="http://schemas.openxmlformats.org/officeDocument/2006/relationships/hyperlink" Target="https://uchi.ru/" TargetMode="External"/><Relationship Id="rId42" Type="http://schemas.openxmlformats.org/officeDocument/2006/relationships/hyperlink" Target="https://uchi.ru/" TargetMode="External"/><Relationship Id="rId63" Type="http://schemas.openxmlformats.org/officeDocument/2006/relationships/hyperlink" Target="https://uchi.ru/" TargetMode="External"/><Relationship Id="rId84" Type="http://schemas.openxmlformats.org/officeDocument/2006/relationships/hyperlink" Target="https://uchi.ru/" TargetMode="External"/><Relationship Id="rId138" Type="http://schemas.openxmlformats.org/officeDocument/2006/relationships/hyperlink" Target="https://www.plickers.com/" TargetMode="External"/><Relationship Id="rId159" Type="http://schemas.openxmlformats.org/officeDocument/2006/relationships/hyperlink" Target="https://www.plickers.com/" TargetMode="External"/><Relationship Id="rId170" Type="http://schemas.openxmlformats.org/officeDocument/2006/relationships/hyperlink" Target="https://www.yaklass.ru/" TargetMode="External"/><Relationship Id="rId191" Type="http://schemas.openxmlformats.org/officeDocument/2006/relationships/hyperlink" Target="https://www.yaklass.ru/" TargetMode="External"/><Relationship Id="rId205" Type="http://schemas.openxmlformats.org/officeDocument/2006/relationships/hyperlink" Target="https://www.yaklass.ru/" TargetMode="External"/><Relationship Id="rId226" Type="http://schemas.openxmlformats.org/officeDocument/2006/relationships/hyperlink" Target="https://www.yaklass.ru/" TargetMode="External"/><Relationship Id="rId247" Type="http://schemas.openxmlformats.org/officeDocument/2006/relationships/hyperlink" Target="https://www.yaklass.ru/" TargetMode="External"/><Relationship Id="rId107" Type="http://schemas.openxmlformats.org/officeDocument/2006/relationships/hyperlink" Target="https://www.yaklass.ru/" TargetMode="External"/><Relationship Id="rId11" Type="http://schemas.openxmlformats.org/officeDocument/2006/relationships/hyperlink" Target="https://learningapps.org/" TargetMode="External"/><Relationship Id="rId32" Type="http://schemas.openxmlformats.org/officeDocument/2006/relationships/hyperlink" Target="https://learningapps.org/" TargetMode="External"/><Relationship Id="rId53" Type="http://schemas.openxmlformats.org/officeDocument/2006/relationships/hyperlink" Target="https://learningapps.org/" TargetMode="External"/><Relationship Id="rId74" Type="http://schemas.openxmlformats.org/officeDocument/2006/relationships/hyperlink" Target="https://learningapps.org/" TargetMode="External"/><Relationship Id="rId128" Type="http://schemas.openxmlformats.org/officeDocument/2006/relationships/hyperlink" Target="https://www.yaklass.ru/" TargetMode="External"/><Relationship Id="rId149" Type="http://schemas.openxmlformats.org/officeDocument/2006/relationships/hyperlink" Target="https://www.yaklass.ru/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learningapps.org/" TargetMode="External"/><Relationship Id="rId160" Type="http://schemas.openxmlformats.org/officeDocument/2006/relationships/hyperlink" Target="https://resh.edu.ru/" TargetMode="External"/><Relationship Id="rId181" Type="http://schemas.openxmlformats.org/officeDocument/2006/relationships/hyperlink" Target="https://resh.edu.ru/" TargetMode="External"/><Relationship Id="rId216" Type="http://schemas.openxmlformats.org/officeDocument/2006/relationships/hyperlink" Target="https://resh.edu.ru/" TargetMode="External"/><Relationship Id="rId237" Type="http://schemas.openxmlformats.org/officeDocument/2006/relationships/hyperlink" Target="https://resh.edu.ru/" TargetMode="External"/><Relationship Id="rId258" Type="http://schemas.openxmlformats.org/officeDocument/2006/relationships/comments" Target="comments.xml"/><Relationship Id="rId22" Type="http://schemas.openxmlformats.org/officeDocument/2006/relationships/hyperlink" Target="https://education.yandex.ru/" TargetMode="External"/><Relationship Id="rId43" Type="http://schemas.openxmlformats.org/officeDocument/2006/relationships/hyperlink" Target="https://education.yandex.ru/" TargetMode="External"/><Relationship Id="rId64" Type="http://schemas.openxmlformats.org/officeDocument/2006/relationships/hyperlink" Target="https://education.yandex.ru/" TargetMode="External"/><Relationship Id="rId118" Type="http://schemas.openxmlformats.org/officeDocument/2006/relationships/hyperlink" Target="https://resh.edu.ru/" TargetMode="External"/><Relationship Id="rId139" Type="http://schemas.openxmlformats.org/officeDocument/2006/relationships/hyperlink" Target="https://resh.edu.ru/" TargetMode="External"/><Relationship Id="rId85" Type="http://schemas.openxmlformats.org/officeDocument/2006/relationships/hyperlink" Target="https://education.yandex.ru/" TargetMode="External"/><Relationship Id="rId150" Type="http://schemas.openxmlformats.org/officeDocument/2006/relationships/hyperlink" Target="https://www.zipgrade.com/" TargetMode="External"/><Relationship Id="rId171" Type="http://schemas.openxmlformats.org/officeDocument/2006/relationships/hyperlink" Target="https://www.zipgrade.com/" TargetMode="External"/><Relationship Id="rId192" Type="http://schemas.openxmlformats.org/officeDocument/2006/relationships/hyperlink" Target="https://www.zipgrade.com/" TargetMode="External"/><Relationship Id="rId206" Type="http://schemas.openxmlformats.org/officeDocument/2006/relationships/hyperlink" Target="https://www.zipgrade.com/" TargetMode="External"/><Relationship Id="rId227" Type="http://schemas.openxmlformats.org/officeDocument/2006/relationships/hyperlink" Target="https://www.zipgrade.com/" TargetMode="External"/><Relationship Id="rId248" Type="http://schemas.openxmlformats.org/officeDocument/2006/relationships/hyperlink" Target="https://www.zipgrade.com/" TargetMode="External"/><Relationship Id="rId12" Type="http://schemas.openxmlformats.org/officeDocument/2006/relationships/hyperlink" Target="https://www.plickers.com/" TargetMode="External"/><Relationship Id="rId33" Type="http://schemas.openxmlformats.org/officeDocument/2006/relationships/hyperlink" Target="https://www.plickers.com/" TargetMode="External"/><Relationship Id="rId108" Type="http://schemas.openxmlformats.org/officeDocument/2006/relationships/hyperlink" Target="https://www.zipgrade.com/" TargetMode="External"/><Relationship Id="rId129" Type="http://schemas.openxmlformats.org/officeDocument/2006/relationships/hyperlink" Target="https://www.zipgrade.com/" TargetMode="External"/><Relationship Id="rId54" Type="http://schemas.openxmlformats.org/officeDocument/2006/relationships/hyperlink" Target="https://www.plickers.com/" TargetMode="External"/><Relationship Id="rId75" Type="http://schemas.openxmlformats.org/officeDocument/2006/relationships/hyperlink" Target="https://www.plickers.com/" TargetMode="External"/><Relationship Id="rId96" Type="http://schemas.openxmlformats.org/officeDocument/2006/relationships/hyperlink" Target="https://www.plickers.com/" TargetMode="External"/><Relationship Id="rId140" Type="http://schemas.openxmlformats.org/officeDocument/2006/relationships/hyperlink" Target="https://uchi.ru/" TargetMode="External"/><Relationship Id="rId161" Type="http://schemas.openxmlformats.org/officeDocument/2006/relationships/hyperlink" Target="https://uchi.ru/" TargetMode="External"/><Relationship Id="rId182" Type="http://schemas.openxmlformats.org/officeDocument/2006/relationships/hyperlink" Target="https://uchi.ru/" TargetMode="External"/><Relationship Id="rId217" Type="http://schemas.openxmlformats.org/officeDocument/2006/relationships/hyperlink" Target="https://uchi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" TargetMode="External"/><Relationship Id="rId212" Type="http://schemas.openxmlformats.org/officeDocument/2006/relationships/hyperlink" Target="https://www.yaklass.ru/" TargetMode="External"/><Relationship Id="rId233" Type="http://schemas.openxmlformats.org/officeDocument/2006/relationships/hyperlink" Target="https://www.yaklass.ru/" TargetMode="External"/><Relationship Id="rId238" Type="http://schemas.openxmlformats.org/officeDocument/2006/relationships/hyperlink" Target="https://uchi.ru/" TargetMode="External"/><Relationship Id="rId254" Type="http://schemas.openxmlformats.org/officeDocument/2006/relationships/hyperlink" Target="https://www.yaklass.ru/" TargetMode="External"/><Relationship Id="rId259" Type="http://schemas.microsoft.com/office/2011/relationships/commentsExtended" Target="commentsExtended.xml"/><Relationship Id="rId23" Type="http://schemas.openxmlformats.org/officeDocument/2006/relationships/hyperlink" Target="https://www.yaklass.ru/" TargetMode="External"/><Relationship Id="rId28" Type="http://schemas.openxmlformats.org/officeDocument/2006/relationships/hyperlink" Target="https://uchi.ru/" TargetMode="External"/><Relationship Id="rId49" Type="http://schemas.openxmlformats.org/officeDocument/2006/relationships/hyperlink" Target="https://uchi.ru/" TargetMode="External"/><Relationship Id="rId114" Type="http://schemas.openxmlformats.org/officeDocument/2006/relationships/hyperlink" Target="https://www.yaklass.ru/" TargetMode="External"/><Relationship Id="rId119" Type="http://schemas.openxmlformats.org/officeDocument/2006/relationships/hyperlink" Target="https://uchi.ru/" TargetMode="External"/><Relationship Id="rId44" Type="http://schemas.openxmlformats.org/officeDocument/2006/relationships/hyperlink" Target="https://www.yaklass.ru/" TargetMode="External"/><Relationship Id="rId60" Type="http://schemas.openxmlformats.org/officeDocument/2006/relationships/hyperlink" Target="https://learningapps.org/" TargetMode="External"/><Relationship Id="rId65" Type="http://schemas.openxmlformats.org/officeDocument/2006/relationships/hyperlink" Target="https://www.yaklass.ru/" TargetMode="External"/><Relationship Id="rId81" Type="http://schemas.openxmlformats.org/officeDocument/2006/relationships/hyperlink" Target="https://learningapps.org/" TargetMode="External"/><Relationship Id="rId86" Type="http://schemas.openxmlformats.org/officeDocument/2006/relationships/hyperlink" Target="https://www.yaklass.ru/" TargetMode="External"/><Relationship Id="rId130" Type="http://schemas.openxmlformats.org/officeDocument/2006/relationships/hyperlink" Target="https://learningapps.org/" TargetMode="External"/><Relationship Id="rId135" Type="http://schemas.openxmlformats.org/officeDocument/2006/relationships/hyperlink" Target="https://www.yaklass.ru/" TargetMode="External"/><Relationship Id="rId151" Type="http://schemas.openxmlformats.org/officeDocument/2006/relationships/hyperlink" Target="https://learningapps.org/" TargetMode="External"/><Relationship Id="rId156" Type="http://schemas.openxmlformats.org/officeDocument/2006/relationships/hyperlink" Target="https://www.yaklass.ru/" TargetMode="External"/><Relationship Id="rId177" Type="http://schemas.openxmlformats.org/officeDocument/2006/relationships/hyperlink" Target="https://www.yaklass.ru/" TargetMode="External"/><Relationship Id="rId198" Type="http://schemas.openxmlformats.org/officeDocument/2006/relationships/hyperlink" Target="https://www.yaklass.ru/" TargetMode="External"/><Relationship Id="rId172" Type="http://schemas.openxmlformats.org/officeDocument/2006/relationships/hyperlink" Target="https://learningapps.org/" TargetMode="External"/><Relationship Id="rId193" Type="http://schemas.openxmlformats.org/officeDocument/2006/relationships/hyperlink" Target="https://learningapps.org/" TargetMode="External"/><Relationship Id="rId202" Type="http://schemas.openxmlformats.org/officeDocument/2006/relationships/hyperlink" Target="https://resh.edu.ru/" TargetMode="External"/><Relationship Id="rId207" Type="http://schemas.openxmlformats.org/officeDocument/2006/relationships/hyperlink" Target="https://learningapps.org/" TargetMode="External"/><Relationship Id="rId223" Type="http://schemas.openxmlformats.org/officeDocument/2006/relationships/hyperlink" Target="https://resh.edu.ru/" TargetMode="External"/><Relationship Id="rId228" Type="http://schemas.openxmlformats.org/officeDocument/2006/relationships/hyperlink" Target="https://learningapps.org/" TargetMode="External"/><Relationship Id="rId244" Type="http://schemas.openxmlformats.org/officeDocument/2006/relationships/hyperlink" Target="https://resh.edu.ru/" TargetMode="External"/><Relationship Id="rId249" Type="http://schemas.openxmlformats.org/officeDocument/2006/relationships/hyperlink" Target="https://learningapps.org/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learningapps.org/" TargetMode="External"/><Relationship Id="rId39" Type="http://schemas.openxmlformats.org/officeDocument/2006/relationships/hyperlink" Target="https://learningapps.org/" TargetMode="External"/><Relationship Id="rId109" Type="http://schemas.openxmlformats.org/officeDocument/2006/relationships/hyperlink" Target="https://learningapps.org/" TargetMode="External"/><Relationship Id="rId260" Type="http://schemas.openxmlformats.org/officeDocument/2006/relationships/hyperlink" Target="https://resh.edu.ru/" TargetMode="External"/><Relationship Id="rId34" Type="http://schemas.openxmlformats.org/officeDocument/2006/relationships/hyperlink" Target="https://resh.edu.ru/" TargetMode="External"/><Relationship Id="rId50" Type="http://schemas.openxmlformats.org/officeDocument/2006/relationships/hyperlink" Target="https://education.yandex.ru/" TargetMode="External"/><Relationship Id="rId55" Type="http://schemas.openxmlformats.org/officeDocument/2006/relationships/hyperlink" Target="https://resh.edu.ru/" TargetMode="External"/><Relationship Id="rId76" Type="http://schemas.openxmlformats.org/officeDocument/2006/relationships/hyperlink" Target="https://resh.edu.ru/" TargetMode="External"/><Relationship Id="rId97" Type="http://schemas.openxmlformats.org/officeDocument/2006/relationships/hyperlink" Target="https://resh.edu.ru/" TargetMode="External"/><Relationship Id="rId104" Type="http://schemas.openxmlformats.org/officeDocument/2006/relationships/hyperlink" Target="https://resh.edu.ru/" TargetMode="External"/><Relationship Id="rId120" Type="http://schemas.openxmlformats.org/officeDocument/2006/relationships/hyperlink" Target="https://education.yandex.ru/" TargetMode="External"/><Relationship Id="rId125" Type="http://schemas.openxmlformats.org/officeDocument/2006/relationships/hyperlink" Target="https://resh.edu.ru/" TargetMode="External"/><Relationship Id="rId141" Type="http://schemas.openxmlformats.org/officeDocument/2006/relationships/hyperlink" Target="https://education.yandex.ru/" TargetMode="External"/><Relationship Id="rId146" Type="http://schemas.openxmlformats.org/officeDocument/2006/relationships/hyperlink" Target="https://resh.edu.ru/" TargetMode="External"/><Relationship Id="rId167" Type="http://schemas.openxmlformats.org/officeDocument/2006/relationships/hyperlink" Target="https://resh.edu.ru/" TargetMode="External"/><Relationship Id="rId188" Type="http://schemas.openxmlformats.org/officeDocument/2006/relationships/hyperlink" Target="https://resh.edu.ru/" TargetMode="External"/><Relationship Id="rId7" Type="http://schemas.openxmlformats.org/officeDocument/2006/relationships/hyperlink" Target="https://uchi.ru/" TargetMode="External"/><Relationship Id="rId71" Type="http://schemas.openxmlformats.org/officeDocument/2006/relationships/hyperlink" Target="https://education.yandex.ru/" TargetMode="External"/><Relationship Id="rId92" Type="http://schemas.openxmlformats.org/officeDocument/2006/relationships/hyperlink" Target="https://education.yandex.ru/" TargetMode="External"/><Relationship Id="rId162" Type="http://schemas.openxmlformats.org/officeDocument/2006/relationships/hyperlink" Target="https://education.yandex.ru/" TargetMode="External"/><Relationship Id="rId183" Type="http://schemas.openxmlformats.org/officeDocument/2006/relationships/hyperlink" Target="https://education.yandex.ru/" TargetMode="External"/><Relationship Id="rId213" Type="http://schemas.openxmlformats.org/officeDocument/2006/relationships/hyperlink" Target="https://www.zipgrade.com/" TargetMode="External"/><Relationship Id="rId218" Type="http://schemas.openxmlformats.org/officeDocument/2006/relationships/hyperlink" Target="https://education.yandex.ru/" TargetMode="External"/><Relationship Id="rId234" Type="http://schemas.openxmlformats.org/officeDocument/2006/relationships/hyperlink" Target="https://www.zipgrade.com/" TargetMode="External"/><Relationship Id="rId239" Type="http://schemas.openxmlformats.org/officeDocument/2006/relationships/hyperlink" Target="https://education.yandex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education.yandex.ru/" TargetMode="External"/><Relationship Id="rId250" Type="http://schemas.openxmlformats.org/officeDocument/2006/relationships/hyperlink" Target="https://www.plickers.com/" TargetMode="External"/><Relationship Id="rId255" Type="http://schemas.openxmlformats.org/officeDocument/2006/relationships/hyperlink" Target="https://www.zipgrade.com/" TargetMode="External"/><Relationship Id="rId24" Type="http://schemas.openxmlformats.org/officeDocument/2006/relationships/hyperlink" Target="https://www.zipgrade.com/" TargetMode="External"/><Relationship Id="rId40" Type="http://schemas.openxmlformats.org/officeDocument/2006/relationships/hyperlink" Target="https://www.plickers.com/" TargetMode="External"/><Relationship Id="rId45" Type="http://schemas.openxmlformats.org/officeDocument/2006/relationships/hyperlink" Target="https://www.zipgrade.com/" TargetMode="External"/><Relationship Id="rId66" Type="http://schemas.openxmlformats.org/officeDocument/2006/relationships/hyperlink" Target="https://www.zipgrade.com/" TargetMode="External"/><Relationship Id="rId87" Type="http://schemas.openxmlformats.org/officeDocument/2006/relationships/hyperlink" Target="https://www.zipgrade.com/" TargetMode="External"/><Relationship Id="rId110" Type="http://schemas.openxmlformats.org/officeDocument/2006/relationships/hyperlink" Target="https://www.plickers.com/" TargetMode="External"/><Relationship Id="rId115" Type="http://schemas.openxmlformats.org/officeDocument/2006/relationships/hyperlink" Target="https://www.zipgrade.com/" TargetMode="External"/><Relationship Id="rId131" Type="http://schemas.openxmlformats.org/officeDocument/2006/relationships/hyperlink" Target="https://www.plickers.com/" TargetMode="External"/><Relationship Id="rId136" Type="http://schemas.openxmlformats.org/officeDocument/2006/relationships/hyperlink" Target="https://www.zipgrade.com/" TargetMode="External"/><Relationship Id="rId157" Type="http://schemas.openxmlformats.org/officeDocument/2006/relationships/hyperlink" Target="https://www.zipgrade.com/" TargetMode="External"/><Relationship Id="rId178" Type="http://schemas.openxmlformats.org/officeDocument/2006/relationships/hyperlink" Target="https://www.zipgrade.com/" TargetMode="External"/><Relationship Id="rId61" Type="http://schemas.openxmlformats.org/officeDocument/2006/relationships/hyperlink" Target="https://www.plickers.com/" TargetMode="External"/><Relationship Id="rId82" Type="http://schemas.openxmlformats.org/officeDocument/2006/relationships/hyperlink" Target="https://www.plickers.com/" TargetMode="External"/><Relationship Id="rId152" Type="http://schemas.openxmlformats.org/officeDocument/2006/relationships/hyperlink" Target="https://www.plickers.com/" TargetMode="External"/><Relationship Id="rId173" Type="http://schemas.openxmlformats.org/officeDocument/2006/relationships/hyperlink" Target="https://www.plickers.com/" TargetMode="External"/><Relationship Id="rId194" Type="http://schemas.openxmlformats.org/officeDocument/2006/relationships/hyperlink" Target="https://www.plickers.com/" TargetMode="External"/><Relationship Id="rId199" Type="http://schemas.openxmlformats.org/officeDocument/2006/relationships/hyperlink" Target="https://www.zipgrade.com/" TargetMode="External"/><Relationship Id="rId203" Type="http://schemas.openxmlformats.org/officeDocument/2006/relationships/hyperlink" Target="https://uchi.ru/" TargetMode="External"/><Relationship Id="rId208" Type="http://schemas.openxmlformats.org/officeDocument/2006/relationships/hyperlink" Target="https://www.plickers.com/" TargetMode="External"/><Relationship Id="rId229" Type="http://schemas.openxmlformats.org/officeDocument/2006/relationships/hyperlink" Target="https://www.plickers.com/" TargetMode="External"/><Relationship Id="rId19" Type="http://schemas.openxmlformats.org/officeDocument/2006/relationships/hyperlink" Target="https://www.plickers.com/" TargetMode="External"/><Relationship Id="rId224" Type="http://schemas.openxmlformats.org/officeDocument/2006/relationships/hyperlink" Target="https://uchi.ru/" TargetMode="External"/><Relationship Id="rId240" Type="http://schemas.openxmlformats.org/officeDocument/2006/relationships/hyperlink" Target="https://www.yaklass.ru/" TargetMode="External"/><Relationship Id="rId245" Type="http://schemas.openxmlformats.org/officeDocument/2006/relationships/hyperlink" Target="https://uchi.ru/" TargetMode="External"/><Relationship Id="rId261" Type="http://schemas.openxmlformats.org/officeDocument/2006/relationships/fontTable" Target="fontTable.xml"/><Relationship Id="rId14" Type="http://schemas.openxmlformats.org/officeDocument/2006/relationships/hyperlink" Target="https://uchi.ru/" TargetMode="External"/><Relationship Id="rId30" Type="http://schemas.openxmlformats.org/officeDocument/2006/relationships/hyperlink" Target="https://www.yaklass.ru/" TargetMode="External"/><Relationship Id="rId35" Type="http://schemas.openxmlformats.org/officeDocument/2006/relationships/hyperlink" Target="https://uchi.ru/" TargetMode="External"/><Relationship Id="rId56" Type="http://schemas.openxmlformats.org/officeDocument/2006/relationships/hyperlink" Target="https://uchi.ru/" TargetMode="External"/><Relationship Id="rId77" Type="http://schemas.openxmlformats.org/officeDocument/2006/relationships/hyperlink" Target="https://uchi.ru/" TargetMode="External"/><Relationship Id="rId100" Type="http://schemas.openxmlformats.org/officeDocument/2006/relationships/hyperlink" Target="https://www.yaklass.ru/" TargetMode="External"/><Relationship Id="rId105" Type="http://schemas.openxmlformats.org/officeDocument/2006/relationships/hyperlink" Target="https://uchi.ru/" TargetMode="External"/><Relationship Id="rId126" Type="http://schemas.openxmlformats.org/officeDocument/2006/relationships/hyperlink" Target="https://uchi.ru/" TargetMode="External"/><Relationship Id="rId147" Type="http://schemas.openxmlformats.org/officeDocument/2006/relationships/hyperlink" Target="https://uchi.ru/" TargetMode="External"/><Relationship Id="rId168" Type="http://schemas.openxmlformats.org/officeDocument/2006/relationships/hyperlink" Target="https://uchi.ru/" TargetMode="External"/><Relationship Id="rId8" Type="http://schemas.openxmlformats.org/officeDocument/2006/relationships/hyperlink" Target="https://education.yandex.ru/" TargetMode="External"/><Relationship Id="rId51" Type="http://schemas.openxmlformats.org/officeDocument/2006/relationships/hyperlink" Target="https://www.yaklass.ru/" TargetMode="External"/><Relationship Id="rId72" Type="http://schemas.openxmlformats.org/officeDocument/2006/relationships/hyperlink" Target="https://www.yaklass.ru/" TargetMode="External"/><Relationship Id="rId93" Type="http://schemas.openxmlformats.org/officeDocument/2006/relationships/hyperlink" Target="https://www.yaklass.ru/" TargetMode="External"/><Relationship Id="rId98" Type="http://schemas.openxmlformats.org/officeDocument/2006/relationships/hyperlink" Target="https://uchi.ru/" TargetMode="External"/><Relationship Id="rId121" Type="http://schemas.openxmlformats.org/officeDocument/2006/relationships/hyperlink" Target="https://www.yaklass.ru/" TargetMode="External"/><Relationship Id="rId142" Type="http://schemas.openxmlformats.org/officeDocument/2006/relationships/hyperlink" Target="https://www.yaklass.ru/" TargetMode="External"/><Relationship Id="rId163" Type="http://schemas.openxmlformats.org/officeDocument/2006/relationships/hyperlink" Target="https://www.yaklass.ru/" TargetMode="External"/><Relationship Id="rId184" Type="http://schemas.openxmlformats.org/officeDocument/2006/relationships/hyperlink" Target="https://www.yaklass.ru/" TargetMode="External"/><Relationship Id="rId189" Type="http://schemas.openxmlformats.org/officeDocument/2006/relationships/hyperlink" Target="https://uchi.ru/" TargetMode="External"/><Relationship Id="rId219" Type="http://schemas.openxmlformats.org/officeDocument/2006/relationships/hyperlink" Target="https://www.yaklass.ru/" TargetMode="External"/><Relationship Id="rId3" Type="http://schemas.openxmlformats.org/officeDocument/2006/relationships/styles" Target="styles.xml"/><Relationship Id="rId214" Type="http://schemas.openxmlformats.org/officeDocument/2006/relationships/hyperlink" Target="https://learningapps.org/" TargetMode="External"/><Relationship Id="rId230" Type="http://schemas.openxmlformats.org/officeDocument/2006/relationships/hyperlink" Target="https://resh.edu.ru/" TargetMode="External"/><Relationship Id="rId235" Type="http://schemas.openxmlformats.org/officeDocument/2006/relationships/hyperlink" Target="https://learningapps.org/" TargetMode="External"/><Relationship Id="rId251" Type="http://schemas.openxmlformats.org/officeDocument/2006/relationships/hyperlink" Target="https://resh.edu.ru/" TargetMode="External"/><Relationship Id="rId256" Type="http://schemas.openxmlformats.org/officeDocument/2006/relationships/hyperlink" Target="https://learningapps.org/" TargetMode="External"/><Relationship Id="rId25" Type="http://schemas.openxmlformats.org/officeDocument/2006/relationships/hyperlink" Target="https://learningapps.org/" TargetMode="External"/><Relationship Id="rId46" Type="http://schemas.openxmlformats.org/officeDocument/2006/relationships/hyperlink" Target="https://learningapps.org/" TargetMode="External"/><Relationship Id="rId67" Type="http://schemas.openxmlformats.org/officeDocument/2006/relationships/hyperlink" Target="https://learningapps.org/" TargetMode="External"/><Relationship Id="rId116" Type="http://schemas.openxmlformats.org/officeDocument/2006/relationships/hyperlink" Target="https://learningapps.org/" TargetMode="External"/><Relationship Id="rId137" Type="http://schemas.openxmlformats.org/officeDocument/2006/relationships/hyperlink" Target="https://learningapps.org/" TargetMode="External"/><Relationship Id="rId158" Type="http://schemas.openxmlformats.org/officeDocument/2006/relationships/hyperlink" Target="https://learningapps.org/" TargetMode="Externa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resh.edu.ru/" TargetMode="External"/><Relationship Id="rId62" Type="http://schemas.openxmlformats.org/officeDocument/2006/relationships/hyperlink" Target="https://resh.edu.ru/" TargetMode="External"/><Relationship Id="rId83" Type="http://schemas.openxmlformats.org/officeDocument/2006/relationships/hyperlink" Target="https://resh.edu.ru/" TargetMode="External"/><Relationship Id="rId88" Type="http://schemas.openxmlformats.org/officeDocument/2006/relationships/hyperlink" Target="https://learningapps.org/" TargetMode="External"/><Relationship Id="rId111" Type="http://schemas.openxmlformats.org/officeDocument/2006/relationships/hyperlink" Target="https://resh.edu.ru/" TargetMode="External"/><Relationship Id="rId132" Type="http://schemas.openxmlformats.org/officeDocument/2006/relationships/hyperlink" Target="https://resh.edu.ru/" TargetMode="External"/><Relationship Id="rId153" Type="http://schemas.openxmlformats.org/officeDocument/2006/relationships/hyperlink" Target="https://resh.edu.ru/" TargetMode="External"/><Relationship Id="rId174" Type="http://schemas.openxmlformats.org/officeDocument/2006/relationships/hyperlink" Target="https://resh.edu.ru/" TargetMode="External"/><Relationship Id="rId179" Type="http://schemas.openxmlformats.org/officeDocument/2006/relationships/hyperlink" Target="https://learningapps.org/" TargetMode="External"/><Relationship Id="rId195" Type="http://schemas.openxmlformats.org/officeDocument/2006/relationships/hyperlink" Target="https://resh.edu.ru/" TargetMode="External"/><Relationship Id="rId209" Type="http://schemas.openxmlformats.org/officeDocument/2006/relationships/hyperlink" Target="https://resh.edu.ru/" TargetMode="External"/><Relationship Id="rId190" Type="http://schemas.openxmlformats.org/officeDocument/2006/relationships/hyperlink" Target="https://education.yandex.ru/" TargetMode="External"/><Relationship Id="rId204" Type="http://schemas.openxmlformats.org/officeDocument/2006/relationships/hyperlink" Target="https://education.yandex.ru/" TargetMode="External"/><Relationship Id="rId220" Type="http://schemas.openxmlformats.org/officeDocument/2006/relationships/hyperlink" Target="https://www.zipgrade.com/" TargetMode="External"/><Relationship Id="rId225" Type="http://schemas.openxmlformats.org/officeDocument/2006/relationships/hyperlink" Target="https://education.yandex.ru/" TargetMode="External"/><Relationship Id="rId241" Type="http://schemas.openxmlformats.org/officeDocument/2006/relationships/hyperlink" Target="https://www.zipgrade.com/" TargetMode="External"/><Relationship Id="rId246" Type="http://schemas.openxmlformats.org/officeDocument/2006/relationships/hyperlink" Target="https://education.yandex.ru/" TargetMode="External"/><Relationship Id="rId15" Type="http://schemas.openxmlformats.org/officeDocument/2006/relationships/hyperlink" Target="https://education.yandex.ru/" TargetMode="External"/><Relationship Id="rId36" Type="http://schemas.openxmlformats.org/officeDocument/2006/relationships/hyperlink" Target="https://education.yandex.ru/" TargetMode="External"/><Relationship Id="rId57" Type="http://schemas.openxmlformats.org/officeDocument/2006/relationships/hyperlink" Target="https://education.yandex.ru/" TargetMode="External"/><Relationship Id="rId106" Type="http://schemas.openxmlformats.org/officeDocument/2006/relationships/hyperlink" Target="https://education.yandex.ru/" TargetMode="External"/><Relationship Id="rId127" Type="http://schemas.openxmlformats.org/officeDocument/2006/relationships/hyperlink" Target="https://education.yandex.ru/" TargetMode="External"/><Relationship Id="rId262" Type="http://schemas.microsoft.com/office/2011/relationships/people" Target="people.xml"/><Relationship Id="rId10" Type="http://schemas.openxmlformats.org/officeDocument/2006/relationships/hyperlink" Target="https://www.zipgrade.com/" TargetMode="External"/><Relationship Id="rId31" Type="http://schemas.openxmlformats.org/officeDocument/2006/relationships/hyperlink" Target="https://www.zipgrade.com/" TargetMode="External"/><Relationship Id="rId52" Type="http://schemas.openxmlformats.org/officeDocument/2006/relationships/hyperlink" Target="https://www.zipgrade.com/" TargetMode="External"/><Relationship Id="rId73" Type="http://schemas.openxmlformats.org/officeDocument/2006/relationships/hyperlink" Target="https://www.zipgrade.com/" TargetMode="External"/><Relationship Id="rId78" Type="http://schemas.openxmlformats.org/officeDocument/2006/relationships/hyperlink" Target="https://education.yandex.ru/" TargetMode="External"/><Relationship Id="rId94" Type="http://schemas.openxmlformats.org/officeDocument/2006/relationships/hyperlink" Target="https://www.zipgrade.com/" TargetMode="External"/><Relationship Id="rId99" Type="http://schemas.openxmlformats.org/officeDocument/2006/relationships/hyperlink" Target="https://education.yandex.ru/" TargetMode="External"/><Relationship Id="rId101" Type="http://schemas.openxmlformats.org/officeDocument/2006/relationships/hyperlink" Target="https://www.zipgrade.com/" TargetMode="External"/><Relationship Id="rId122" Type="http://schemas.openxmlformats.org/officeDocument/2006/relationships/hyperlink" Target="https://www.zipgrade.com/" TargetMode="External"/><Relationship Id="rId143" Type="http://schemas.openxmlformats.org/officeDocument/2006/relationships/hyperlink" Target="https://www.zipgrade.com/" TargetMode="External"/><Relationship Id="rId148" Type="http://schemas.openxmlformats.org/officeDocument/2006/relationships/hyperlink" Target="https://education.yandex.ru/" TargetMode="External"/><Relationship Id="rId164" Type="http://schemas.openxmlformats.org/officeDocument/2006/relationships/hyperlink" Target="https://www.zipgrade.com/" TargetMode="External"/><Relationship Id="rId169" Type="http://schemas.openxmlformats.org/officeDocument/2006/relationships/hyperlink" Target="https://education.yandex.ru/" TargetMode="External"/><Relationship Id="rId185" Type="http://schemas.openxmlformats.org/officeDocument/2006/relationships/hyperlink" Target="https://www.zipgrade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aklass.ru/" TargetMode="External"/><Relationship Id="rId180" Type="http://schemas.openxmlformats.org/officeDocument/2006/relationships/hyperlink" Target="https://www.plickers.com/" TargetMode="External"/><Relationship Id="rId210" Type="http://schemas.openxmlformats.org/officeDocument/2006/relationships/hyperlink" Target="https://uchi.ru/" TargetMode="External"/><Relationship Id="rId215" Type="http://schemas.openxmlformats.org/officeDocument/2006/relationships/hyperlink" Target="https://www.plickers.com/" TargetMode="External"/><Relationship Id="rId236" Type="http://schemas.openxmlformats.org/officeDocument/2006/relationships/hyperlink" Target="https://www.plickers.com/" TargetMode="External"/><Relationship Id="rId257" Type="http://schemas.openxmlformats.org/officeDocument/2006/relationships/hyperlink" Target="https://www.plickers.com/" TargetMode="External"/><Relationship Id="rId26" Type="http://schemas.openxmlformats.org/officeDocument/2006/relationships/hyperlink" Target="https://www.plickers.com/" TargetMode="External"/><Relationship Id="rId231" Type="http://schemas.openxmlformats.org/officeDocument/2006/relationships/hyperlink" Target="https://uchi.ru/" TargetMode="External"/><Relationship Id="rId252" Type="http://schemas.openxmlformats.org/officeDocument/2006/relationships/hyperlink" Target="https://uchi.ru/" TargetMode="External"/><Relationship Id="rId47" Type="http://schemas.openxmlformats.org/officeDocument/2006/relationships/hyperlink" Target="https://www.plickers.com/" TargetMode="External"/><Relationship Id="rId68" Type="http://schemas.openxmlformats.org/officeDocument/2006/relationships/hyperlink" Target="https://www.plickers.com/" TargetMode="External"/><Relationship Id="rId89" Type="http://schemas.openxmlformats.org/officeDocument/2006/relationships/hyperlink" Target="https://www.plickers.com/" TargetMode="External"/><Relationship Id="rId112" Type="http://schemas.openxmlformats.org/officeDocument/2006/relationships/hyperlink" Target="https://uchi.ru/" TargetMode="External"/><Relationship Id="rId133" Type="http://schemas.openxmlformats.org/officeDocument/2006/relationships/hyperlink" Target="https://uchi.ru/" TargetMode="External"/><Relationship Id="rId154" Type="http://schemas.openxmlformats.org/officeDocument/2006/relationships/hyperlink" Target="https://uchi.ru/" TargetMode="External"/><Relationship Id="rId175" Type="http://schemas.openxmlformats.org/officeDocument/2006/relationships/hyperlink" Target="https://uchi.ru/" TargetMode="External"/><Relationship Id="rId196" Type="http://schemas.openxmlformats.org/officeDocument/2006/relationships/hyperlink" Target="https://uchi.ru/" TargetMode="External"/><Relationship Id="rId200" Type="http://schemas.openxmlformats.org/officeDocument/2006/relationships/hyperlink" Target="https://learningapps.org/" TargetMode="External"/><Relationship Id="rId16" Type="http://schemas.openxmlformats.org/officeDocument/2006/relationships/hyperlink" Target="https://www.yaklass.ru/" TargetMode="External"/><Relationship Id="rId221" Type="http://schemas.openxmlformats.org/officeDocument/2006/relationships/hyperlink" Target="https://learningapps.org/" TargetMode="External"/><Relationship Id="rId242" Type="http://schemas.openxmlformats.org/officeDocument/2006/relationships/hyperlink" Target="https://learningapps.org/" TargetMode="External"/><Relationship Id="rId263" Type="http://schemas.openxmlformats.org/officeDocument/2006/relationships/theme" Target="theme/theme1.xml"/><Relationship Id="rId37" Type="http://schemas.openxmlformats.org/officeDocument/2006/relationships/hyperlink" Target="https://www.yaklass.ru/" TargetMode="External"/><Relationship Id="rId58" Type="http://schemas.openxmlformats.org/officeDocument/2006/relationships/hyperlink" Target="https://www.yaklass.ru/" TargetMode="External"/><Relationship Id="rId79" Type="http://schemas.openxmlformats.org/officeDocument/2006/relationships/hyperlink" Target="https://www.yaklass.ru/" TargetMode="External"/><Relationship Id="rId102" Type="http://schemas.openxmlformats.org/officeDocument/2006/relationships/hyperlink" Target="https://learningapps.org/" TargetMode="External"/><Relationship Id="rId123" Type="http://schemas.openxmlformats.org/officeDocument/2006/relationships/hyperlink" Target="https://learningapps.org/" TargetMode="External"/><Relationship Id="rId144" Type="http://schemas.openxmlformats.org/officeDocument/2006/relationships/hyperlink" Target="https://learningapps.org/" TargetMode="External"/><Relationship Id="rId90" Type="http://schemas.openxmlformats.org/officeDocument/2006/relationships/hyperlink" Target="https://resh.edu.ru/" TargetMode="External"/><Relationship Id="rId165" Type="http://schemas.openxmlformats.org/officeDocument/2006/relationships/hyperlink" Target="https://learningapps.org/" TargetMode="External"/><Relationship Id="rId186" Type="http://schemas.openxmlformats.org/officeDocument/2006/relationships/hyperlink" Target="https://learningapps.org/" TargetMode="External"/><Relationship Id="rId211" Type="http://schemas.openxmlformats.org/officeDocument/2006/relationships/hyperlink" Target="https://education.yandex.ru/" TargetMode="External"/><Relationship Id="rId232" Type="http://schemas.openxmlformats.org/officeDocument/2006/relationships/hyperlink" Target="https://education.yandex.ru/" TargetMode="External"/><Relationship Id="rId253" Type="http://schemas.openxmlformats.org/officeDocument/2006/relationships/hyperlink" Target="https://education.yandex.ru/" TargetMode="External"/><Relationship Id="rId27" Type="http://schemas.openxmlformats.org/officeDocument/2006/relationships/hyperlink" Target="https://resh.edu.ru/" TargetMode="External"/><Relationship Id="rId48" Type="http://schemas.openxmlformats.org/officeDocument/2006/relationships/hyperlink" Target="https://resh.edu.ru/" TargetMode="External"/><Relationship Id="rId69" Type="http://schemas.openxmlformats.org/officeDocument/2006/relationships/hyperlink" Target="https://resh.edu.ru/" TargetMode="External"/><Relationship Id="rId113" Type="http://schemas.openxmlformats.org/officeDocument/2006/relationships/hyperlink" Target="https://education.yandex.ru/" TargetMode="External"/><Relationship Id="rId134" Type="http://schemas.openxmlformats.org/officeDocument/2006/relationships/hyperlink" Target="https://education.yandex.ru/" TargetMode="External"/><Relationship Id="rId80" Type="http://schemas.openxmlformats.org/officeDocument/2006/relationships/hyperlink" Target="https://www.zipgrade.com/" TargetMode="External"/><Relationship Id="rId155" Type="http://schemas.openxmlformats.org/officeDocument/2006/relationships/hyperlink" Target="https://education.yandex.ru/" TargetMode="External"/><Relationship Id="rId176" Type="http://schemas.openxmlformats.org/officeDocument/2006/relationships/hyperlink" Target="https://education.yandex.ru/" TargetMode="External"/><Relationship Id="rId197" Type="http://schemas.openxmlformats.org/officeDocument/2006/relationships/hyperlink" Target="https://education.yandex.ru/" TargetMode="External"/><Relationship Id="rId201" Type="http://schemas.openxmlformats.org/officeDocument/2006/relationships/hyperlink" Target="https://www.plickers.com/" TargetMode="External"/><Relationship Id="rId222" Type="http://schemas.openxmlformats.org/officeDocument/2006/relationships/hyperlink" Target="https://www.plickers.com/" TargetMode="External"/><Relationship Id="rId243" Type="http://schemas.openxmlformats.org/officeDocument/2006/relationships/hyperlink" Target="https://www.plickers.com/" TargetMode="External"/><Relationship Id="rId17" Type="http://schemas.openxmlformats.org/officeDocument/2006/relationships/hyperlink" Target="https://www.zipgrade.com/" TargetMode="External"/><Relationship Id="rId38" Type="http://schemas.openxmlformats.org/officeDocument/2006/relationships/hyperlink" Target="https://www.zipgrade.com/" TargetMode="External"/><Relationship Id="rId59" Type="http://schemas.openxmlformats.org/officeDocument/2006/relationships/hyperlink" Target="https://www.zipgrade.com/" TargetMode="External"/><Relationship Id="rId103" Type="http://schemas.openxmlformats.org/officeDocument/2006/relationships/hyperlink" Target="https://www.plickers.com/" TargetMode="External"/><Relationship Id="rId124" Type="http://schemas.openxmlformats.org/officeDocument/2006/relationships/hyperlink" Target="https://www.plickers.com/" TargetMode="External"/><Relationship Id="rId70" Type="http://schemas.openxmlformats.org/officeDocument/2006/relationships/hyperlink" Target="https://uchi.ru/" TargetMode="External"/><Relationship Id="rId91" Type="http://schemas.openxmlformats.org/officeDocument/2006/relationships/hyperlink" Target="https://uchi.ru/" TargetMode="External"/><Relationship Id="rId145" Type="http://schemas.openxmlformats.org/officeDocument/2006/relationships/hyperlink" Target="https://www.plickers.com/" TargetMode="External"/><Relationship Id="rId166" Type="http://schemas.openxmlformats.org/officeDocument/2006/relationships/hyperlink" Target="https://www.plickers.com/" TargetMode="External"/><Relationship Id="rId187" Type="http://schemas.openxmlformats.org/officeDocument/2006/relationships/hyperlink" Target="https://www.plicker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E909285-0C86-49FB-AC8C-BADA295BC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4374</TotalTime>
  <Pages>1</Pages>
  <Words>11740</Words>
  <Characters>66918</Characters>
  <Application>Microsoft Office Word</Application>
  <DocSecurity>0</DocSecurity>
  <Lines>557</Lines>
  <Paragraphs>157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78501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777</cp:lastModifiedBy>
  <cp:revision>19</cp:revision>
  <dcterms:created xsi:type="dcterms:W3CDTF">2013-12-23T23:15:00Z</dcterms:created>
  <dcterms:modified xsi:type="dcterms:W3CDTF">2023-02-08T17:56:00Z</dcterms:modified>
  <cp:category/>
</cp:coreProperties>
</file>